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23AD6" w14:textId="57357538" w:rsidR="004E20E1" w:rsidRDefault="004E20E1"/>
    <w:tbl>
      <w:tblPr>
        <w:tblW w:w="0" w:type="auto"/>
        <w:jc w:val="center"/>
        <w:tblLook w:val="04A0" w:firstRow="1" w:lastRow="0" w:firstColumn="1" w:lastColumn="0" w:noHBand="0" w:noVBand="1"/>
      </w:tblPr>
      <w:tblGrid>
        <w:gridCol w:w="4987"/>
        <w:gridCol w:w="4985"/>
      </w:tblGrid>
      <w:tr w:rsidR="00346039" w14:paraId="3E98FB55" w14:textId="77777777" w:rsidTr="4AE383AC">
        <w:trPr>
          <w:jc w:val="center"/>
        </w:trPr>
        <w:tc>
          <w:tcPr>
            <w:tcW w:w="4987" w:type="dxa"/>
          </w:tcPr>
          <w:p w14:paraId="26695A2B" w14:textId="1AA08E5D" w:rsidR="00346039" w:rsidRPr="004A385C" w:rsidRDefault="0062372E">
            <w:pPr>
              <w:jc w:val="center"/>
              <w:rPr>
                <w:b/>
                <w:color w:val="1F497D" w:themeColor="text2"/>
                <w:lang w:val="lt-LT"/>
              </w:rPr>
            </w:pPr>
            <w:r w:rsidRPr="004A385C">
              <w:rPr>
                <w:b/>
                <w:color w:val="1F497D" w:themeColor="text2"/>
                <w:lang w:val="lt-LT"/>
              </w:rPr>
              <w:t>SUTARTIS DĖL PASLAUGŲ</w:t>
            </w:r>
          </w:p>
          <w:p w14:paraId="32B4F2E5" w14:textId="73421FA7" w:rsidR="00346039" w:rsidRDefault="00497FA1" w:rsidP="00CF77A0">
            <w:pPr>
              <w:jc w:val="center"/>
              <w:rPr>
                <w:b/>
                <w:color w:val="1F497D" w:themeColor="text2"/>
                <w:lang w:val="lt-LT"/>
              </w:rPr>
            </w:pPr>
            <w:r>
              <w:rPr>
                <w:b/>
                <w:color w:val="1F497D" w:themeColor="text2"/>
                <w:lang w:val="lt-LT"/>
              </w:rPr>
              <w:t>SPECIALIO</w:t>
            </w:r>
            <w:r w:rsidR="000C540A">
              <w:rPr>
                <w:b/>
                <w:color w:val="1F497D" w:themeColor="text2"/>
                <w:lang w:val="lt-LT"/>
              </w:rPr>
              <w:t>JI</w:t>
            </w:r>
            <w:r w:rsidR="00CF77A0" w:rsidRPr="004A385C">
              <w:rPr>
                <w:b/>
                <w:color w:val="1F497D" w:themeColor="text2"/>
                <w:lang w:val="lt-LT"/>
              </w:rPr>
              <w:t xml:space="preserve"> DALIS</w:t>
            </w:r>
          </w:p>
          <w:p w14:paraId="384B8E1D" w14:textId="2EBB0C63" w:rsidR="00A83A0B" w:rsidRDefault="000C540A" w:rsidP="00A83A0B">
            <w:pPr>
              <w:spacing w:before="120" w:after="120"/>
              <w:jc w:val="center"/>
            </w:pPr>
            <w:r>
              <w:t>2026</w:t>
            </w:r>
            <w:proofErr w:type="gramStart"/>
            <w:r>
              <w:t>-</w:t>
            </w:r>
            <w:r w:rsidR="00A83A0B">
              <w:t>[  ]</w:t>
            </w:r>
            <w:proofErr w:type="gramEnd"/>
            <w:r w:rsidR="00A83A0B">
              <w:t>-</w:t>
            </w:r>
            <w:proofErr w:type="gramStart"/>
            <w:r w:rsidR="00A83A0B">
              <w:t>[  ]</w:t>
            </w:r>
            <w:proofErr w:type="gramEnd"/>
          </w:p>
          <w:p w14:paraId="69B84047" w14:textId="6BA89D9C" w:rsidR="0098741E" w:rsidRPr="00924FFF" w:rsidRDefault="007739F7" w:rsidP="00737914">
            <w:pPr>
              <w:spacing w:before="120" w:after="0" w:line="240" w:lineRule="auto"/>
              <w:jc w:val="center"/>
              <w:rPr>
                <w:rFonts w:cs="Arial"/>
                <w:bCs/>
              </w:rPr>
            </w:pPr>
            <w:sdt>
              <w:sdtPr>
                <w:rPr>
                  <w:rFonts w:cs="Arial"/>
                </w:rPr>
                <w:id w:val="-1190365398"/>
                <w:placeholder>
                  <w:docPart w:val="A87423AA10174AAD8C87074EDD349519"/>
                </w:placeholder>
                <w:showingPlcHdr/>
              </w:sdtPr>
              <w:sdtEndPr/>
              <w:sdtContent>
                <w:r w:rsidR="0098741E" w:rsidRPr="007B3F55">
                  <w:rPr>
                    <w:rFonts w:cs="Arial"/>
                    <w:i/>
                    <w:iCs/>
                    <w:color w:val="808080" w:themeColor="background1" w:themeShade="80"/>
                  </w:rPr>
                  <w:t>[</w:t>
                </w:r>
                <w:r w:rsidR="0098741E">
                  <w:rPr>
                    <w:rFonts w:cs="Arial"/>
                    <w:i/>
                    <w:iCs/>
                    <w:color w:val="808080" w:themeColor="background1" w:themeShade="80"/>
                  </w:rPr>
                  <w:t>vieta</w:t>
                </w:r>
                <w:r w:rsidR="0098741E" w:rsidRPr="007B3F55">
                  <w:rPr>
                    <w:rFonts w:cs="Arial"/>
                    <w:i/>
                    <w:iCs/>
                    <w:color w:val="808080" w:themeColor="background1" w:themeShade="80"/>
                  </w:rPr>
                  <w:t>]</w:t>
                </w:r>
              </w:sdtContent>
            </w:sdt>
          </w:p>
          <w:p w14:paraId="0FCFD749" w14:textId="77777777" w:rsidR="006F64A5" w:rsidRDefault="006F64A5" w:rsidP="00737914">
            <w:pPr>
              <w:spacing w:after="0" w:line="240" w:lineRule="auto"/>
              <w:jc w:val="both"/>
              <w:rPr>
                <w:rFonts w:cs="Arial"/>
                <w:b/>
                <w:bCs/>
                <w:color w:val="000000"/>
              </w:rPr>
            </w:pPr>
          </w:p>
          <w:p w14:paraId="084DD58B" w14:textId="77777777" w:rsidR="00737914" w:rsidRDefault="00737914" w:rsidP="00737914">
            <w:pPr>
              <w:spacing w:after="0" w:line="240" w:lineRule="auto"/>
              <w:jc w:val="both"/>
              <w:rPr>
                <w:rFonts w:cs="Arial"/>
                <w:b/>
                <w:bCs/>
                <w:color w:val="000000"/>
              </w:rPr>
            </w:pPr>
          </w:p>
          <w:p w14:paraId="3382D6D3" w14:textId="77777777" w:rsidR="006F64A5" w:rsidRPr="00D150A3" w:rsidRDefault="006F64A5" w:rsidP="00737914">
            <w:pPr>
              <w:spacing w:after="0" w:line="240" w:lineRule="auto"/>
              <w:jc w:val="both"/>
              <w:rPr>
                <w:rFonts w:cs="Arial"/>
              </w:rPr>
            </w:pPr>
            <w:r w:rsidRPr="00326864">
              <w:rPr>
                <w:rFonts w:cs="Arial"/>
                <w:b/>
                <w:bCs/>
              </w:rPr>
              <w:t xml:space="preserve">UAB Kauno </w:t>
            </w:r>
            <w:proofErr w:type="spellStart"/>
            <w:r w:rsidRPr="00326864">
              <w:rPr>
                <w:rFonts w:cs="Arial"/>
                <w:b/>
                <w:bCs/>
              </w:rPr>
              <w:t>kogeneracinė</w:t>
            </w:r>
            <w:proofErr w:type="spellEnd"/>
            <w:r w:rsidRPr="00326864">
              <w:rPr>
                <w:rFonts w:cs="Arial"/>
                <w:b/>
                <w:bCs/>
              </w:rPr>
              <w:t xml:space="preserve"> </w:t>
            </w:r>
            <w:proofErr w:type="spellStart"/>
            <w:r w:rsidRPr="00326864">
              <w:rPr>
                <w:rFonts w:cs="Arial"/>
                <w:b/>
                <w:bCs/>
              </w:rPr>
              <w:t>jėgainė</w:t>
            </w:r>
            <w:proofErr w:type="spellEnd"/>
            <w:r w:rsidRPr="00326864">
              <w:rPr>
                <w:rFonts w:cs="Arial"/>
                <w:color w:val="000000"/>
              </w:rPr>
              <w:t xml:space="preserve">, </w:t>
            </w:r>
            <w:proofErr w:type="spellStart"/>
            <w:r w:rsidRPr="00326864">
              <w:rPr>
                <w:rFonts w:cs="Arial"/>
                <w:color w:val="000000"/>
              </w:rPr>
              <w:t>teisėtai</w:t>
            </w:r>
            <w:proofErr w:type="spellEnd"/>
            <w:r w:rsidRPr="00326864">
              <w:rPr>
                <w:rFonts w:cs="Arial"/>
                <w:color w:val="000000"/>
              </w:rPr>
              <w:t xml:space="preserve"> </w:t>
            </w:r>
            <w:proofErr w:type="spellStart"/>
            <w:r w:rsidRPr="00326864">
              <w:rPr>
                <w:rFonts w:cs="Arial"/>
                <w:color w:val="000000"/>
              </w:rPr>
              <w:t>įregistruota</w:t>
            </w:r>
            <w:proofErr w:type="spellEnd"/>
            <w:r w:rsidRPr="00326864">
              <w:rPr>
                <w:rFonts w:cs="Arial"/>
                <w:color w:val="000000"/>
              </w:rPr>
              <w:t xml:space="preserve"> </w:t>
            </w:r>
            <w:proofErr w:type="spellStart"/>
            <w:r w:rsidRPr="00326864">
              <w:rPr>
                <w:rFonts w:cs="Arial"/>
                <w:color w:val="000000"/>
              </w:rPr>
              <w:t>ir</w:t>
            </w:r>
            <w:proofErr w:type="spellEnd"/>
            <w:r w:rsidRPr="00326864">
              <w:rPr>
                <w:rFonts w:cs="Arial"/>
                <w:color w:val="000000"/>
              </w:rPr>
              <w:t xml:space="preserve"> </w:t>
            </w:r>
            <w:proofErr w:type="spellStart"/>
            <w:r w:rsidRPr="00326864">
              <w:rPr>
                <w:rFonts w:cs="Arial"/>
                <w:color w:val="000000"/>
              </w:rPr>
              <w:t>veikianti</w:t>
            </w:r>
            <w:proofErr w:type="spellEnd"/>
            <w:r w:rsidRPr="00326864">
              <w:rPr>
                <w:rFonts w:cs="Arial"/>
                <w:color w:val="000000"/>
              </w:rPr>
              <w:t xml:space="preserve"> </w:t>
            </w:r>
            <w:proofErr w:type="spellStart"/>
            <w:r w:rsidRPr="00326864">
              <w:rPr>
                <w:rFonts w:cs="Arial"/>
                <w:color w:val="000000"/>
              </w:rPr>
              <w:t>uždaroji</w:t>
            </w:r>
            <w:proofErr w:type="spellEnd"/>
            <w:r w:rsidRPr="00326864">
              <w:rPr>
                <w:rFonts w:cs="Arial"/>
                <w:color w:val="000000"/>
              </w:rPr>
              <w:t xml:space="preserve"> </w:t>
            </w:r>
            <w:proofErr w:type="spellStart"/>
            <w:r w:rsidRPr="00326864">
              <w:rPr>
                <w:rFonts w:cs="Arial"/>
                <w:color w:val="000000"/>
              </w:rPr>
              <w:t>akcinė</w:t>
            </w:r>
            <w:proofErr w:type="spellEnd"/>
            <w:r w:rsidRPr="00326864">
              <w:rPr>
                <w:rFonts w:cs="Arial"/>
                <w:color w:val="000000"/>
              </w:rPr>
              <w:t xml:space="preserve"> </w:t>
            </w:r>
            <w:proofErr w:type="spellStart"/>
            <w:r w:rsidRPr="00326864">
              <w:rPr>
                <w:rFonts w:cs="Arial"/>
                <w:color w:val="000000"/>
              </w:rPr>
              <w:t>bendrovė</w:t>
            </w:r>
            <w:proofErr w:type="spellEnd"/>
            <w:r w:rsidRPr="00326864">
              <w:rPr>
                <w:rFonts w:cs="Arial"/>
                <w:color w:val="000000"/>
              </w:rPr>
              <w:t xml:space="preserve">, </w:t>
            </w:r>
            <w:proofErr w:type="spellStart"/>
            <w:r w:rsidRPr="00326864">
              <w:rPr>
                <w:rFonts w:cs="Arial"/>
                <w:color w:val="000000"/>
              </w:rPr>
              <w:t>juridinio</w:t>
            </w:r>
            <w:proofErr w:type="spellEnd"/>
            <w:r w:rsidRPr="00326864">
              <w:rPr>
                <w:rFonts w:cs="Arial"/>
                <w:color w:val="000000"/>
              </w:rPr>
              <w:t xml:space="preserve"> </w:t>
            </w:r>
            <w:proofErr w:type="spellStart"/>
            <w:r w:rsidRPr="00326864">
              <w:rPr>
                <w:rFonts w:cs="Arial"/>
                <w:color w:val="000000"/>
              </w:rPr>
              <w:t>asmens</w:t>
            </w:r>
            <w:proofErr w:type="spellEnd"/>
            <w:r w:rsidRPr="00326864">
              <w:rPr>
                <w:rFonts w:cs="Arial"/>
                <w:color w:val="000000"/>
              </w:rPr>
              <w:t xml:space="preserve"> </w:t>
            </w:r>
            <w:proofErr w:type="spellStart"/>
            <w:r w:rsidRPr="00326864">
              <w:rPr>
                <w:rFonts w:cs="Arial"/>
                <w:color w:val="000000"/>
              </w:rPr>
              <w:t>kodas</w:t>
            </w:r>
            <w:proofErr w:type="spellEnd"/>
            <w:r w:rsidRPr="00326864">
              <w:rPr>
                <w:rFonts w:cs="Arial"/>
                <w:color w:val="000000"/>
              </w:rPr>
              <w:t> </w:t>
            </w:r>
            <w:r w:rsidRPr="00326864">
              <w:rPr>
                <w:rFonts w:cs="Arial"/>
              </w:rPr>
              <w:t>303792888</w:t>
            </w:r>
            <w:r w:rsidRPr="00326864">
              <w:rPr>
                <w:rFonts w:cs="Arial"/>
                <w:color w:val="000000"/>
              </w:rPr>
              <w:t xml:space="preserve">, </w:t>
            </w:r>
            <w:r w:rsidRPr="00326864">
              <w:rPr>
                <w:rFonts w:cs="Arial"/>
              </w:rPr>
              <w:t xml:space="preserve">PVM </w:t>
            </w:r>
            <w:proofErr w:type="spellStart"/>
            <w:r w:rsidRPr="00326864">
              <w:rPr>
                <w:rFonts w:cs="Arial"/>
              </w:rPr>
              <w:t>mokėtojo</w:t>
            </w:r>
            <w:proofErr w:type="spellEnd"/>
            <w:r w:rsidRPr="00326864">
              <w:rPr>
                <w:rFonts w:cs="Arial"/>
              </w:rPr>
              <w:t xml:space="preserve"> </w:t>
            </w:r>
            <w:proofErr w:type="spellStart"/>
            <w:r w:rsidRPr="00326864">
              <w:rPr>
                <w:rFonts w:cs="Arial"/>
              </w:rPr>
              <w:t>kodas</w:t>
            </w:r>
            <w:proofErr w:type="spellEnd"/>
            <w:r w:rsidRPr="00326864">
              <w:rPr>
                <w:rFonts w:cs="Arial"/>
              </w:rPr>
              <w:t xml:space="preserve"> LT100009225616</w:t>
            </w:r>
            <w:r w:rsidRPr="00D150A3">
              <w:rPr>
                <w:rFonts w:cs="Arial"/>
              </w:rPr>
              <w:t xml:space="preserve">, </w:t>
            </w:r>
            <w:proofErr w:type="spellStart"/>
            <w:r w:rsidRPr="00D150A3">
              <w:rPr>
                <w:rFonts w:cs="Arial"/>
                <w:color w:val="000000"/>
              </w:rPr>
              <w:t>registruotos</w:t>
            </w:r>
            <w:proofErr w:type="spellEnd"/>
            <w:r w:rsidRPr="00D150A3">
              <w:rPr>
                <w:rFonts w:cs="Arial"/>
                <w:color w:val="000000"/>
              </w:rPr>
              <w:t xml:space="preserve"> </w:t>
            </w:r>
            <w:proofErr w:type="spellStart"/>
            <w:r w:rsidRPr="00D150A3">
              <w:rPr>
                <w:rFonts w:cs="Arial"/>
                <w:color w:val="000000"/>
              </w:rPr>
              <w:t>buveinės</w:t>
            </w:r>
            <w:proofErr w:type="spellEnd"/>
            <w:r w:rsidRPr="00D150A3">
              <w:rPr>
                <w:rFonts w:cs="Arial"/>
                <w:color w:val="000000"/>
              </w:rPr>
              <w:t xml:space="preserve"> </w:t>
            </w:r>
            <w:proofErr w:type="spellStart"/>
            <w:r w:rsidRPr="00D150A3">
              <w:rPr>
                <w:rFonts w:cs="Arial"/>
                <w:color w:val="000000"/>
              </w:rPr>
              <w:t>adresas</w:t>
            </w:r>
            <w:proofErr w:type="spellEnd"/>
            <w:r w:rsidRPr="00D150A3">
              <w:rPr>
                <w:rFonts w:cs="Arial"/>
                <w:color w:val="000000"/>
              </w:rPr>
              <w:t xml:space="preserve"> </w:t>
            </w:r>
            <w:proofErr w:type="spellStart"/>
            <w:r>
              <w:rPr>
                <w:rFonts w:cs="Arial"/>
                <w:shd w:val="clear" w:color="auto" w:fill="FFFFFF"/>
              </w:rPr>
              <w:t>Jėgainės</w:t>
            </w:r>
            <w:proofErr w:type="spellEnd"/>
            <w:r>
              <w:rPr>
                <w:rFonts w:cs="Arial"/>
                <w:shd w:val="clear" w:color="auto" w:fill="FFFFFF"/>
              </w:rPr>
              <w:t xml:space="preserve"> g. 6</w:t>
            </w:r>
            <w:r>
              <w:rPr>
                <w:rFonts w:cs="Arial"/>
                <w:lang w:eastAsia="lt-LT"/>
              </w:rPr>
              <w:t xml:space="preserve">, </w:t>
            </w:r>
            <w:proofErr w:type="spellStart"/>
            <w:r>
              <w:rPr>
                <w:rFonts w:cs="Arial"/>
                <w:lang w:eastAsia="lt-LT"/>
              </w:rPr>
              <w:t>Biruliškių</w:t>
            </w:r>
            <w:proofErr w:type="spellEnd"/>
            <w:r>
              <w:rPr>
                <w:rFonts w:cs="Arial"/>
                <w:lang w:eastAsia="lt-LT"/>
              </w:rPr>
              <w:t xml:space="preserve"> k., LT-54469 Kauno raj.</w:t>
            </w:r>
            <w:r w:rsidRPr="00D150A3">
              <w:rPr>
                <w:rFonts w:cs="Arial"/>
                <w:color w:val="000000"/>
              </w:rPr>
              <w:t xml:space="preserve">, Lietuvos Respublika, </w:t>
            </w:r>
            <w:proofErr w:type="spellStart"/>
            <w:r w:rsidRPr="00D150A3">
              <w:rPr>
                <w:rFonts w:cs="Arial"/>
                <w:color w:val="000000"/>
              </w:rPr>
              <w:t>atstovaujama</w:t>
            </w:r>
            <w:proofErr w:type="spellEnd"/>
            <w:r w:rsidRPr="00D150A3">
              <w:rPr>
                <w:rFonts w:cs="Arial"/>
                <w:color w:val="000000"/>
              </w:rPr>
              <w:t xml:space="preserve"> </w:t>
            </w:r>
            <w:sdt>
              <w:sdtPr>
                <w:rPr>
                  <w:rFonts w:cs="Arial"/>
                </w:rPr>
                <w:id w:val="-635112244"/>
                <w:placeholder>
                  <w:docPart w:val="8A8B52DE95B3433B8D55AB8A0D73BD39"/>
                </w:placeholder>
                <w:showingPlcHdr/>
              </w:sdtPr>
              <w:sdtEndPr/>
              <w:sdtContent>
                <w:r>
                  <w:rPr>
                    <w:rFonts w:cs="Arial"/>
                    <w:i/>
                    <w:iCs/>
                    <w:color w:val="808080" w:themeColor="background1" w:themeShade="80"/>
                  </w:rPr>
                  <w:t>[Sutartį iš bendrovės pusės pasirašančio asmens pareigos, vardas, pavardė]</w:t>
                </w:r>
              </w:sdtContent>
            </w:sdt>
            <w:r w:rsidRPr="00FE027A">
              <w:rPr>
                <w:rFonts w:cs="Arial"/>
              </w:rPr>
              <w:t xml:space="preserve">, </w:t>
            </w:r>
            <w:proofErr w:type="spellStart"/>
            <w:r w:rsidRPr="00FE027A">
              <w:rPr>
                <w:rFonts w:cs="Arial"/>
              </w:rPr>
              <w:t>veikiančio</w:t>
            </w:r>
            <w:proofErr w:type="spellEnd"/>
            <w:r w:rsidRPr="00FE027A">
              <w:rPr>
                <w:rFonts w:cs="Arial"/>
              </w:rPr>
              <w:t xml:space="preserve"> </w:t>
            </w:r>
            <w:proofErr w:type="spellStart"/>
            <w:r w:rsidRPr="00FE027A">
              <w:rPr>
                <w:rFonts w:cs="Arial"/>
              </w:rPr>
              <w:t>pagal</w:t>
            </w:r>
            <w:proofErr w:type="spellEnd"/>
            <w:r w:rsidRPr="00FE027A">
              <w:rPr>
                <w:rFonts w:cs="Arial"/>
              </w:rPr>
              <w:t xml:space="preserve"> </w:t>
            </w:r>
            <w:sdt>
              <w:sdtPr>
                <w:rPr>
                  <w:rFonts w:cs="Arial"/>
                </w:rPr>
                <w:id w:val="-1788423393"/>
                <w:placeholder>
                  <w:docPart w:val="CDC15523FE7C4263B6A01E6F26EB496A"/>
                </w:placeholder>
                <w:showingPlcHdr/>
              </w:sdtPr>
              <w:sdtEndPr/>
              <w:sdtContent>
                <w:r>
                  <w:rPr>
                    <w:rFonts w:cs="Arial"/>
                    <w:i/>
                    <w:iCs/>
                    <w:color w:val="808080" w:themeColor="background1" w:themeShade="80"/>
                  </w:rPr>
                  <w:t>[atstovavimo pagrindas]</w:t>
                </w:r>
              </w:sdtContent>
            </w:sdt>
            <w:r w:rsidRPr="00D150A3">
              <w:rPr>
                <w:rFonts w:cs="Arial"/>
                <w:color w:val="000000"/>
              </w:rPr>
              <w:t xml:space="preserve"> (</w:t>
            </w:r>
            <w:proofErr w:type="spellStart"/>
            <w:r w:rsidRPr="00D150A3">
              <w:rPr>
                <w:rFonts w:cs="Arial"/>
                <w:color w:val="000000"/>
              </w:rPr>
              <w:t>toliau</w:t>
            </w:r>
            <w:proofErr w:type="spellEnd"/>
            <w:r w:rsidRPr="00D150A3">
              <w:rPr>
                <w:rFonts w:cs="Arial"/>
                <w:color w:val="000000"/>
              </w:rPr>
              <w:t xml:space="preserve"> – </w:t>
            </w:r>
            <w:proofErr w:type="spellStart"/>
            <w:r w:rsidRPr="00D150A3">
              <w:rPr>
                <w:rFonts w:cs="Arial"/>
              </w:rPr>
              <w:t>Klientas</w:t>
            </w:r>
            <w:proofErr w:type="spellEnd"/>
            <w:r w:rsidRPr="00D150A3">
              <w:rPr>
                <w:rFonts w:cs="Arial"/>
                <w:color w:val="000000"/>
              </w:rPr>
              <w:t xml:space="preserve">), </w:t>
            </w:r>
            <w:proofErr w:type="spellStart"/>
            <w:r w:rsidRPr="00D150A3">
              <w:rPr>
                <w:rFonts w:cs="Arial"/>
                <w:color w:val="000000"/>
              </w:rPr>
              <w:t>ir</w:t>
            </w:r>
            <w:proofErr w:type="spellEnd"/>
          </w:p>
          <w:p w14:paraId="4BAFEC68" w14:textId="77777777" w:rsidR="00737914" w:rsidRDefault="00737914" w:rsidP="00737914">
            <w:pPr>
              <w:spacing w:after="0" w:line="240" w:lineRule="auto"/>
              <w:jc w:val="both"/>
              <w:rPr>
                <w:rFonts w:cs="Arial"/>
              </w:rPr>
            </w:pPr>
          </w:p>
          <w:p w14:paraId="7BAA62D4" w14:textId="77777777" w:rsidR="00737914" w:rsidRDefault="00737914" w:rsidP="00737914">
            <w:pPr>
              <w:spacing w:after="0" w:line="240" w:lineRule="auto"/>
              <w:jc w:val="both"/>
              <w:rPr>
                <w:rFonts w:cs="Arial"/>
              </w:rPr>
            </w:pPr>
          </w:p>
          <w:p w14:paraId="746C14CF" w14:textId="77777777" w:rsidR="00EC440A" w:rsidRPr="00DC4517" w:rsidRDefault="00EC440A" w:rsidP="00737914">
            <w:pPr>
              <w:spacing w:after="0" w:line="240" w:lineRule="auto"/>
              <w:jc w:val="both"/>
              <w:rPr>
                <w:rFonts w:cs="Arial"/>
                <w:b/>
                <w:i/>
                <w:iCs/>
              </w:rPr>
            </w:pPr>
            <w:r w:rsidRPr="00DC4517">
              <w:rPr>
                <w:rFonts w:cs="Arial"/>
                <w:b/>
                <w:i/>
                <w:iCs/>
                <w:color w:val="FF0000"/>
              </w:rPr>
              <w:t xml:space="preserve">Jei </w:t>
            </w:r>
            <w:proofErr w:type="spellStart"/>
            <w:r w:rsidRPr="00DC4517">
              <w:rPr>
                <w:rFonts w:cs="Arial"/>
                <w:b/>
                <w:i/>
                <w:iCs/>
                <w:color w:val="FF0000"/>
              </w:rPr>
              <w:t>sutartis</w:t>
            </w:r>
            <w:proofErr w:type="spellEnd"/>
            <w:r w:rsidRPr="00DC4517">
              <w:rPr>
                <w:rFonts w:cs="Arial"/>
                <w:b/>
                <w:i/>
                <w:iCs/>
                <w:color w:val="FF0000"/>
              </w:rPr>
              <w:t xml:space="preserve"> </w:t>
            </w:r>
            <w:proofErr w:type="spellStart"/>
            <w:r w:rsidRPr="00DC4517">
              <w:rPr>
                <w:rFonts w:cs="Arial"/>
                <w:b/>
                <w:i/>
                <w:iCs/>
                <w:color w:val="FF0000"/>
              </w:rPr>
              <w:t>sudaroma</w:t>
            </w:r>
            <w:proofErr w:type="spellEnd"/>
            <w:r w:rsidRPr="00DC4517">
              <w:rPr>
                <w:rFonts w:cs="Arial"/>
                <w:b/>
                <w:i/>
                <w:iCs/>
                <w:color w:val="FF0000"/>
              </w:rPr>
              <w:t xml:space="preserve"> </w:t>
            </w:r>
            <w:proofErr w:type="spellStart"/>
            <w:r w:rsidRPr="00DC4517">
              <w:rPr>
                <w:rFonts w:cs="Arial"/>
                <w:b/>
                <w:i/>
                <w:iCs/>
                <w:color w:val="FF0000"/>
              </w:rPr>
              <w:t>su</w:t>
            </w:r>
            <w:proofErr w:type="spellEnd"/>
            <w:r w:rsidRPr="00DC4517">
              <w:rPr>
                <w:rFonts w:cs="Arial"/>
                <w:b/>
                <w:i/>
                <w:iCs/>
                <w:color w:val="FF0000"/>
              </w:rPr>
              <w:t xml:space="preserve"> </w:t>
            </w:r>
            <w:proofErr w:type="spellStart"/>
            <w:r w:rsidRPr="00DC4517">
              <w:rPr>
                <w:rFonts w:cs="Arial"/>
                <w:b/>
                <w:i/>
                <w:iCs/>
                <w:color w:val="FF0000"/>
              </w:rPr>
              <w:t>jungtinės</w:t>
            </w:r>
            <w:proofErr w:type="spellEnd"/>
            <w:r w:rsidRPr="00DC4517">
              <w:rPr>
                <w:rFonts w:cs="Arial"/>
                <w:b/>
                <w:i/>
                <w:iCs/>
                <w:color w:val="FF0000"/>
              </w:rPr>
              <w:t xml:space="preserve"> </w:t>
            </w:r>
            <w:proofErr w:type="spellStart"/>
            <w:r w:rsidRPr="00DC4517">
              <w:rPr>
                <w:rFonts w:cs="Arial"/>
                <w:b/>
                <w:i/>
                <w:iCs/>
                <w:color w:val="FF0000"/>
              </w:rPr>
              <w:t>veiklos</w:t>
            </w:r>
            <w:proofErr w:type="spellEnd"/>
            <w:r w:rsidRPr="00DC4517">
              <w:rPr>
                <w:rFonts w:cs="Arial"/>
                <w:b/>
                <w:i/>
                <w:iCs/>
                <w:color w:val="FF0000"/>
              </w:rPr>
              <w:t xml:space="preserve"> </w:t>
            </w:r>
            <w:proofErr w:type="spellStart"/>
            <w:r w:rsidRPr="00DC4517">
              <w:rPr>
                <w:rFonts w:cs="Arial"/>
                <w:b/>
                <w:i/>
                <w:iCs/>
                <w:color w:val="FF0000"/>
              </w:rPr>
              <w:t>partneriais</w:t>
            </w:r>
            <w:proofErr w:type="spellEnd"/>
            <w:r w:rsidRPr="00DC4517">
              <w:rPr>
                <w:rFonts w:cs="Arial"/>
                <w:b/>
                <w:i/>
                <w:iCs/>
                <w:color w:val="FF0000"/>
              </w:rPr>
              <w:t xml:space="preserve">: </w:t>
            </w:r>
          </w:p>
          <w:p w14:paraId="33537A63" w14:textId="716741C2" w:rsidR="006F64A5" w:rsidRDefault="00EC440A" w:rsidP="00737914">
            <w:pPr>
              <w:spacing w:after="0" w:line="240" w:lineRule="auto"/>
              <w:jc w:val="both"/>
              <w:rPr>
                <w:rFonts w:cs="Arial"/>
                <w:bCs/>
              </w:rPr>
            </w:pPr>
            <w:proofErr w:type="spellStart"/>
            <w:r w:rsidRPr="00DC4517">
              <w:rPr>
                <w:rFonts w:cs="Arial"/>
                <w:b/>
              </w:rPr>
              <w:t>Jungtinės</w:t>
            </w:r>
            <w:proofErr w:type="spellEnd"/>
            <w:r w:rsidRPr="00DC4517">
              <w:rPr>
                <w:rFonts w:cs="Arial"/>
                <w:b/>
              </w:rPr>
              <w:t xml:space="preserve"> </w:t>
            </w:r>
            <w:proofErr w:type="spellStart"/>
            <w:r w:rsidRPr="00DC4517">
              <w:rPr>
                <w:rFonts w:cs="Arial"/>
                <w:b/>
              </w:rPr>
              <w:t>veiklos</w:t>
            </w:r>
            <w:proofErr w:type="spellEnd"/>
            <w:r w:rsidRPr="00DC4517">
              <w:rPr>
                <w:rFonts w:cs="Arial"/>
                <w:b/>
              </w:rPr>
              <w:t xml:space="preserve"> </w:t>
            </w:r>
            <w:proofErr w:type="spellStart"/>
            <w:r w:rsidRPr="00DC4517">
              <w:rPr>
                <w:rFonts w:cs="Arial"/>
                <w:b/>
              </w:rPr>
              <w:t>partneriai</w:t>
            </w:r>
            <w:proofErr w:type="spellEnd"/>
            <w:r w:rsidRPr="00DC4517">
              <w:rPr>
                <w:rFonts w:cs="Arial"/>
                <w:b/>
              </w:rPr>
              <w:t xml:space="preserve"> </w:t>
            </w:r>
            <w:r w:rsidRPr="00DC4517">
              <w:rPr>
                <w:rFonts w:cs="Arial"/>
              </w:rPr>
              <w:t>[</w:t>
            </w:r>
            <w:proofErr w:type="spellStart"/>
            <w:r w:rsidRPr="00DC4517">
              <w:rPr>
                <w:rFonts w:cs="Arial"/>
              </w:rPr>
              <w:t>išvardijami</w:t>
            </w:r>
            <w:proofErr w:type="spellEnd"/>
            <w:r w:rsidRPr="00DC4517">
              <w:rPr>
                <w:rFonts w:cs="Arial"/>
              </w:rPr>
              <w:t xml:space="preserve"> </w:t>
            </w:r>
            <w:proofErr w:type="spellStart"/>
            <w:r w:rsidRPr="00DC4517">
              <w:rPr>
                <w:rFonts w:cs="Arial"/>
              </w:rPr>
              <w:t>visi</w:t>
            </w:r>
            <w:proofErr w:type="spellEnd"/>
            <w:r w:rsidRPr="00DC4517">
              <w:rPr>
                <w:rFonts w:cs="Arial"/>
              </w:rPr>
              <w:t xml:space="preserve"> </w:t>
            </w:r>
            <w:proofErr w:type="spellStart"/>
            <w:r w:rsidRPr="00DC4517">
              <w:rPr>
                <w:rFonts w:cs="Arial"/>
              </w:rPr>
              <w:t>partneriai</w:t>
            </w:r>
            <w:proofErr w:type="spellEnd"/>
            <w:r w:rsidRPr="00DC4517">
              <w:rPr>
                <w:rFonts w:cs="Arial"/>
              </w:rPr>
              <w:t xml:space="preserve">] </w:t>
            </w:r>
            <w:r w:rsidRPr="00DC4517">
              <w:rPr>
                <w:rFonts w:cs="Arial"/>
                <w:b/>
              </w:rPr>
              <w:t xml:space="preserve">- </w:t>
            </w:r>
            <w:sdt>
              <w:sdtPr>
                <w:rPr>
                  <w:rStyle w:val="Strong"/>
                  <w:rFonts w:cs="Arial"/>
                  <w:color w:val="333333"/>
                </w:rPr>
                <w:id w:val="868415254"/>
                <w:placeholder>
                  <w:docPart w:val="357F867843FF49F88CB618F97A34768A"/>
                </w:placeholder>
                <w:showingPlcHdr/>
              </w:sdtPr>
              <w:sdtEndPr>
                <w:rPr>
                  <w:rStyle w:val="Strong"/>
                </w:rPr>
              </w:sdtEndPr>
              <w:sdtContent>
                <w:r w:rsidRPr="00286F00">
                  <w:rPr>
                    <w:rStyle w:val="PlaceholderText"/>
                    <w:rFonts w:eastAsiaTheme="minorHAnsi" w:cs="Arial"/>
                    <w:bCs/>
                  </w:rPr>
                  <w:t>___</w:t>
                </w:r>
                <w:r>
                  <w:rPr>
                    <w:rStyle w:val="PlaceholderText"/>
                    <w:rFonts w:eastAsiaTheme="minorHAnsi" w:cs="Arial"/>
                    <w:bCs/>
                  </w:rPr>
                  <w:t>___________________</w:t>
                </w:r>
              </w:sdtContent>
            </w:sdt>
            <w:r w:rsidRPr="00DC4517">
              <w:rPr>
                <w:rFonts w:cs="Arial"/>
              </w:rPr>
              <w:t>,</w:t>
            </w:r>
            <w:proofErr w:type="spellStart"/>
            <w:r w:rsidRPr="00DC4517">
              <w:rPr>
                <w:rFonts w:cs="Arial"/>
              </w:rPr>
              <w:t>teisėtai</w:t>
            </w:r>
            <w:proofErr w:type="spellEnd"/>
            <w:r w:rsidRPr="00DC4517">
              <w:rPr>
                <w:rFonts w:cs="Arial"/>
              </w:rPr>
              <w:t xml:space="preserve"> </w:t>
            </w:r>
            <w:proofErr w:type="spellStart"/>
            <w:r w:rsidRPr="00DC4517">
              <w:rPr>
                <w:rFonts w:cs="Arial"/>
              </w:rPr>
              <w:t>įregistruota</w:t>
            </w:r>
            <w:proofErr w:type="spellEnd"/>
            <w:r w:rsidRPr="00DC4517">
              <w:rPr>
                <w:rFonts w:cs="Arial"/>
              </w:rPr>
              <w:t xml:space="preserve"> </w:t>
            </w:r>
            <w:proofErr w:type="spellStart"/>
            <w:r w:rsidRPr="00DC4517">
              <w:rPr>
                <w:rFonts w:cs="Arial"/>
              </w:rPr>
              <w:t>ir</w:t>
            </w:r>
            <w:proofErr w:type="spellEnd"/>
            <w:r w:rsidRPr="00DC4517">
              <w:rPr>
                <w:rFonts w:cs="Arial"/>
              </w:rPr>
              <w:t xml:space="preserve"> </w:t>
            </w:r>
            <w:proofErr w:type="spellStart"/>
            <w:r w:rsidRPr="00DC4517">
              <w:rPr>
                <w:rFonts w:cs="Arial"/>
              </w:rPr>
              <w:t>veikianti</w:t>
            </w:r>
            <w:proofErr w:type="spellEnd"/>
            <w:r w:rsidRPr="00DC4517">
              <w:rPr>
                <w:rFonts w:cs="Arial"/>
              </w:rPr>
              <w:t xml:space="preserve"> </w:t>
            </w:r>
            <w:proofErr w:type="spellStart"/>
            <w:r w:rsidRPr="00DC4517">
              <w:rPr>
                <w:rFonts w:cs="Arial"/>
              </w:rPr>
              <w:t>uždaroji</w:t>
            </w:r>
            <w:proofErr w:type="spellEnd"/>
            <w:r w:rsidRPr="00DC4517">
              <w:rPr>
                <w:rFonts w:cs="Arial"/>
              </w:rPr>
              <w:t>/</w:t>
            </w:r>
            <w:proofErr w:type="spellStart"/>
            <w:r w:rsidRPr="00DC4517">
              <w:rPr>
                <w:rFonts w:cs="Arial"/>
              </w:rPr>
              <w:t>akcinė</w:t>
            </w:r>
            <w:proofErr w:type="spellEnd"/>
            <w:r w:rsidRPr="00DC4517">
              <w:rPr>
                <w:rFonts w:cs="Arial"/>
              </w:rPr>
              <w:t xml:space="preserve"> </w:t>
            </w:r>
            <w:proofErr w:type="spellStart"/>
            <w:r w:rsidRPr="00DC4517">
              <w:rPr>
                <w:rFonts w:cs="Arial"/>
              </w:rPr>
              <w:t>bendrovė</w:t>
            </w:r>
            <w:proofErr w:type="spellEnd"/>
            <w:r w:rsidRPr="00DC4517">
              <w:rPr>
                <w:rFonts w:cs="Arial"/>
              </w:rPr>
              <w:t xml:space="preserve">, </w:t>
            </w:r>
            <w:proofErr w:type="spellStart"/>
            <w:r w:rsidRPr="00DC4517">
              <w:rPr>
                <w:rFonts w:cs="Arial"/>
              </w:rPr>
              <w:t>įmonės</w:t>
            </w:r>
            <w:proofErr w:type="spellEnd"/>
            <w:r w:rsidRPr="00DC4517">
              <w:rPr>
                <w:rFonts w:cs="Arial"/>
              </w:rPr>
              <w:t xml:space="preserve"> </w:t>
            </w:r>
            <w:proofErr w:type="spellStart"/>
            <w:r w:rsidRPr="00DC4517">
              <w:rPr>
                <w:rFonts w:cs="Arial"/>
              </w:rPr>
              <w:t>kodas</w:t>
            </w:r>
            <w:proofErr w:type="spellEnd"/>
            <w:r w:rsidRPr="00DC4517">
              <w:rPr>
                <w:rFonts w:cs="Arial"/>
              </w:rPr>
              <w:t xml:space="preserve"> </w:t>
            </w:r>
            <w:sdt>
              <w:sdtPr>
                <w:rPr>
                  <w:rFonts w:cs="Arial"/>
                </w:rPr>
                <w:id w:val="-759600934"/>
                <w:placeholder>
                  <w:docPart w:val="3E79575EF0324D0C824B1EEC8A112192"/>
                </w:placeholder>
                <w:showingPlcHdr/>
              </w:sdtPr>
              <w:sdtEndPr/>
              <w:sdtContent>
                <w:r>
                  <w:rPr>
                    <w:rFonts w:cs="Arial"/>
                  </w:rPr>
                  <w:t>_________________</w:t>
                </w:r>
              </w:sdtContent>
            </w:sdt>
            <w:r w:rsidRPr="00DC4517">
              <w:rPr>
                <w:rFonts w:cs="Arial"/>
              </w:rPr>
              <w:t xml:space="preserve">, PVM </w:t>
            </w:r>
            <w:proofErr w:type="spellStart"/>
            <w:r w:rsidRPr="00DC4517">
              <w:rPr>
                <w:rFonts w:cs="Arial"/>
              </w:rPr>
              <w:t>mokėtojo</w:t>
            </w:r>
            <w:proofErr w:type="spellEnd"/>
            <w:r w:rsidRPr="00DC4517">
              <w:rPr>
                <w:rFonts w:cs="Arial"/>
              </w:rPr>
              <w:t xml:space="preserve"> </w:t>
            </w:r>
            <w:proofErr w:type="spellStart"/>
            <w:r w:rsidRPr="00DC4517">
              <w:rPr>
                <w:rFonts w:cs="Arial"/>
              </w:rPr>
              <w:t>kodas</w:t>
            </w:r>
            <w:proofErr w:type="spellEnd"/>
            <w:r w:rsidRPr="00DC4517">
              <w:rPr>
                <w:rFonts w:cs="Arial"/>
              </w:rPr>
              <w:t xml:space="preserve"> </w:t>
            </w:r>
            <w:sdt>
              <w:sdtPr>
                <w:rPr>
                  <w:rFonts w:cs="Arial"/>
                </w:rPr>
                <w:id w:val="-258149659"/>
                <w:placeholder>
                  <w:docPart w:val="CE482386552146109331A02B11FD7C2F"/>
                </w:placeholder>
                <w:showingPlcHdr/>
              </w:sdtPr>
              <w:sdtEndPr/>
              <w:sdtContent>
                <w:r>
                  <w:rPr>
                    <w:rFonts w:cs="Arial"/>
                  </w:rPr>
                  <w:t>_________________</w:t>
                </w:r>
              </w:sdtContent>
            </w:sdt>
            <w:r w:rsidRPr="00DC4517">
              <w:rPr>
                <w:rFonts w:cs="Arial"/>
              </w:rPr>
              <w:t xml:space="preserve">, </w:t>
            </w:r>
            <w:proofErr w:type="spellStart"/>
            <w:r w:rsidRPr="00DC4517">
              <w:rPr>
                <w:rFonts w:cs="Arial"/>
              </w:rPr>
              <w:t>registruotos</w:t>
            </w:r>
            <w:proofErr w:type="spellEnd"/>
            <w:r w:rsidRPr="00DC4517">
              <w:rPr>
                <w:rFonts w:cs="Arial"/>
              </w:rPr>
              <w:t xml:space="preserve"> </w:t>
            </w:r>
            <w:proofErr w:type="spellStart"/>
            <w:r w:rsidRPr="00DC4517">
              <w:rPr>
                <w:rFonts w:cs="Arial"/>
              </w:rPr>
              <w:t>buveinės</w:t>
            </w:r>
            <w:proofErr w:type="spellEnd"/>
            <w:r w:rsidRPr="00DC4517">
              <w:rPr>
                <w:rFonts w:cs="Arial"/>
              </w:rPr>
              <w:t xml:space="preserve"> </w:t>
            </w:r>
            <w:proofErr w:type="spellStart"/>
            <w:r w:rsidRPr="00DC4517">
              <w:rPr>
                <w:rFonts w:cs="Arial"/>
              </w:rPr>
              <w:t>adresas</w:t>
            </w:r>
            <w:proofErr w:type="spellEnd"/>
            <w:r w:rsidRPr="00DC4517">
              <w:rPr>
                <w:rFonts w:cs="Arial"/>
              </w:rPr>
              <w:t xml:space="preserve"> </w:t>
            </w:r>
            <w:sdt>
              <w:sdtPr>
                <w:rPr>
                  <w:rFonts w:cs="Arial"/>
                </w:rPr>
                <w:id w:val="-746196397"/>
                <w:placeholder>
                  <w:docPart w:val="A5D9D59770EF4C5492F9A70BF815E9F5"/>
                </w:placeholder>
                <w:showingPlcHdr/>
              </w:sdtPr>
              <w:sdtEndPr/>
              <w:sdtContent>
                <w:r>
                  <w:rPr>
                    <w:rFonts w:cs="Arial"/>
                  </w:rPr>
                  <w:t>_________________</w:t>
                </w:r>
              </w:sdtContent>
            </w:sdt>
            <w:r w:rsidRPr="00DC4517">
              <w:rPr>
                <w:rFonts w:cs="Arial"/>
              </w:rPr>
              <w:t xml:space="preserve">, Lietuvos Respublika, </w:t>
            </w:r>
            <w:r w:rsidRPr="00DC4517">
              <w:rPr>
                <w:rFonts w:cs="Arial"/>
                <w:b/>
              </w:rPr>
              <w:t xml:space="preserve">, </w:t>
            </w:r>
            <w:proofErr w:type="spellStart"/>
            <w:r w:rsidRPr="00DC4517">
              <w:rPr>
                <w:rFonts w:cs="Arial"/>
                <w:b/>
              </w:rPr>
              <w:t>ir</w:t>
            </w:r>
            <w:proofErr w:type="spellEnd"/>
            <w:r w:rsidRPr="00DC4517">
              <w:rPr>
                <w:rFonts w:cs="Arial"/>
                <w:b/>
              </w:rPr>
              <w:t xml:space="preserve"> </w:t>
            </w:r>
            <w:sdt>
              <w:sdtPr>
                <w:rPr>
                  <w:rStyle w:val="Strong"/>
                  <w:rFonts w:cs="Arial"/>
                  <w:color w:val="333333"/>
                </w:rPr>
                <w:id w:val="1589585788"/>
                <w:placeholder>
                  <w:docPart w:val="D6A0553D41B24332B3373E6AE6463745"/>
                </w:placeholder>
                <w:showingPlcHdr/>
              </w:sdtPr>
              <w:sdtEndPr>
                <w:rPr>
                  <w:rStyle w:val="Strong"/>
                </w:rPr>
              </w:sdtEndPr>
              <w:sdtContent>
                <w:r w:rsidRPr="00286F00">
                  <w:rPr>
                    <w:rStyle w:val="PlaceholderText"/>
                    <w:rFonts w:eastAsiaTheme="minorHAnsi" w:cs="Arial"/>
                    <w:bCs/>
                  </w:rPr>
                  <w:t>___</w:t>
                </w:r>
                <w:r>
                  <w:rPr>
                    <w:rStyle w:val="PlaceholderText"/>
                    <w:rFonts w:eastAsiaTheme="minorHAnsi" w:cs="Arial"/>
                    <w:bCs/>
                  </w:rPr>
                  <w:t>___________________</w:t>
                </w:r>
              </w:sdtContent>
            </w:sdt>
            <w:r w:rsidRPr="00DC4517">
              <w:rPr>
                <w:rFonts w:cs="Arial"/>
              </w:rPr>
              <w:t>,</w:t>
            </w:r>
            <w:proofErr w:type="spellStart"/>
            <w:r w:rsidRPr="00DC4517">
              <w:rPr>
                <w:rFonts w:cs="Arial"/>
              </w:rPr>
              <w:t>teisėtai</w:t>
            </w:r>
            <w:proofErr w:type="spellEnd"/>
            <w:r w:rsidRPr="00DC4517">
              <w:rPr>
                <w:rFonts w:cs="Arial"/>
              </w:rPr>
              <w:t xml:space="preserve"> </w:t>
            </w:r>
            <w:proofErr w:type="spellStart"/>
            <w:r w:rsidRPr="00DC4517">
              <w:rPr>
                <w:rFonts w:cs="Arial"/>
              </w:rPr>
              <w:t>įregistruota</w:t>
            </w:r>
            <w:proofErr w:type="spellEnd"/>
            <w:r w:rsidRPr="00DC4517">
              <w:rPr>
                <w:rFonts w:cs="Arial"/>
              </w:rPr>
              <w:t xml:space="preserve"> </w:t>
            </w:r>
            <w:proofErr w:type="spellStart"/>
            <w:r w:rsidRPr="00DC4517">
              <w:rPr>
                <w:rFonts w:cs="Arial"/>
              </w:rPr>
              <w:t>ir</w:t>
            </w:r>
            <w:proofErr w:type="spellEnd"/>
            <w:r w:rsidRPr="00DC4517">
              <w:rPr>
                <w:rFonts w:cs="Arial"/>
              </w:rPr>
              <w:t xml:space="preserve"> </w:t>
            </w:r>
            <w:proofErr w:type="spellStart"/>
            <w:r w:rsidRPr="00DC4517">
              <w:rPr>
                <w:rFonts w:cs="Arial"/>
              </w:rPr>
              <w:t>veikianti</w:t>
            </w:r>
            <w:proofErr w:type="spellEnd"/>
            <w:r w:rsidRPr="00DC4517">
              <w:rPr>
                <w:rFonts w:cs="Arial"/>
              </w:rPr>
              <w:t xml:space="preserve"> /</w:t>
            </w:r>
            <w:proofErr w:type="spellStart"/>
            <w:r w:rsidRPr="00DC4517">
              <w:rPr>
                <w:rFonts w:cs="Arial"/>
              </w:rPr>
              <w:t>uždaroji</w:t>
            </w:r>
            <w:proofErr w:type="spellEnd"/>
            <w:r w:rsidRPr="00DC4517">
              <w:rPr>
                <w:rFonts w:cs="Arial"/>
              </w:rPr>
              <w:t xml:space="preserve">/ </w:t>
            </w:r>
            <w:proofErr w:type="spellStart"/>
            <w:r w:rsidRPr="00DC4517">
              <w:rPr>
                <w:rFonts w:cs="Arial"/>
              </w:rPr>
              <w:t>akcinė</w:t>
            </w:r>
            <w:proofErr w:type="spellEnd"/>
            <w:r w:rsidRPr="00DC4517">
              <w:rPr>
                <w:rFonts w:cs="Arial"/>
              </w:rPr>
              <w:t xml:space="preserve"> </w:t>
            </w:r>
            <w:proofErr w:type="spellStart"/>
            <w:r w:rsidRPr="00DC4517">
              <w:rPr>
                <w:rFonts w:cs="Arial"/>
              </w:rPr>
              <w:t>bendrovė</w:t>
            </w:r>
            <w:proofErr w:type="spellEnd"/>
            <w:r w:rsidRPr="00DC4517">
              <w:rPr>
                <w:rFonts w:cs="Arial"/>
              </w:rPr>
              <w:t xml:space="preserve">, </w:t>
            </w:r>
            <w:proofErr w:type="spellStart"/>
            <w:r w:rsidRPr="00DC4517">
              <w:rPr>
                <w:rFonts w:cs="Arial"/>
              </w:rPr>
              <w:t>įmonės</w:t>
            </w:r>
            <w:proofErr w:type="spellEnd"/>
            <w:r w:rsidRPr="00DC4517">
              <w:rPr>
                <w:rFonts w:cs="Arial"/>
              </w:rPr>
              <w:t xml:space="preserve"> </w:t>
            </w:r>
            <w:proofErr w:type="spellStart"/>
            <w:r w:rsidRPr="00DC4517">
              <w:rPr>
                <w:rFonts w:cs="Arial"/>
              </w:rPr>
              <w:t>kodas</w:t>
            </w:r>
            <w:proofErr w:type="spellEnd"/>
            <w:r w:rsidRPr="00DC4517">
              <w:rPr>
                <w:rFonts w:cs="Arial"/>
              </w:rPr>
              <w:t xml:space="preserve"> </w:t>
            </w:r>
            <w:sdt>
              <w:sdtPr>
                <w:rPr>
                  <w:rFonts w:cs="Arial"/>
                </w:rPr>
                <w:id w:val="156584124"/>
                <w:placeholder>
                  <w:docPart w:val="ADC8951C217D437582416F156FBFE079"/>
                </w:placeholder>
                <w:showingPlcHdr/>
              </w:sdtPr>
              <w:sdtEndPr/>
              <w:sdtContent>
                <w:r>
                  <w:rPr>
                    <w:rFonts w:cs="Arial"/>
                  </w:rPr>
                  <w:t>_________________</w:t>
                </w:r>
              </w:sdtContent>
            </w:sdt>
            <w:r w:rsidRPr="00DC4517">
              <w:rPr>
                <w:rFonts w:cs="Arial"/>
              </w:rPr>
              <w:t xml:space="preserve">, PVM </w:t>
            </w:r>
            <w:proofErr w:type="spellStart"/>
            <w:r w:rsidRPr="00DC4517">
              <w:rPr>
                <w:rFonts w:cs="Arial"/>
              </w:rPr>
              <w:t>mokėtojo</w:t>
            </w:r>
            <w:proofErr w:type="spellEnd"/>
            <w:r w:rsidRPr="00DC4517">
              <w:rPr>
                <w:rFonts w:cs="Arial"/>
              </w:rPr>
              <w:t xml:space="preserve"> </w:t>
            </w:r>
            <w:proofErr w:type="spellStart"/>
            <w:r w:rsidRPr="00DC4517">
              <w:rPr>
                <w:rFonts w:cs="Arial"/>
              </w:rPr>
              <w:t>kodas</w:t>
            </w:r>
            <w:proofErr w:type="spellEnd"/>
            <w:r w:rsidRPr="00DC4517">
              <w:rPr>
                <w:rFonts w:cs="Arial"/>
              </w:rPr>
              <w:t xml:space="preserve"> </w:t>
            </w:r>
            <w:sdt>
              <w:sdtPr>
                <w:rPr>
                  <w:rFonts w:cs="Arial"/>
                </w:rPr>
                <w:id w:val="1003249552"/>
                <w:placeholder>
                  <w:docPart w:val="C538A56BD3584CED9294F4F19278F12F"/>
                </w:placeholder>
                <w:showingPlcHdr/>
              </w:sdtPr>
              <w:sdtEndPr/>
              <w:sdtContent>
                <w:r>
                  <w:rPr>
                    <w:rFonts w:cs="Arial"/>
                  </w:rPr>
                  <w:t>_________________</w:t>
                </w:r>
              </w:sdtContent>
            </w:sdt>
            <w:r w:rsidRPr="00DC4517">
              <w:rPr>
                <w:rFonts w:cs="Arial"/>
              </w:rPr>
              <w:t xml:space="preserve">, </w:t>
            </w:r>
            <w:proofErr w:type="spellStart"/>
            <w:r w:rsidRPr="00DC4517">
              <w:rPr>
                <w:rFonts w:cs="Arial"/>
              </w:rPr>
              <w:t>registruotos</w:t>
            </w:r>
            <w:proofErr w:type="spellEnd"/>
            <w:r w:rsidRPr="00DC4517">
              <w:rPr>
                <w:rFonts w:cs="Arial"/>
              </w:rPr>
              <w:t xml:space="preserve"> </w:t>
            </w:r>
            <w:proofErr w:type="spellStart"/>
            <w:r w:rsidRPr="00DC4517">
              <w:rPr>
                <w:rFonts w:cs="Arial"/>
              </w:rPr>
              <w:t>buveinės</w:t>
            </w:r>
            <w:proofErr w:type="spellEnd"/>
            <w:r w:rsidRPr="00DC4517">
              <w:rPr>
                <w:rFonts w:cs="Arial"/>
              </w:rPr>
              <w:t xml:space="preserve"> </w:t>
            </w:r>
            <w:proofErr w:type="spellStart"/>
            <w:r w:rsidRPr="00DC4517">
              <w:rPr>
                <w:rFonts w:cs="Arial"/>
              </w:rPr>
              <w:t>adresas</w:t>
            </w:r>
            <w:proofErr w:type="spellEnd"/>
            <w:r w:rsidRPr="00DC4517">
              <w:rPr>
                <w:rFonts w:cs="Arial"/>
              </w:rPr>
              <w:t xml:space="preserve"> </w:t>
            </w:r>
            <w:sdt>
              <w:sdtPr>
                <w:rPr>
                  <w:rFonts w:cs="Arial"/>
                </w:rPr>
                <w:id w:val="260578799"/>
                <w:placeholder>
                  <w:docPart w:val="436132D80CCE41D4B82D9E262FF1A5B8"/>
                </w:placeholder>
                <w:showingPlcHdr/>
              </w:sdtPr>
              <w:sdtEndPr/>
              <w:sdtContent>
                <w:r>
                  <w:rPr>
                    <w:rFonts w:cs="Arial"/>
                  </w:rPr>
                  <w:t>_________________</w:t>
                </w:r>
              </w:sdtContent>
            </w:sdt>
            <w:r w:rsidRPr="00DC4517">
              <w:rPr>
                <w:rFonts w:cs="Arial"/>
              </w:rPr>
              <w:t xml:space="preserve">, Lietuvos Respublika, </w:t>
            </w:r>
            <w:proofErr w:type="spellStart"/>
            <w:r w:rsidRPr="00DC4517">
              <w:rPr>
                <w:rFonts w:cs="Arial"/>
                <w:b/>
              </w:rPr>
              <w:t>atstovaujami</w:t>
            </w:r>
            <w:proofErr w:type="spellEnd"/>
            <w:r w:rsidRPr="00DC4517">
              <w:rPr>
                <w:rFonts w:cs="Arial"/>
                <w:b/>
              </w:rPr>
              <w:t xml:space="preserve"> </w:t>
            </w:r>
            <w:sdt>
              <w:sdtPr>
                <w:rPr>
                  <w:rFonts w:cs="Arial"/>
                </w:rPr>
                <w:id w:val="-488869917"/>
                <w:placeholder>
                  <w:docPart w:val="452DFAB2B230462183254492842E3276"/>
                </w:placeholder>
                <w:showingPlcHdr/>
              </w:sdtPr>
              <w:sdtEndPr/>
              <w:sdtContent>
                <w:r>
                  <w:rPr>
                    <w:rFonts w:cs="Arial"/>
                    <w:i/>
                    <w:iCs/>
                    <w:color w:val="808080" w:themeColor="background1" w:themeShade="80"/>
                  </w:rPr>
                  <w:t>[Sutartį iš bendrovės pusės pasirašančio asmens pareigos, vardas, pavardė]</w:t>
                </w:r>
              </w:sdtContent>
            </w:sdt>
            <w:r w:rsidRPr="00DC4517">
              <w:rPr>
                <w:rFonts w:cs="Arial"/>
              </w:rPr>
              <w:t xml:space="preserve">, </w:t>
            </w:r>
            <w:proofErr w:type="spellStart"/>
            <w:r w:rsidRPr="00DC4517">
              <w:rPr>
                <w:rFonts w:cs="Arial"/>
              </w:rPr>
              <w:t>veikiančio</w:t>
            </w:r>
            <w:proofErr w:type="spellEnd"/>
            <w:r w:rsidRPr="00DC4517">
              <w:rPr>
                <w:rFonts w:cs="Arial"/>
              </w:rPr>
              <w:t xml:space="preserve"> </w:t>
            </w:r>
            <w:proofErr w:type="spellStart"/>
            <w:r w:rsidRPr="00DC4517">
              <w:rPr>
                <w:rFonts w:cs="Arial"/>
              </w:rPr>
              <w:t>pagal</w:t>
            </w:r>
            <w:proofErr w:type="spellEnd"/>
            <w:r w:rsidRPr="00DC4517">
              <w:rPr>
                <w:rFonts w:cs="Arial"/>
              </w:rPr>
              <w:t xml:space="preserve"> </w:t>
            </w:r>
            <w:sdt>
              <w:sdtPr>
                <w:rPr>
                  <w:rFonts w:cs="Arial"/>
                </w:rPr>
                <w:id w:val="1761562477"/>
                <w:placeholder>
                  <w:docPart w:val="402789FE024B44D58233FBD6A8F485BD"/>
                </w:placeholder>
                <w:showingPlcHdr/>
              </w:sdtPr>
              <w:sdtEndPr/>
              <w:sdtContent>
                <w:r>
                  <w:rPr>
                    <w:rFonts w:cs="Arial"/>
                    <w:i/>
                    <w:iCs/>
                    <w:color w:val="808080" w:themeColor="background1" w:themeShade="80"/>
                  </w:rPr>
                  <w:t>[data]</w:t>
                </w:r>
              </w:sdtContent>
            </w:sdt>
            <w:r w:rsidRPr="00DC4517">
              <w:rPr>
                <w:rFonts w:cs="Arial"/>
              </w:rPr>
              <w:t xml:space="preserve"> </w:t>
            </w:r>
            <w:proofErr w:type="spellStart"/>
            <w:r w:rsidRPr="00DC4517">
              <w:rPr>
                <w:rFonts w:cs="Arial"/>
              </w:rPr>
              <w:t>jungtinės</w:t>
            </w:r>
            <w:proofErr w:type="spellEnd"/>
            <w:r w:rsidRPr="00DC4517">
              <w:rPr>
                <w:rFonts w:cs="Arial"/>
              </w:rPr>
              <w:t xml:space="preserve"> </w:t>
            </w:r>
            <w:proofErr w:type="spellStart"/>
            <w:r w:rsidRPr="00DC4517">
              <w:rPr>
                <w:rFonts w:cs="Arial"/>
              </w:rPr>
              <w:t>veiklos</w:t>
            </w:r>
            <w:proofErr w:type="spellEnd"/>
            <w:r w:rsidRPr="00DC4517">
              <w:rPr>
                <w:rFonts w:cs="Arial"/>
              </w:rPr>
              <w:t xml:space="preserve"> </w:t>
            </w:r>
            <w:proofErr w:type="spellStart"/>
            <w:r w:rsidRPr="00DC4517">
              <w:rPr>
                <w:rFonts w:cs="Arial"/>
              </w:rPr>
              <w:t>sutartį</w:t>
            </w:r>
            <w:proofErr w:type="spellEnd"/>
            <w:r w:rsidRPr="00DC4517">
              <w:rPr>
                <w:rFonts w:cs="Arial"/>
              </w:rPr>
              <w:t xml:space="preserve"> </w:t>
            </w:r>
            <w:sdt>
              <w:sdtPr>
                <w:rPr>
                  <w:rFonts w:cs="Arial"/>
                </w:rPr>
                <w:id w:val="-2042582855"/>
                <w:placeholder>
                  <w:docPart w:val="F0E2534C5BB243478AA25EFA9F7965E6"/>
                </w:placeholder>
                <w:showingPlcHdr/>
              </w:sdtPr>
              <w:sdtEndPr/>
              <w:sdtContent>
                <w:r>
                  <w:rPr>
                    <w:rFonts w:cs="Arial"/>
                    <w:i/>
                    <w:iCs/>
                    <w:color w:val="808080" w:themeColor="background1" w:themeShade="80"/>
                  </w:rPr>
                  <w:t>[numeris]</w:t>
                </w:r>
              </w:sdtContent>
            </w:sdt>
            <w:r w:rsidRPr="00DC4517">
              <w:rPr>
                <w:rFonts w:cs="Arial"/>
              </w:rPr>
              <w:t xml:space="preserve"> (</w:t>
            </w:r>
            <w:proofErr w:type="spellStart"/>
            <w:r w:rsidRPr="00DC4517">
              <w:rPr>
                <w:rFonts w:cs="Arial"/>
              </w:rPr>
              <w:t>toliau</w:t>
            </w:r>
            <w:proofErr w:type="spellEnd"/>
            <w:r w:rsidRPr="00DC4517">
              <w:rPr>
                <w:rFonts w:cs="Arial"/>
              </w:rPr>
              <w:t xml:space="preserve"> </w:t>
            </w:r>
            <w:r>
              <w:rPr>
                <w:rFonts w:cs="Arial"/>
              </w:rPr>
              <w:t>–</w:t>
            </w:r>
            <w:r w:rsidRPr="00DC4517">
              <w:rPr>
                <w:rFonts w:cs="Arial"/>
              </w:rPr>
              <w:t xml:space="preserve"> </w:t>
            </w:r>
            <w:proofErr w:type="spellStart"/>
            <w:r w:rsidRPr="002B2937">
              <w:rPr>
                <w:rFonts w:cs="Arial"/>
                <w:b/>
                <w:bCs/>
              </w:rPr>
              <w:t>Paslaugų</w:t>
            </w:r>
            <w:proofErr w:type="spellEnd"/>
            <w:r>
              <w:rPr>
                <w:rFonts w:cs="Arial"/>
              </w:rPr>
              <w:t xml:space="preserve"> </w:t>
            </w:r>
            <w:proofErr w:type="spellStart"/>
            <w:r>
              <w:rPr>
                <w:rFonts w:cs="Arial"/>
                <w:b/>
              </w:rPr>
              <w:t>t</w:t>
            </w:r>
            <w:r w:rsidRPr="00DC4517">
              <w:rPr>
                <w:rFonts w:cs="Arial"/>
                <w:b/>
              </w:rPr>
              <w:t>e</w:t>
            </w:r>
            <w:r>
              <w:rPr>
                <w:rFonts w:cs="Arial"/>
                <w:b/>
              </w:rPr>
              <w:t>i</w:t>
            </w:r>
            <w:r w:rsidRPr="00DC4517">
              <w:rPr>
                <w:rFonts w:cs="Arial"/>
                <w:b/>
              </w:rPr>
              <w:t>kėjas</w:t>
            </w:r>
            <w:proofErr w:type="spellEnd"/>
            <w:r w:rsidRPr="00DC4517">
              <w:rPr>
                <w:rFonts w:cs="Arial"/>
                <w:b/>
              </w:rPr>
              <w:t>)</w:t>
            </w:r>
            <w:r>
              <w:rPr>
                <w:rFonts w:cs="Arial"/>
                <w:b/>
              </w:rPr>
              <w:t xml:space="preserve">, </w:t>
            </w:r>
            <w:proofErr w:type="spellStart"/>
            <w:r w:rsidRPr="00DC4517">
              <w:rPr>
                <w:rFonts w:cs="Arial"/>
                <w:bCs/>
              </w:rPr>
              <w:t>ir</w:t>
            </w:r>
            <w:proofErr w:type="spellEnd"/>
          </w:p>
          <w:p w14:paraId="191C2564" w14:textId="77777777" w:rsidR="00737914" w:rsidRDefault="00737914" w:rsidP="00737914">
            <w:pPr>
              <w:spacing w:after="0" w:line="240" w:lineRule="auto"/>
              <w:jc w:val="both"/>
              <w:rPr>
                <w:rFonts w:cs="Arial"/>
                <w:bCs/>
              </w:rPr>
            </w:pPr>
          </w:p>
          <w:p w14:paraId="0F99AC5C" w14:textId="77777777" w:rsidR="002F5BCF" w:rsidRDefault="002F5BCF" w:rsidP="00737914">
            <w:pPr>
              <w:spacing w:after="0" w:line="240" w:lineRule="auto"/>
              <w:jc w:val="both"/>
              <w:rPr>
                <w:rFonts w:cs="Arial"/>
                <w:bCs/>
              </w:rPr>
            </w:pPr>
          </w:p>
          <w:p w14:paraId="22EC2251" w14:textId="77777777" w:rsidR="00381DBD" w:rsidRDefault="007739F7" w:rsidP="00737914">
            <w:pPr>
              <w:spacing w:after="0" w:line="240" w:lineRule="auto"/>
              <w:jc w:val="both"/>
              <w:rPr>
                <w:rFonts w:cs="Arial"/>
              </w:rPr>
            </w:pPr>
            <w:sdt>
              <w:sdtPr>
                <w:rPr>
                  <w:rStyle w:val="Strong"/>
                  <w:rFonts w:cs="Arial"/>
                  <w:color w:val="333333"/>
                </w:rPr>
                <w:id w:val="1583494115"/>
                <w:placeholder>
                  <w:docPart w:val="870E5D8AB5F9479AB1E791FBED0A7DF9"/>
                </w:placeholder>
                <w:showingPlcHdr/>
              </w:sdtPr>
              <w:sdtEndPr>
                <w:rPr>
                  <w:rStyle w:val="Strong"/>
                </w:rPr>
              </w:sdtEndPr>
              <w:sdtContent>
                <w:r w:rsidR="00381DBD">
                  <w:rPr>
                    <w:rStyle w:val="Strong"/>
                    <w:rFonts w:cs="Arial"/>
                    <w:color w:val="333333"/>
                  </w:rPr>
                  <w:t>[Pavadinimas]</w:t>
                </w:r>
              </w:sdtContent>
            </w:sdt>
            <w:r w:rsidR="00381DBD" w:rsidRPr="00FE027A">
              <w:rPr>
                <w:rFonts w:cs="Arial"/>
              </w:rPr>
              <w:t xml:space="preserve">, </w:t>
            </w:r>
            <w:proofErr w:type="spellStart"/>
            <w:r w:rsidR="00381DBD" w:rsidRPr="00FE027A">
              <w:rPr>
                <w:rFonts w:cs="Arial"/>
              </w:rPr>
              <w:t>teisėtai</w:t>
            </w:r>
            <w:proofErr w:type="spellEnd"/>
            <w:r w:rsidR="00381DBD" w:rsidRPr="00FE027A">
              <w:rPr>
                <w:rFonts w:cs="Arial"/>
              </w:rPr>
              <w:t xml:space="preserve"> </w:t>
            </w:r>
            <w:proofErr w:type="spellStart"/>
            <w:r w:rsidR="00381DBD" w:rsidRPr="00FE027A">
              <w:rPr>
                <w:rFonts w:cs="Arial"/>
              </w:rPr>
              <w:t>įregistruota</w:t>
            </w:r>
            <w:proofErr w:type="spellEnd"/>
            <w:r w:rsidR="00381DBD" w:rsidRPr="00FE027A">
              <w:rPr>
                <w:rFonts w:cs="Arial"/>
              </w:rPr>
              <w:t xml:space="preserve"> </w:t>
            </w:r>
            <w:proofErr w:type="spellStart"/>
            <w:r w:rsidR="00381DBD" w:rsidRPr="00FE027A">
              <w:rPr>
                <w:rFonts w:cs="Arial"/>
              </w:rPr>
              <w:t>ir</w:t>
            </w:r>
            <w:proofErr w:type="spellEnd"/>
            <w:r w:rsidR="00381DBD" w:rsidRPr="00FE027A">
              <w:rPr>
                <w:rFonts w:cs="Arial"/>
              </w:rPr>
              <w:t xml:space="preserve"> </w:t>
            </w:r>
            <w:proofErr w:type="spellStart"/>
            <w:r w:rsidR="00381DBD" w:rsidRPr="00FE027A">
              <w:rPr>
                <w:rFonts w:cs="Arial"/>
              </w:rPr>
              <w:t>veikianti</w:t>
            </w:r>
            <w:proofErr w:type="spellEnd"/>
            <w:r w:rsidR="00381DBD" w:rsidRPr="00FE027A">
              <w:rPr>
                <w:rFonts w:cs="Arial"/>
              </w:rPr>
              <w:t xml:space="preserve"> </w:t>
            </w:r>
            <w:proofErr w:type="spellStart"/>
            <w:r w:rsidR="00381DBD" w:rsidRPr="00FE027A">
              <w:rPr>
                <w:rFonts w:cs="Arial"/>
                <w:highlight w:val="lightGray"/>
              </w:rPr>
              <w:t>uždaroji</w:t>
            </w:r>
            <w:proofErr w:type="spellEnd"/>
            <w:r w:rsidR="00381DBD" w:rsidRPr="00FE027A">
              <w:rPr>
                <w:rFonts w:cs="Arial"/>
                <w:highlight w:val="lightGray"/>
              </w:rPr>
              <w:t>/</w:t>
            </w:r>
            <w:proofErr w:type="spellStart"/>
            <w:r w:rsidR="00381DBD" w:rsidRPr="00FE027A">
              <w:rPr>
                <w:rFonts w:cs="Arial"/>
                <w:highlight w:val="lightGray"/>
              </w:rPr>
              <w:t>akcinė</w:t>
            </w:r>
            <w:proofErr w:type="spellEnd"/>
            <w:r w:rsidR="00381DBD" w:rsidRPr="00FE027A">
              <w:rPr>
                <w:rFonts w:cs="Arial"/>
              </w:rPr>
              <w:t xml:space="preserve"> </w:t>
            </w:r>
            <w:proofErr w:type="spellStart"/>
            <w:r w:rsidR="00381DBD" w:rsidRPr="00FE027A">
              <w:rPr>
                <w:rFonts w:cs="Arial"/>
              </w:rPr>
              <w:t>bendrovė</w:t>
            </w:r>
            <w:proofErr w:type="spellEnd"/>
            <w:r w:rsidR="00381DBD" w:rsidRPr="00FE027A">
              <w:rPr>
                <w:rFonts w:cs="Arial"/>
              </w:rPr>
              <w:t xml:space="preserve">, </w:t>
            </w:r>
            <w:proofErr w:type="spellStart"/>
            <w:r w:rsidR="00381DBD" w:rsidRPr="00FE027A">
              <w:rPr>
                <w:rFonts w:cs="Arial"/>
              </w:rPr>
              <w:t>juridinio</w:t>
            </w:r>
            <w:proofErr w:type="spellEnd"/>
            <w:r w:rsidR="00381DBD" w:rsidRPr="00FE027A">
              <w:rPr>
                <w:rFonts w:cs="Arial"/>
              </w:rPr>
              <w:t xml:space="preserve"> </w:t>
            </w:r>
            <w:proofErr w:type="spellStart"/>
            <w:r w:rsidR="00381DBD" w:rsidRPr="00FE027A">
              <w:rPr>
                <w:rFonts w:cs="Arial"/>
              </w:rPr>
              <w:t>asmens</w:t>
            </w:r>
            <w:proofErr w:type="spellEnd"/>
            <w:r w:rsidR="00381DBD" w:rsidRPr="00FE027A">
              <w:rPr>
                <w:rFonts w:cs="Arial"/>
              </w:rPr>
              <w:t xml:space="preserve"> </w:t>
            </w:r>
            <w:proofErr w:type="spellStart"/>
            <w:r w:rsidR="00381DBD" w:rsidRPr="00FE027A">
              <w:rPr>
                <w:rFonts w:cs="Arial"/>
              </w:rPr>
              <w:t>kodas</w:t>
            </w:r>
            <w:proofErr w:type="spellEnd"/>
            <w:r w:rsidR="00381DBD" w:rsidRPr="00FE027A">
              <w:rPr>
                <w:rFonts w:cs="Arial"/>
              </w:rPr>
              <w:t xml:space="preserve"> </w:t>
            </w:r>
            <w:sdt>
              <w:sdtPr>
                <w:rPr>
                  <w:rFonts w:cs="Arial"/>
                </w:rPr>
                <w:id w:val="1701279386"/>
                <w:placeholder>
                  <w:docPart w:val="DBBFBCF5156E4ACEB69D3E7A438CD9F7"/>
                </w:placeholder>
                <w:showingPlcHdr/>
              </w:sdtPr>
              <w:sdtEndPr/>
              <w:sdtContent>
                <w:r w:rsidR="00381DBD">
                  <w:rPr>
                    <w:rFonts w:cs="Arial"/>
                  </w:rPr>
                  <w:t>_________________</w:t>
                </w:r>
              </w:sdtContent>
            </w:sdt>
            <w:r w:rsidR="00381DBD" w:rsidRPr="00FE027A">
              <w:rPr>
                <w:rFonts w:cs="Arial"/>
              </w:rPr>
              <w:t xml:space="preserve">, </w:t>
            </w:r>
            <w:r w:rsidR="00381DBD" w:rsidRPr="00CB38F4">
              <w:rPr>
                <w:rFonts w:cs="Arial"/>
              </w:rPr>
              <w:t xml:space="preserve">PVM </w:t>
            </w:r>
            <w:proofErr w:type="spellStart"/>
            <w:r w:rsidR="00381DBD" w:rsidRPr="00CB38F4">
              <w:rPr>
                <w:rFonts w:cs="Arial"/>
              </w:rPr>
              <w:t>mokėtojo</w:t>
            </w:r>
            <w:proofErr w:type="spellEnd"/>
            <w:r w:rsidR="00381DBD" w:rsidRPr="00CB38F4">
              <w:rPr>
                <w:rFonts w:cs="Arial"/>
              </w:rPr>
              <w:t xml:space="preserve"> </w:t>
            </w:r>
            <w:proofErr w:type="spellStart"/>
            <w:r w:rsidR="00381DBD" w:rsidRPr="00CB38F4">
              <w:rPr>
                <w:rFonts w:cs="Arial"/>
              </w:rPr>
              <w:t>kodas</w:t>
            </w:r>
            <w:proofErr w:type="spellEnd"/>
            <w:r w:rsidR="00381DBD" w:rsidRPr="00CB38F4">
              <w:rPr>
                <w:rFonts w:cs="Arial"/>
              </w:rPr>
              <w:t xml:space="preserve"> </w:t>
            </w:r>
            <w:sdt>
              <w:sdtPr>
                <w:rPr>
                  <w:rFonts w:cs="Arial"/>
                </w:rPr>
                <w:id w:val="891004421"/>
                <w:placeholder>
                  <w:docPart w:val="F1CE8268FAB0432388FD82A77C814298"/>
                </w:placeholder>
                <w:showingPlcHdr/>
              </w:sdtPr>
              <w:sdtEndPr/>
              <w:sdtContent>
                <w:r w:rsidR="00381DBD">
                  <w:rPr>
                    <w:rFonts w:cs="Arial"/>
                  </w:rPr>
                  <w:t>_________________</w:t>
                </w:r>
              </w:sdtContent>
            </w:sdt>
            <w:r w:rsidR="00381DBD" w:rsidRPr="00CB38F4">
              <w:rPr>
                <w:rFonts w:cs="Arial"/>
              </w:rPr>
              <w:t>,</w:t>
            </w:r>
            <w:r w:rsidR="00381DBD">
              <w:rPr>
                <w:rFonts w:cs="Arial"/>
              </w:rPr>
              <w:t xml:space="preserve"> </w:t>
            </w:r>
            <w:proofErr w:type="spellStart"/>
            <w:r w:rsidR="00381DBD" w:rsidRPr="00FE027A">
              <w:rPr>
                <w:rFonts w:cs="Arial"/>
              </w:rPr>
              <w:t>registruotos</w:t>
            </w:r>
            <w:proofErr w:type="spellEnd"/>
            <w:r w:rsidR="00381DBD" w:rsidRPr="00FE027A">
              <w:rPr>
                <w:rFonts w:cs="Arial"/>
              </w:rPr>
              <w:t xml:space="preserve"> </w:t>
            </w:r>
            <w:proofErr w:type="spellStart"/>
            <w:r w:rsidR="00381DBD" w:rsidRPr="00FE027A">
              <w:rPr>
                <w:rFonts w:cs="Arial"/>
              </w:rPr>
              <w:t>buveinės</w:t>
            </w:r>
            <w:proofErr w:type="spellEnd"/>
            <w:r w:rsidR="00381DBD" w:rsidRPr="00FE027A">
              <w:rPr>
                <w:rFonts w:cs="Arial"/>
              </w:rPr>
              <w:t xml:space="preserve"> </w:t>
            </w:r>
            <w:proofErr w:type="spellStart"/>
            <w:r w:rsidR="00381DBD" w:rsidRPr="00FE027A">
              <w:rPr>
                <w:rFonts w:cs="Arial"/>
              </w:rPr>
              <w:t>adresas</w:t>
            </w:r>
            <w:proofErr w:type="spellEnd"/>
            <w:r w:rsidR="00381DBD" w:rsidRPr="00FE027A">
              <w:rPr>
                <w:rFonts w:cs="Arial"/>
              </w:rPr>
              <w:t xml:space="preserve"> </w:t>
            </w:r>
            <w:sdt>
              <w:sdtPr>
                <w:rPr>
                  <w:rFonts w:cs="Arial"/>
                </w:rPr>
                <w:id w:val="-1684971530"/>
                <w:placeholder>
                  <w:docPart w:val="4C9575DBB63F4EFF9BEC683F48B15FEF"/>
                </w:placeholder>
                <w:showingPlcHdr/>
              </w:sdtPr>
              <w:sdtEndPr/>
              <w:sdtContent>
                <w:r w:rsidR="00381DBD">
                  <w:rPr>
                    <w:rFonts w:cs="Arial"/>
                  </w:rPr>
                  <w:t>_________________</w:t>
                </w:r>
              </w:sdtContent>
            </w:sdt>
            <w:r w:rsidR="00381DBD" w:rsidRPr="00FE027A">
              <w:rPr>
                <w:rFonts w:cs="Arial"/>
              </w:rPr>
              <w:t xml:space="preserve">, Lietuvos Respublika, </w:t>
            </w:r>
            <w:proofErr w:type="spellStart"/>
            <w:r w:rsidR="00381DBD" w:rsidRPr="00FE027A">
              <w:rPr>
                <w:rFonts w:cs="Arial"/>
              </w:rPr>
              <w:t>atstovaujama</w:t>
            </w:r>
            <w:proofErr w:type="spellEnd"/>
            <w:r w:rsidR="00381DBD" w:rsidRPr="00FE027A">
              <w:rPr>
                <w:rFonts w:cs="Arial"/>
              </w:rPr>
              <w:t xml:space="preserve"> </w:t>
            </w:r>
            <w:sdt>
              <w:sdtPr>
                <w:rPr>
                  <w:rFonts w:cs="Arial"/>
                </w:rPr>
                <w:id w:val="-166093645"/>
                <w:placeholder>
                  <w:docPart w:val="9F0182303C3349819B5635C52F9F50BC"/>
                </w:placeholder>
                <w:showingPlcHdr/>
              </w:sdtPr>
              <w:sdtEndPr/>
              <w:sdtContent>
                <w:r w:rsidR="00381DBD">
                  <w:rPr>
                    <w:rFonts w:cs="Arial"/>
                    <w:i/>
                    <w:iCs/>
                    <w:color w:val="808080" w:themeColor="background1" w:themeShade="80"/>
                  </w:rPr>
                  <w:t>[Sutartį iš bendrovės pusės pasirašančio asmens pareigos, vardas, pavardė]</w:t>
                </w:r>
              </w:sdtContent>
            </w:sdt>
            <w:r w:rsidR="00381DBD" w:rsidRPr="00FE027A">
              <w:rPr>
                <w:rFonts w:cs="Arial"/>
              </w:rPr>
              <w:t xml:space="preserve">, </w:t>
            </w:r>
            <w:proofErr w:type="spellStart"/>
            <w:r w:rsidR="00381DBD" w:rsidRPr="00FE027A">
              <w:rPr>
                <w:rFonts w:cs="Arial"/>
              </w:rPr>
              <w:t>veikiančio</w:t>
            </w:r>
            <w:proofErr w:type="spellEnd"/>
            <w:r w:rsidR="00381DBD" w:rsidRPr="00FE027A">
              <w:rPr>
                <w:rFonts w:cs="Arial"/>
              </w:rPr>
              <w:t xml:space="preserve"> </w:t>
            </w:r>
            <w:proofErr w:type="spellStart"/>
            <w:r w:rsidR="00381DBD" w:rsidRPr="00FE027A">
              <w:rPr>
                <w:rFonts w:cs="Arial"/>
              </w:rPr>
              <w:t>pagal</w:t>
            </w:r>
            <w:proofErr w:type="spellEnd"/>
            <w:r w:rsidR="00381DBD" w:rsidRPr="00FE027A">
              <w:rPr>
                <w:rFonts w:cs="Arial"/>
              </w:rPr>
              <w:t xml:space="preserve"> </w:t>
            </w:r>
            <w:sdt>
              <w:sdtPr>
                <w:rPr>
                  <w:rFonts w:cs="Arial"/>
                </w:rPr>
                <w:id w:val="629129245"/>
                <w:placeholder>
                  <w:docPart w:val="89C00A7BD2694DA68A9EF748037EC796"/>
                </w:placeholder>
                <w:showingPlcHdr/>
              </w:sdtPr>
              <w:sdtEndPr/>
              <w:sdtContent>
                <w:r w:rsidR="00381DBD">
                  <w:rPr>
                    <w:rFonts w:cs="Arial"/>
                    <w:i/>
                    <w:iCs/>
                    <w:color w:val="808080" w:themeColor="background1" w:themeShade="80"/>
                  </w:rPr>
                  <w:t>[atstovavimo pagrindas]</w:t>
                </w:r>
              </w:sdtContent>
            </w:sdt>
            <w:r w:rsidR="00381DBD" w:rsidRPr="00FE027A">
              <w:rPr>
                <w:rFonts w:cs="Arial"/>
              </w:rPr>
              <w:t xml:space="preserve"> </w:t>
            </w:r>
            <w:r w:rsidR="00381DBD" w:rsidRPr="00CB38F4">
              <w:rPr>
                <w:rFonts w:cs="Arial"/>
              </w:rPr>
              <w:t>(</w:t>
            </w:r>
            <w:proofErr w:type="spellStart"/>
            <w:r w:rsidR="00381DBD" w:rsidRPr="00CB38F4">
              <w:rPr>
                <w:rFonts w:cs="Arial"/>
              </w:rPr>
              <w:t>toliau</w:t>
            </w:r>
            <w:proofErr w:type="spellEnd"/>
            <w:r w:rsidR="00381DBD" w:rsidRPr="00CB38F4">
              <w:rPr>
                <w:rFonts w:cs="Arial"/>
              </w:rPr>
              <w:t xml:space="preserve"> </w:t>
            </w:r>
            <w:proofErr w:type="gramStart"/>
            <w:r w:rsidR="00381DBD" w:rsidRPr="00CB38F4">
              <w:rPr>
                <w:rFonts w:cs="Arial"/>
              </w:rPr>
              <w:t xml:space="preserve">–  </w:t>
            </w:r>
            <w:proofErr w:type="spellStart"/>
            <w:r w:rsidR="00381DBD" w:rsidRPr="00A6587F">
              <w:rPr>
                <w:rFonts w:cs="Arial"/>
                <w:b/>
                <w:bCs/>
              </w:rPr>
              <w:t>Paslaugų</w:t>
            </w:r>
            <w:proofErr w:type="spellEnd"/>
            <w:proofErr w:type="gramEnd"/>
            <w:r w:rsidR="00381DBD" w:rsidRPr="00A6587F">
              <w:rPr>
                <w:rFonts w:cs="Arial"/>
                <w:b/>
                <w:bCs/>
              </w:rPr>
              <w:t xml:space="preserve"> </w:t>
            </w:r>
            <w:proofErr w:type="spellStart"/>
            <w:r w:rsidR="00381DBD" w:rsidRPr="00A6587F">
              <w:rPr>
                <w:rFonts w:cs="Arial"/>
                <w:b/>
                <w:bCs/>
              </w:rPr>
              <w:t>teikėjas</w:t>
            </w:r>
            <w:proofErr w:type="spellEnd"/>
            <w:r w:rsidR="00381DBD" w:rsidRPr="00CB38F4">
              <w:rPr>
                <w:rFonts w:cs="Arial"/>
              </w:rPr>
              <w:t>),</w:t>
            </w:r>
          </w:p>
          <w:p w14:paraId="72EABC93" w14:textId="77777777" w:rsidR="00C80034" w:rsidRDefault="00C80034" w:rsidP="00737914">
            <w:pPr>
              <w:spacing w:after="0" w:line="240" w:lineRule="auto"/>
              <w:jc w:val="both"/>
              <w:rPr>
                <w:rFonts w:cs="Arial"/>
              </w:rPr>
            </w:pPr>
          </w:p>
          <w:p w14:paraId="3345B9D2" w14:textId="77777777" w:rsidR="00737914" w:rsidRDefault="00737914" w:rsidP="00737914">
            <w:pPr>
              <w:spacing w:after="0" w:line="240" w:lineRule="auto"/>
              <w:jc w:val="both"/>
              <w:rPr>
                <w:rFonts w:cs="Arial"/>
              </w:rPr>
            </w:pPr>
          </w:p>
          <w:p w14:paraId="140217E1" w14:textId="77777777" w:rsidR="00C80034" w:rsidRDefault="00C80034" w:rsidP="00737914">
            <w:pPr>
              <w:spacing w:after="0" w:line="240" w:lineRule="auto"/>
            </w:pPr>
            <w:r w:rsidRPr="00DC4517">
              <w:rPr>
                <w:rFonts w:cs="Arial"/>
                <w:b/>
                <w:i/>
                <w:iCs/>
                <w:color w:val="FF0000"/>
              </w:rPr>
              <w:t xml:space="preserve">Jei </w:t>
            </w:r>
            <w:proofErr w:type="spellStart"/>
            <w:r w:rsidRPr="00DC4517">
              <w:rPr>
                <w:rFonts w:cs="Arial"/>
                <w:b/>
                <w:i/>
                <w:iCs/>
                <w:color w:val="FF0000"/>
              </w:rPr>
              <w:t>sutartis</w:t>
            </w:r>
            <w:proofErr w:type="spellEnd"/>
            <w:r w:rsidRPr="00DC4517">
              <w:rPr>
                <w:rFonts w:cs="Arial"/>
                <w:b/>
                <w:i/>
                <w:iCs/>
                <w:color w:val="FF0000"/>
              </w:rPr>
              <w:t xml:space="preserve"> </w:t>
            </w:r>
            <w:proofErr w:type="spellStart"/>
            <w:r w:rsidRPr="00DC4517">
              <w:rPr>
                <w:rFonts w:cs="Arial"/>
                <w:b/>
                <w:i/>
                <w:iCs/>
                <w:color w:val="FF0000"/>
              </w:rPr>
              <w:t>sudaroma</w:t>
            </w:r>
            <w:proofErr w:type="spellEnd"/>
            <w:r w:rsidRPr="00DC4517">
              <w:rPr>
                <w:rFonts w:cs="Arial"/>
                <w:b/>
                <w:i/>
                <w:iCs/>
                <w:color w:val="FF0000"/>
              </w:rPr>
              <w:t xml:space="preserve"> </w:t>
            </w:r>
            <w:proofErr w:type="spellStart"/>
            <w:r w:rsidRPr="00DC4517">
              <w:rPr>
                <w:rFonts w:cs="Arial"/>
                <w:b/>
                <w:i/>
                <w:iCs/>
                <w:color w:val="FF0000"/>
              </w:rPr>
              <w:t>su</w:t>
            </w:r>
            <w:proofErr w:type="spellEnd"/>
            <w:r w:rsidRPr="00DC4517">
              <w:rPr>
                <w:rFonts w:cs="Arial"/>
                <w:b/>
                <w:i/>
                <w:iCs/>
                <w:color w:val="FF0000"/>
              </w:rPr>
              <w:t xml:space="preserve"> </w:t>
            </w:r>
            <w:proofErr w:type="spellStart"/>
            <w:r>
              <w:rPr>
                <w:rFonts w:cs="Arial"/>
                <w:b/>
                <w:i/>
                <w:iCs/>
                <w:color w:val="FF0000"/>
              </w:rPr>
              <w:t>fiziniu</w:t>
            </w:r>
            <w:proofErr w:type="spellEnd"/>
            <w:r>
              <w:rPr>
                <w:rFonts w:cs="Arial"/>
                <w:b/>
                <w:i/>
                <w:iCs/>
                <w:color w:val="FF0000"/>
              </w:rPr>
              <w:t xml:space="preserve"> </w:t>
            </w:r>
            <w:proofErr w:type="spellStart"/>
            <w:r>
              <w:rPr>
                <w:rFonts w:cs="Arial"/>
                <w:b/>
                <w:i/>
                <w:iCs/>
                <w:color w:val="FF0000"/>
              </w:rPr>
              <w:t>asmeniu</w:t>
            </w:r>
            <w:proofErr w:type="spellEnd"/>
            <w:r w:rsidRPr="00DC4517">
              <w:rPr>
                <w:rFonts w:cs="Arial"/>
                <w:b/>
                <w:i/>
                <w:iCs/>
                <w:color w:val="FF0000"/>
              </w:rPr>
              <w:t>:</w:t>
            </w:r>
          </w:p>
          <w:p w14:paraId="2F5ACD09" w14:textId="77777777" w:rsidR="00C80034" w:rsidRDefault="007739F7" w:rsidP="00737914">
            <w:pPr>
              <w:spacing w:after="0" w:line="240" w:lineRule="auto"/>
              <w:jc w:val="both"/>
              <w:rPr>
                <w:rFonts w:cs="Arial"/>
              </w:rPr>
            </w:pPr>
            <w:sdt>
              <w:sdtPr>
                <w:rPr>
                  <w:rStyle w:val="Strong"/>
                  <w:rFonts w:cs="Arial"/>
                  <w:color w:val="333333"/>
                </w:rPr>
                <w:id w:val="900795364"/>
                <w:placeholder>
                  <w:docPart w:val="9A4ACC1CB96D41D09CC8359DB2E2765A"/>
                </w:placeholder>
                <w:showingPlcHdr/>
              </w:sdtPr>
              <w:sdtEndPr>
                <w:rPr>
                  <w:rStyle w:val="Strong"/>
                </w:rPr>
              </w:sdtEndPr>
              <w:sdtContent>
                <w:r w:rsidR="00C80034">
                  <w:rPr>
                    <w:rStyle w:val="Strong"/>
                    <w:rFonts w:cs="Arial"/>
                    <w:color w:val="333333"/>
                  </w:rPr>
                  <w:t>[Vardas, pavardė]</w:t>
                </w:r>
              </w:sdtContent>
            </w:sdt>
            <w:r w:rsidR="00C80034" w:rsidRPr="00EC0B49">
              <w:rPr>
                <w:rFonts w:cs="Arial"/>
              </w:rPr>
              <w:t xml:space="preserve">, </w:t>
            </w:r>
            <w:proofErr w:type="spellStart"/>
            <w:r w:rsidR="00C80034" w:rsidRPr="00EC0B49">
              <w:rPr>
                <w:rFonts w:cs="Arial"/>
              </w:rPr>
              <w:t>asmens</w:t>
            </w:r>
            <w:proofErr w:type="spellEnd"/>
            <w:r w:rsidR="00C80034" w:rsidRPr="00EC0B49">
              <w:rPr>
                <w:rFonts w:cs="Arial"/>
              </w:rPr>
              <w:t xml:space="preserve"> </w:t>
            </w:r>
            <w:proofErr w:type="spellStart"/>
            <w:r w:rsidR="00C80034" w:rsidRPr="00EC0B49">
              <w:rPr>
                <w:rFonts w:cs="Arial"/>
              </w:rPr>
              <w:t>kodas</w:t>
            </w:r>
            <w:proofErr w:type="spellEnd"/>
            <w:r w:rsidR="00C80034" w:rsidRPr="00EC0B49">
              <w:rPr>
                <w:rFonts w:cs="Arial"/>
              </w:rPr>
              <w:t xml:space="preserve"> </w:t>
            </w:r>
            <w:sdt>
              <w:sdtPr>
                <w:rPr>
                  <w:rStyle w:val="Strong"/>
                  <w:rFonts w:cs="Arial"/>
                  <w:color w:val="333333"/>
                </w:rPr>
                <w:id w:val="487830038"/>
                <w:placeholder>
                  <w:docPart w:val="E8213C04836D4D9F91CD18636427ABA9"/>
                </w:placeholder>
                <w:showingPlcHdr/>
              </w:sdtPr>
              <w:sdtEndPr>
                <w:rPr>
                  <w:rStyle w:val="Strong"/>
                </w:rPr>
              </w:sdtEndPr>
              <w:sdtContent>
                <w:r w:rsidR="00C80034" w:rsidRPr="00286F00">
                  <w:rPr>
                    <w:rStyle w:val="PlaceholderText"/>
                    <w:rFonts w:eastAsiaTheme="minorHAnsi" w:cs="Arial"/>
                    <w:bCs/>
                  </w:rPr>
                  <w:t>___</w:t>
                </w:r>
                <w:r w:rsidR="00C80034">
                  <w:rPr>
                    <w:rStyle w:val="PlaceholderText"/>
                    <w:rFonts w:eastAsiaTheme="minorHAnsi" w:cs="Arial"/>
                    <w:bCs/>
                  </w:rPr>
                  <w:t>___________________</w:t>
                </w:r>
              </w:sdtContent>
            </w:sdt>
            <w:r w:rsidR="00C80034" w:rsidRPr="00EC0B49">
              <w:rPr>
                <w:rFonts w:cs="Arial"/>
              </w:rPr>
              <w:t xml:space="preserve">, </w:t>
            </w:r>
            <w:proofErr w:type="spellStart"/>
            <w:r w:rsidR="00C80034" w:rsidRPr="00EC0B49">
              <w:rPr>
                <w:rFonts w:cs="Arial"/>
              </w:rPr>
              <w:t>gyvenamosios</w:t>
            </w:r>
            <w:proofErr w:type="spellEnd"/>
            <w:r w:rsidR="00C80034" w:rsidRPr="00EC0B49">
              <w:rPr>
                <w:rFonts w:cs="Arial"/>
              </w:rPr>
              <w:t xml:space="preserve"> </w:t>
            </w:r>
            <w:proofErr w:type="spellStart"/>
            <w:r w:rsidR="00C80034" w:rsidRPr="00EC0B49">
              <w:rPr>
                <w:rFonts w:cs="Arial"/>
              </w:rPr>
              <w:t>vietos</w:t>
            </w:r>
            <w:proofErr w:type="spellEnd"/>
            <w:r w:rsidR="00C80034" w:rsidRPr="00EC0B49">
              <w:rPr>
                <w:rFonts w:cs="Arial"/>
              </w:rPr>
              <w:t xml:space="preserve"> </w:t>
            </w:r>
            <w:proofErr w:type="spellStart"/>
            <w:r w:rsidR="00C80034" w:rsidRPr="00EC0B49">
              <w:rPr>
                <w:rFonts w:cs="Arial"/>
              </w:rPr>
              <w:t>adresas</w:t>
            </w:r>
            <w:proofErr w:type="spellEnd"/>
            <w:r w:rsidR="00C80034" w:rsidRPr="00EC0B49">
              <w:rPr>
                <w:rFonts w:cs="Arial"/>
              </w:rPr>
              <w:t xml:space="preserve"> </w:t>
            </w:r>
            <w:sdt>
              <w:sdtPr>
                <w:rPr>
                  <w:rStyle w:val="Strong"/>
                  <w:rFonts w:cs="Arial"/>
                  <w:color w:val="333333"/>
                </w:rPr>
                <w:id w:val="1839271176"/>
                <w:placeholder>
                  <w:docPart w:val="BA0A7144AD384CB182F1FA78E936B506"/>
                </w:placeholder>
                <w:showingPlcHdr/>
              </w:sdtPr>
              <w:sdtEndPr>
                <w:rPr>
                  <w:rStyle w:val="Strong"/>
                </w:rPr>
              </w:sdtEndPr>
              <w:sdtContent>
                <w:r w:rsidR="00C80034" w:rsidRPr="00286F00">
                  <w:rPr>
                    <w:rStyle w:val="PlaceholderText"/>
                    <w:rFonts w:eastAsiaTheme="minorHAnsi" w:cs="Arial"/>
                    <w:bCs/>
                  </w:rPr>
                  <w:t>___</w:t>
                </w:r>
                <w:r w:rsidR="00C80034">
                  <w:rPr>
                    <w:rStyle w:val="PlaceholderText"/>
                    <w:rFonts w:eastAsiaTheme="minorHAnsi" w:cs="Arial"/>
                    <w:bCs/>
                  </w:rPr>
                  <w:t>___________________</w:t>
                </w:r>
              </w:sdtContent>
            </w:sdt>
            <w:r w:rsidR="00C80034" w:rsidRPr="00EC0B49">
              <w:rPr>
                <w:rFonts w:cs="Arial"/>
              </w:rPr>
              <w:t xml:space="preserve">, </w:t>
            </w:r>
            <w:proofErr w:type="spellStart"/>
            <w:r w:rsidR="00C80034" w:rsidRPr="00EC0B49">
              <w:rPr>
                <w:rFonts w:cs="Arial"/>
              </w:rPr>
              <w:t>vykdantis</w:t>
            </w:r>
            <w:proofErr w:type="spellEnd"/>
            <w:r w:rsidR="00C80034" w:rsidRPr="00EC0B49">
              <w:rPr>
                <w:rFonts w:cs="Arial"/>
              </w:rPr>
              <w:t xml:space="preserve"> </w:t>
            </w:r>
            <w:proofErr w:type="spellStart"/>
            <w:r w:rsidR="00C80034" w:rsidRPr="00EC0B49">
              <w:rPr>
                <w:rFonts w:cs="Arial"/>
              </w:rPr>
              <w:t>individualią</w:t>
            </w:r>
            <w:proofErr w:type="spellEnd"/>
            <w:r w:rsidR="00C80034" w:rsidRPr="00EC0B49">
              <w:rPr>
                <w:rFonts w:cs="Arial"/>
              </w:rPr>
              <w:t xml:space="preserve"> </w:t>
            </w:r>
            <w:proofErr w:type="spellStart"/>
            <w:r w:rsidR="00C80034" w:rsidRPr="00EC0B49">
              <w:rPr>
                <w:rFonts w:cs="Arial"/>
              </w:rPr>
              <w:t>veiklą</w:t>
            </w:r>
            <w:proofErr w:type="spellEnd"/>
            <w:r w:rsidR="00C80034" w:rsidRPr="00EC0B49">
              <w:rPr>
                <w:rFonts w:cs="Arial"/>
              </w:rPr>
              <w:t xml:space="preserve"> </w:t>
            </w:r>
            <w:proofErr w:type="spellStart"/>
            <w:r w:rsidR="00C80034" w:rsidRPr="00EC0B49">
              <w:rPr>
                <w:rFonts w:cs="Arial"/>
              </w:rPr>
              <w:t>pagal</w:t>
            </w:r>
            <w:proofErr w:type="spellEnd"/>
            <w:r w:rsidR="00C80034" w:rsidRPr="00EC0B49">
              <w:rPr>
                <w:rFonts w:cs="Arial"/>
              </w:rPr>
              <w:t xml:space="preserve"> </w:t>
            </w:r>
            <w:proofErr w:type="spellStart"/>
            <w:r w:rsidR="00C80034" w:rsidRPr="00EC0B49">
              <w:rPr>
                <w:rFonts w:cs="Arial"/>
                <w:i/>
                <w:iCs/>
              </w:rPr>
              <w:t>pažymą</w:t>
            </w:r>
            <w:proofErr w:type="spellEnd"/>
            <w:r w:rsidR="00C80034" w:rsidRPr="00EC0B49">
              <w:rPr>
                <w:rFonts w:cs="Arial"/>
              </w:rPr>
              <w:t xml:space="preserve"> / </w:t>
            </w:r>
            <w:proofErr w:type="spellStart"/>
            <w:r w:rsidR="00C80034" w:rsidRPr="00EC0B49">
              <w:rPr>
                <w:rFonts w:cs="Arial"/>
                <w:i/>
                <w:iCs/>
              </w:rPr>
              <w:t>verslo</w:t>
            </w:r>
            <w:proofErr w:type="spellEnd"/>
            <w:r w:rsidR="00C80034" w:rsidRPr="00EC0B49">
              <w:rPr>
                <w:rFonts w:cs="Arial"/>
              </w:rPr>
              <w:t xml:space="preserve"> </w:t>
            </w:r>
            <w:proofErr w:type="spellStart"/>
            <w:r w:rsidR="00C80034" w:rsidRPr="00EC0B49">
              <w:rPr>
                <w:rFonts w:cs="Arial"/>
                <w:i/>
                <w:iCs/>
              </w:rPr>
              <w:t>liudijimą</w:t>
            </w:r>
            <w:proofErr w:type="spellEnd"/>
            <w:r w:rsidR="00C80034" w:rsidRPr="00EC0B49">
              <w:rPr>
                <w:rFonts w:cs="Arial"/>
              </w:rPr>
              <w:t xml:space="preserve"> Nr. </w:t>
            </w:r>
            <w:sdt>
              <w:sdtPr>
                <w:rPr>
                  <w:rStyle w:val="Strong"/>
                  <w:rFonts w:cs="Arial"/>
                  <w:color w:val="333333"/>
                </w:rPr>
                <w:id w:val="1352376513"/>
                <w:placeholder>
                  <w:docPart w:val="9214B7EF54634A61BCED977F843BAC00"/>
                </w:placeholder>
                <w:showingPlcHdr/>
              </w:sdtPr>
              <w:sdtEndPr>
                <w:rPr>
                  <w:rStyle w:val="Strong"/>
                </w:rPr>
              </w:sdtEndPr>
              <w:sdtContent>
                <w:r w:rsidR="00C80034" w:rsidRPr="00286F00">
                  <w:rPr>
                    <w:rStyle w:val="PlaceholderText"/>
                    <w:rFonts w:eastAsiaTheme="minorHAnsi" w:cs="Arial"/>
                    <w:bCs/>
                  </w:rPr>
                  <w:t>___</w:t>
                </w:r>
                <w:r w:rsidR="00C80034">
                  <w:rPr>
                    <w:rStyle w:val="PlaceholderText"/>
                    <w:rFonts w:eastAsiaTheme="minorHAnsi" w:cs="Arial"/>
                    <w:bCs/>
                  </w:rPr>
                  <w:t>___________________</w:t>
                </w:r>
              </w:sdtContent>
            </w:sdt>
            <w:r w:rsidR="00C80034" w:rsidRPr="00EC0B49">
              <w:rPr>
                <w:rFonts w:cs="Arial"/>
              </w:rPr>
              <w:t xml:space="preserve"> (</w:t>
            </w:r>
            <w:proofErr w:type="spellStart"/>
            <w:r w:rsidR="00C80034" w:rsidRPr="00EC0B49">
              <w:rPr>
                <w:rFonts w:cs="Arial"/>
              </w:rPr>
              <w:t>toliau</w:t>
            </w:r>
            <w:proofErr w:type="spellEnd"/>
            <w:r w:rsidR="00C80034" w:rsidRPr="00EC0B49">
              <w:rPr>
                <w:rFonts w:cs="Arial"/>
              </w:rPr>
              <w:t xml:space="preserve"> – </w:t>
            </w:r>
            <w:proofErr w:type="spellStart"/>
            <w:r w:rsidR="00C80034" w:rsidRPr="00DE4DA4">
              <w:rPr>
                <w:rFonts w:cs="Arial"/>
                <w:b/>
                <w:bCs/>
              </w:rPr>
              <w:t>Paslaugų</w:t>
            </w:r>
            <w:proofErr w:type="spellEnd"/>
            <w:r w:rsidR="00C80034" w:rsidRPr="00DE4DA4">
              <w:rPr>
                <w:rFonts w:cs="Arial"/>
                <w:b/>
                <w:bCs/>
              </w:rPr>
              <w:t xml:space="preserve"> </w:t>
            </w:r>
            <w:proofErr w:type="spellStart"/>
            <w:r w:rsidR="00C80034" w:rsidRPr="00DE4DA4">
              <w:rPr>
                <w:rFonts w:cs="Arial"/>
                <w:b/>
                <w:bCs/>
              </w:rPr>
              <w:t>teikėjas</w:t>
            </w:r>
            <w:proofErr w:type="spellEnd"/>
            <w:r w:rsidR="00C80034" w:rsidRPr="00EC0B49">
              <w:rPr>
                <w:rFonts w:cs="Arial"/>
              </w:rPr>
              <w:t>),</w:t>
            </w:r>
          </w:p>
          <w:p w14:paraId="497891E2" w14:textId="77777777" w:rsidR="00C80034" w:rsidRDefault="00C80034" w:rsidP="00737914">
            <w:pPr>
              <w:spacing w:after="0" w:line="240" w:lineRule="auto"/>
              <w:jc w:val="both"/>
              <w:rPr>
                <w:rFonts w:cs="Arial"/>
              </w:rPr>
            </w:pPr>
          </w:p>
          <w:p w14:paraId="5B11C8A0" w14:textId="77777777" w:rsidR="00155C17" w:rsidRDefault="00155C17" w:rsidP="00737914">
            <w:pPr>
              <w:spacing w:after="0" w:line="240" w:lineRule="auto"/>
              <w:jc w:val="both"/>
              <w:rPr>
                <w:rFonts w:cs="Arial"/>
              </w:rPr>
            </w:pPr>
          </w:p>
          <w:p w14:paraId="62EF5E50" w14:textId="1DFAF021" w:rsidR="00C80034" w:rsidRDefault="002F5BCF" w:rsidP="00737914">
            <w:pPr>
              <w:spacing w:after="0" w:line="240" w:lineRule="auto"/>
              <w:jc w:val="both"/>
              <w:rPr>
                <w:rFonts w:cs="Arial"/>
              </w:rPr>
            </w:pPr>
            <w:proofErr w:type="spellStart"/>
            <w:r>
              <w:rPr>
                <w:rFonts w:cs="Arial"/>
              </w:rPr>
              <w:t>K</w:t>
            </w:r>
            <w:r w:rsidR="00C80034" w:rsidRPr="00CB38F4">
              <w:rPr>
                <w:rFonts w:cs="Arial"/>
              </w:rPr>
              <w:t>lientas</w:t>
            </w:r>
            <w:proofErr w:type="spellEnd"/>
            <w:r w:rsidR="00C80034" w:rsidRPr="00CB38F4">
              <w:rPr>
                <w:rFonts w:cs="Arial"/>
              </w:rPr>
              <w:t xml:space="preserve"> </w:t>
            </w:r>
            <w:proofErr w:type="spellStart"/>
            <w:r w:rsidR="00C80034" w:rsidRPr="00CB38F4">
              <w:rPr>
                <w:rFonts w:cs="Arial"/>
              </w:rPr>
              <w:t>ir</w:t>
            </w:r>
            <w:proofErr w:type="spellEnd"/>
            <w:r w:rsidR="00C80034" w:rsidRPr="00CB38F4">
              <w:rPr>
                <w:rFonts w:cs="Arial"/>
              </w:rPr>
              <w:t xml:space="preserve"> </w:t>
            </w:r>
            <w:proofErr w:type="spellStart"/>
            <w:r w:rsidR="00C80034" w:rsidRPr="00CB38F4">
              <w:rPr>
                <w:rFonts w:cs="Arial"/>
              </w:rPr>
              <w:t>Paslaugų</w:t>
            </w:r>
            <w:proofErr w:type="spellEnd"/>
            <w:r w:rsidR="00C80034" w:rsidRPr="00CB38F4">
              <w:rPr>
                <w:rFonts w:cs="Arial"/>
              </w:rPr>
              <w:t xml:space="preserve"> </w:t>
            </w:r>
            <w:proofErr w:type="spellStart"/>
            <w:r w:rsidR="00C80034" w:rsidRPr="00CB38F4">
              <w:rPr>
                <w:rFonts w:cs="Arial"/>
              </w:rPr>
              <w:t>teikėjas</w:t>
            </w:r>
            <w:proofErr w:type="spellEnd"/>
            <w:r w:rsidR="00C80034" w:rsidRPr="00CB38F4">
              <w:rPr>
                <w:rFonts w:cs="Arial"/>
              </w:rPr>
              <w:t xml:space="preserve"> </w:t>
            </w:r>
            <w:proofErr w:type="spellStart"/>
            <w:r w:rsidR="00C80034" w:rsidRPr="00CB38F4">
              <w:rPr>
                <w:rFonts w:cs="Arial"/>
              </w:rPr>
              <w:t>kiekvienas</w:t>
            </w:r>
            <w:proofErr w:type="spellEnd"/>
            <w:r w:rsidR="00C80034" w:rsidRPr="00CB38F4">
              <w:rPr>
                <w:rFonts w:cs="Arial"/>
              </w:rPr>
              <w:t xml:space="preserve"> </w:t>
            </w:r>
            <w:proofErr w:type="spellStart"/>
            <w:r w:rsidR="00C80034" w:rsidRPr="00CB38F4">
              <w:rPr>
                <w:rFonts w:cs="Arial"/>
              </w:rPr>
              <w:t>atskirai</w:t>
            </w:r>
            <w:proofErr w:type="spellEnd"/>
            <w:r w:rsidR="00C80034" w:rsidRPr="00CB38F4">
              <w:rPr>
                <w:rFonts w:cs="Arial"/>
              </w:rPr>
              <w:t xml:space="preserve"> </w:t>
            </w:r>
            <w:proofErr w:type="spellStart"/>
            <w:r w:rsidR="00C80034" w:rsidRPr="00CB38F4">
              <w:rPr>
                <w:rFonts w:cs="Arial"/>
              </w:rPr>
              <w:t>toliau</w:t>
            </w:r>
            <w:proofErr w:type="spellEnd"/>
            <w:r w:rsidR="00C80034" w:rsidRPr="00CB38F4">
              <w:rPr>
                <w:rFonts w:cs="Arial"/>
              </w:rPr>
              <w:t xml:space="preserve"> </w:t>
            </w:r>
            <w:proofErr w:type="spellStart"/>
            <w:r w:rsidR="00C80034" w:rsidRPr="00CB38F4">
              <w:rPr>
                <w:rFonts w:cs="Arial"/>
              </w:rPr>
              <w:t>vadinamas</w:t>
            </w:r>
            <w:proofErr w:type="spellEnd"/>
            <w:r w:rsidR="00C80034" w:rsidRPr="00CB38F4">
              <w:rPr>
                <w:rFonts w:cs="Arial"/>
              </w:rPr>
              <w:t xml:space="preserve"> </w:t>
            </w:r>
            <w:proofErr w:type="spellStart"/>
            <w:r w:rsidR="00C80034" w:rsidRPr="00CB38F4">
              <w:rPr>
                <w:rFonts w:cs="Arial"/>
              </w:rPr>
              <w:t>Šalimi</w:t>
            </w:r>
            <w:proofErr w:type="spellEnd"/>
            <w:r w:rsidR="00C80034" w:rsidRPr="00CB38F4">
              <w:rPr>
                <w:rFonts w:cs="Arial"/>
              </w:rPr>
              <w:t xml:space="preserve">, </w:t>
            </w:r>
            <w:proofErr w:type="spellStart"/>
            <w:r w:rsidR="00C80034" w:rsidRPr="00CB38F4">
              <w:rPr>
                <w:rFonts w:cs="Arial"/>
              </w:rPr>
              <w:t>bendrai</w:t>
            </w:r>
            <w:proofErr w:type="spellEnd"/>
            <w:r w:rsidR="00C80034" w:rsidRPr="00CB38F4">
              <w:rPr>
                <w:rFonts w:cs="Arial"/>
              </w:rPr>
              <w:t xml:space="preserve"> </w:t>
            </w:r>
            <w:proofErr w:type="spellStart"/>
            <w:r w:rsidR="00C80034" w:rsidRPr="00CB38F4">
              <w:rPr>
                <w:rFonts w:cs="Arial"/>
              </w:rPr>
              <w:t>vadinamos</w:t>
            </w:r>
            <w:proofErr w:type="spellEnd"/>
            <w:r w:rsidR="00C80034" w:rsidRPr="00CB38F4">
              <w:rPr>
                <w:rFonts w:cs="Arial"/>
              </w:rPr>
              <w:t xml:space="preserve"> </w:t>
            </w:r>
            <w:proofErr w:type="spellStart"/>
            <w:r w:rsidR="00C80034" w:rsidRPr="00CB38F4">
              <w:rPr>
                <w:rFonts w:cs="Arial"/>
              </w:rPr>
              <w:t>Šalimis</w:t>
            </w:r>
            <w:proofErr w:type="spellEnd"/>
            <w:r w:rsidR="00C80034" w:rsidRPr="00CB38F4">
              <w:rPr>
                <w:rFonts w:cs="Arial"/>
              </w:rPr>
              <w:t>,</w:t>
            </w:r>
            <w:r w:rsidR="00C80034" w:rsidRPr="00CB38F4">
              <w:rPr>
                <w:rFonts w:cs="Arial"/>
                <w:b/>
              </w:rPr>
              <w:t xml:space="preserve"> </w:t>
            </w:r>
            <w:proofErr w:type="spellStart"/>
            <w:r w:rsidR="00C80034" w:rsidRPr="00CB38F4">
              <w:rPr>
                <w:rFonts w:cs="Arial"/>
              </w:rPr>
              <w:t>sudarė</w:t>
            </w:r>
            <w:proofErr w:type="spellEnd"/>
            <w:r w:rsidR="00C80034" w:rsidRPr="00CB38F4">
              <w:rPr>
                <w:rFonts w:cs="Arial"/>
              </w:rPr>
              <w:t xml:space="preserve"> </w:t>
            </w:r>
            <w:proofErr w:type="spellStart"/>
            <w:r w:rsidR="00C80034" w:rsidRPr="00CB38F4">
              <w:rPr>
                <w:rFonts w:cs="Arial"/>
              </w:rPr>
              <w:t>šią</w:t>
            </w:r>
            <w:proofErr w:type="spellEnd"/>
            <w:r w:rsidR="00C80034" w:rsidRPr="00CB38F4">
              <w:rPr>
                <w:rFonts w:cs="Arial"/>
              </w:rPr>
              <w:t xml:space="preserve"> </w:t>
            </w:r>
            <w:proofErr w:type="spellStart"/>
            <w:r w:rsidR="00C80034" w:rsidRPr="00CB38F4">
              <w:rPr>
                <w:rFonts w:cs="Arial"/>
              </w:rPr>
              <w:t>paslaugų</w:t>
            </w:r>
            <w:proofErr w:type="spellEnd"/>
            <w:r w:rsidR="00C80034" w:rsidRPr="00CB38F4">
              <w:rPr>
                <w:rFonts w:cs="Arial"/>
              </w:rPr>
              <w:t xml:space="preserve"> </w:t>
            </w:r>
            <w:proofErr w:type="spellStart"/>
            <w:r w:rsidR="00C80034" w:rsidRPr="00CB38F4">
              <w:rPr>
                <w:rFonts w:cs="Arial"/>
              </w:rPr>
              <w:t>sutartį</w:t>
            </w:r>
            <w:proofErr w:type="spellEnd"/>
            <w:r w:rsidR="00C80034" w:rsidRPr="00CB38F4">
              <w:rPr>
                <w:rFonts w:cs="Arial"/>
              </w:rPr>
              <w:t xml:space="preserve"> (</w:t>
            </w:r>
            <w:proofErr w:type="spellStart"/>
            <w:r w:rsidR="00C80034" w:rsidRPr="00CB38F4">
              <w:rPr>
                <w:rFonts w:cs="Arial"/>
              </w:rPr>
              <w:t>toliau</w:t>
            </w:r>
            <w:proofErr w:type="spellEnd"/>
            <w:r w:rsidR="00C80034" w:rsidRPr="00CB38F4">
              <w:rPr>
                <w:rFonts w:cs="Arial"/>
              </w:rPr>
              <w:t xml:space="preserve"> – </w:t>
            </w:r>
            <w:proofErr w:type="spellStart"/>
            <w:r w:rsidR="00C80034" w:rsidRPr="00CB38F4">
              <w:rPr>
                <w:rFonts w:cs="Arial"/>
              </w:rPr>
              <w:t>Sutartis</w:t>
            </w:r>
            <w:proofErr w:type="spellEnd"/>
            <w:r w:rsidR="00C80034" w:rsidRPr="00CB38F4">
              <w:rPr>
                <w:rFonts w:cs="Arial"/>
              </w:rPr>
              <w:t>).</w:t>
            </w:r>
          </w:p>
          <w:p w14:paraId="4BE71D99" w14:textId="77777777" w:rsidR="00ED3D08" w:rsidRDefault="00ED3D08" w:rsidP="00737914">
            <w:pPr>
              <w:spacing w:after="0" w:line="240" w:lineRule="auto"/>
              <w:jc w:val="both"/>
              <w:rPr>
                <w:rFonts w:cs="Arial"/>
              </w:rPr>
            </w:pPr>
          </w:p>
          <w:p w14:paraId="65D01E5B" w14:textId="77777777" w:rsidR="00F94D2B" w:rsidRDefault="00F94D2B" w:rsidP="00737914">
            <w:pPr>
              <w:spacing w:after="0" w:line="240" w:lineRule="auto"/>
              <w:jc w:val="both"/>
              <w:rPr>
                <w:rFonts w:cs="Arial"/>
              </w:rPr>
            </w:pPr>
          </w:p>
          <w:p w14:paraId="5E9DD6DE" w14:textId="77777777" w:rsidR="00F94D2B" w:rsidRDefault="00F94D2B" w:rsidP="00737914">
            <w:pPr>
              <w:spacing w:after="0" w:line="240" w:lineRule="auto"/>
              <w:jc w:val="both"/>
              <w:rPr>
                <w:rFonts w:cs="Arial"/>
              </w:rPr>
            </w:pPr>
          </w:p>
          <w:p w14:paraId="20E97918" w14:textId="77777777" w:rsidR="00155C17" w:rsidRPr="00497FA1" w:rsidRDefault="00155C17" w:rsidP="00737914">
            <w:pPr>
              <w:spacing w:after="0" w:line="240" w:lineRule="auto"/>
              <w:rPr>
                <w:bCs/>
                <w:lang w:val="lt-LT"/>
              </w:rPr>
            </w:pPr>
          </w:p>
          <w:p w14:paraId="5682569C" w14:textId="4E297985" w:rsidR="004611AC" w:rsidRPr="00B14F86" w:rsidRDefault="00C54045" w:rsidP="00155C17">
            <w:pPr>
              <w:pStyle w:val="ListBullet"/>
              <w:shd w:val="clear" w:color="auto" w:fill="DBE5F1" w:themeFill="accent1" w:themeFillTint="33"/>
              <w:spacing w:line="240" w:lineRule="auto"/>
              <w:ind w:left="607" w:hanging="605"/>
              <w:jc w:val="both"/>
              <w:rPr>
                <w:b/>
                <w:bCs/>
                <w:color w:val="1F497D" w:themeColor="text2"/>
                <w:lang w:val="lt-LT"/>
              </w:rPr>
            </w:pPr>
            <w:r w:rsidRPr="00B14F86">
              <w:rPr>
                <w:b/>
                <w:bCs/>
                <w:color w:val="1F497D" w:themeColor="text2"/>
              </w:rPr>
              <w:t xml:space="preserve">SUTARTIES OBJEKTAS </w:t>
            </w:r>
          </w:p>
          <w:p w14:paraId="652B7FDE" w14:textId="53875310" w:rsidR="004611AC" w:rsidRPr="009E0B4C" w:rsidRDefault="006B460A" w:rsidP="00155C17">
            <w:pPr>
              <w:numPr>
                <w:ilvl w:val="1"/>
                <w:numId w:val="1"/>
              </w:numPr>
              <w:spacing w:after="0" w:line="240" w:lineRule="auto"/>
              <w:ind w:left="607" w:hanging="567"/>
              <w:jc w:val="both"/>
              <w:rPr>
                <w:lang w:val="lt-LT"/>
              </w:rPr>
            </w:pPr>
            <w:proofErr w:type="spellStart"/>
            <w:r w:rsidRPr="00CB38F4">
              <w:rPr>
                <w:rFonts w:cs="Arial"/>
              </w:rPr>
              <w:t>Paslaugų</w:t>
            </w:r>
            <w:proofErr w:type="spellEnd"/>
            <w:r w:rsidRPr="00CB38F4">
              <w:rPr>
                <w:rFonts w:cs="Arial"/>
              </w:rPr>
              <w:t xml:space="preserve"> </w:t>
            </w:r>
            <w:proofErr w:type="spellStart"/>
            <w:r w:rsidRPr="00CB38F4">
              <w:rPr>
                <w:rFonts w:cs="Arial"/>
              </w:rPr>
              <w:t>teikėjas</w:t>
            </w:r>
            <w:proofErr w:type="spellEnd"/>
            <w:r w:rsidRPr="00CB38F4">
              <w:rPr>
                <w:rFonts w:cs="Arial"/>
              </w:rPr>
              <w:t xml:space="preserve"> </w:t>
            </w:r>
            <w:proofErr w:type="spellStart"/>
            <w:r w:rsidRPr="00CB38F4">
              <w:rPr>
                <w:rFonts w:cs="Arial"/>
              </w:rPr>
              <w:t>įsipareigoja</w:t>
            </w:r>
            <w:proofErr w:type="spellEnd"/>
            <w:r w:rsidRPr="00CB38F4">
              <w:rPr>
                <w:rFonts w:cs="Arial"/>
              </w:rPr>
              <w:t xml:space="preserve"> </w:t>
            </w:r>
            <w:proofErr w:type="spellStart"/>
            <w:r w:rsidRPr="00CB38F4">
              <w:rPr>
                <w:rFonts w:cs="Arial"/>
              </w:rPr>
              <w:t>Sutartyje</w:t>
            </w:r>
            <w:proofErr w:type="spellEnd"/>
            <w:r w:rsidRPr="00CB38F4">
              <w:rPr>
                <w:rFonts w:cs="Arial"/>
              </w:rPr>
              <w:t xml:space="preserve"> </w:t>
            </w:r>
            <w:proofErr w:type="spellStart"/>
            <w:r>
              <w:rPr>
                <w:rFonts w:cs="Arial"/>
              </w:rPr>
              <w:t>numatytomis</w:t>
            </w:r>
            <w:proofErr w:type="spellEnd"/>
            <w:r w:rsidRPr="00CB38F4">
              <w:rPr>
                <w:rFonts w:cs="Arial"/>
              </w:rPr>
              <w:t xml:space="preserve"> </w:t>
            </w:r>
            <w:proofErr w:type="spellStart"/>
            <w:r w:rsidRPr="00CB38F4">
              <w:rPr>
                <w:rFonts w:cs="Arial"/>
              </w:rPr>
              <w:t>sąlygomis</w:t>
            </w:r>
            <w:proofErr w:type="spellEnd"/>
            <w:r w:rsidRPr="00CB38F4">
              <w:rPr>
                <w:rFonts w:cs="Arial"/>
              </w:rPr>
              <w:t xml:space="preserve"> </w:t>
            </w:r>
            <w:proofErr w:type="spellStart"/>
            <w:r w:rsidRPr="00CB38F4">
              <w:rPr>
                <w:rFonts w:cs="Arial"/>
              </w:rPr>
              <w:t>suteikti</w:t>
            </w:r>
            <w:proofErr w:type="spellEnd"/>
            <w:r w:rsidRPr="00CB38F4">
              <w:rPr>
                <w:rFonts w:cs="Arial"/>
              </w:rPr>
              <w:t xml:space="preserve"> </w:t>
            </w:r>
            <w:proofErr w:type="spellStart"/>
            <w:r w:rsidRPr="00CB38F4">
              <w:rPr>
                <w:rFonts w:cs="Arial"/>
              </w:rPr>
              <w:t>Klientui</w:t>
            </w:r>
            <w:proofErr w:type="spellEnd"/>
            <w:r w:rsidRPr="00CB38F4">
              <w:rPr>
                <w:rFonts w:cs="Arial"/>
              </w:rPr>
              <w:t xml:space="preserve"> </w:t>
            </w:r>
            <w:sdt>
              <w:sdtPr>
                <w:rPr>
                  <w:rStyle w:val="Strong"/>
                  <w:rFonts w:cs="Arial"/>
                  <w:color w:val="333333"/>
                </w:rPr>
                <w:id w:val="-1957562485"/>
                <w:placeholder>
                  <w:docPart w:val="C2E6775526CF412083BBD46D3505EFFB"/>
                </w:placeholder>
              </w:sdtPr>
              <w:sdtEndPr>
                <w:rPr>
                  <w:rStyle w:val="Strong"/>
                </w:rPr>
              </w:sdtEndPr>
              <w:sdtContent>
                <w:proofErr w:type="spellStart"/>
                <w:r w:rsidR="00F94D2B" w:rsidRPr="00F94D2B">
                  <w:rPr>
                    <w:rStyle w:val="Strong"/>
                    <w:rFonts w:cs="Arial"/>
                    <w:b w:val="0"/>
                    <w:bCs w:val="0"/>
                    <w:color w:val="333333"/>
                  </w:rPr>
                  <w:t>katilo</w:t>
                </w:r>
                <w:proofErr w:type="spellEnd"/>
                <w:r w:rsidR="00F94D2B" w:rsidRPr="00F94D2B">
                  <w:rPr>
                    <w:rStyle w:val="Strong"/>
                    <w:rFonts w:cs="Arial"/>
                    <w:b w:val="0"/>
                    <w:bCs w:val="0"/>
                    <w:color w:val="333333"/>
                  </w:rPr>
                  <w:t xml:space="preserve"> </w:t>
                </w:r>
                <w:proofErr w:type="spellStart"/>
                <w:r w:rsidR="00F94D2B" w:rsidRPr="00F94D2B">
                  <w:rPr>
                    <w:rStyle w:val="Strong"/>
                    <w:rFonts w:cs="Arial"/>
                    <w:b w:val="0"/>
                    <w:bCs w:val="0"/>
                    <w:color w:val="333333"/>
                  </w:rPr>
                  <w:t>paviršių</w:t>
                </w:r>
                <w:proofErr w:type="spellEnd"/>
                <w:r w:rsidR="00F94D2B" w:rsidRPr="00F94D2B">
                  <w:rPr>
                    <w:rStyle w:val="Strong"/>
                    <w:rFonts w:cs="Arial"/>
                    <w:b w:val="0"/>
                    <w:bCs w:val="0"/>
                    <w:color w:val="333333"/>
                  </w:rPr>
                  <w:t xml:space="preserve"> </w:t>
                </w:r>
                <w:proofErr w:type="spellStart"/>
                <w:r w:rsidR="00F94D2B" w:rsidRPr="00F94D2B">
                  <w:rPr>
                    <w:rStyle w:val="Strong"/>
                    <w:rFonts w:cs="Arial"/>
                    <w:b w:val="0"/>
                    <w:bCs w:val="0"/>
                    <w:color w:val="333333"/>
                  </w:rPr>
                  <w:t>valymo</w:t>
                </w:r>
                <w:proofErr w:type="spellEnd"/>
                <w:r w:rsidR="00F94D2B" w:rsidRPr="00F94D2B">
                  <w:rPr>
                    <w:rStyle w:val="Strong"/>
                    <w:rFonts w:cs="Arial"/>
                    <w:b w:val="0"/>
                    <w:bCs w:val="0"/>
                    <w:color w:val="333333"/>
                  </w:rPr>
                  <w:t xml:space="preserve"> </w:t>
                </w:r>
                <w:proofErr w:type="spellStart"/>
                <w:r w:rsidR="00F94D2B" w:rsidRPr="00F94D2B">
                  <w:rPr>
                    <w:rStyle w:val="Strong"/>
                    <w:rFonts w:cs="Arial"/>
                    <w:b w:val="0"/>
                    <w:bCs w:val="0"/>
                    <w:color w:val="333333"/>
                  </w:rPr>
                  <w:t>sprogdinimo</w:t>
                </w:r>
                <w:proofErr w:type="spellEnd"/>
                <w:r w:rsidR="00F94D2B" w:rsidRPr="00F94D2B">
                  <w:rPr>
                    <w:rStyle w:val="Strong"/>
                    <w:rFonts w:cs="Arial"/>
                    <w:b w:val="0"/>
                    <w:bCs w:val="0"/>
                    <w:color w:val="333333"/>
                  </w:rPr>
                  <w:t xml:space="preserve"> </w:t>
                </w:r>
                <w:proofErr w:type="spellStart"/>
                <w:r w:rsidR="00F94D2B" w:rsidRPr="00F94D2B">
                  <w:rPr>
                    <w:rStyle w:val="Strong"/>
                    <w:rFonts w:cs="Arial"/>
                    <w:b w:val="0"/>
                    <w:bCs w:val="0"/>
                    <w:color w:val="333333"/>
                  </w:rPr>
                  <w:t>būdu</w:t>
                </w:r>
                <w:proofErr w:type="spellEnd"/>
              </w:sdtContent>
            </w:sdt>
            <w:r w:rsidRPr="00CB38F4">
              <w:rPr>
                <w:rFonts w:cs="Arial"/>
              </w:rPr>
              <w:t xml:space="preserve"> </w:t>
            </w:r>
            <w:proofErr w:type="spellStart"/>
            <w:r w:rsidRPr="00CB38F4">
              <w:rPr>
                <w:rFonts w:cs="Arial"/>
              </w:rPr>
              <w:t>paslaugas</w:t>
            </w:r>
            <w:proofErr w:type="spellEnd"/>
            <w:r w:rsidRPr="00CB38F4">
              <w:rPr>
                <w:rFonts w:cs="Arial"/>
              </w:rPr>
              <w:t xml:space="preserve"> (</w:t>
            </w:r>
            <w:proofErr w:type="spellStart"/>
            <w:r w:rsidRPr="00CB38F4">
              <w:rPr>
                <w:rFonts w:cs="Arial"/>
              </w:rPr>
              <w:t>toliau</w:t>
            </w:r>
            <w:proofErr w:type="spellEnd"/>
            <w:r w:rsidRPr="00CB38F4">
              <w:rPr>
                <w:rFonts w:cs="Arial"/>
              </w:rPr>
              <w:t xml:space="preserve"> – </w:t>
            </w:r>
            <w:proofErr w:type="spellStart"/>
            <w:r w:rsidRPr="00CB38F4">
              <w:rPr>
                <w:rFonts w:cs="Arial"/>
              </w:rPr>
              <w:t>Paslaugos</w:t>
            </w:r>
            <w:proofErr w:type="spellEnd"/>
            <w:r w:rsidRPr="00CB38F4">
              <w:rPr>
                <w:rFonts w:cs="Arial"/>
              </w:rPr>
              <w:t>)</w:t>
            </w:r>
            <w:r w:rsidRPr="00CB38F4">
              <w:rPr>
                <w:rFonts w:cs="Arial"/>
                <w:i/>
              </w:rPr>
              <w:t>,</w:t>
            </w:r>
            <w:r w:rsidRPr="00CB38F4">
              <w:rPr>
                <w:rFonts w:cs="Arial"/>
              </w:rPr>
              <w:t xml:space="preserve"> o </w:t>
            </w:r>
            <w:proofErr w:type="spellStart"/>
            <w:r w:rsidRPr="00CB38F4">
              <w:rPr>
                <w:rFonts w:cs="Arial"/>
              </w:rPr>
              <w:t>Klientas</w:t>
            </w:r>
            <w:proofErr w:type="spellEnd"/>
            <w:r w:rsidRPr="00CB38F4">
              <w:rPr>
                <w:rFonts w:cs="Arial"/>
              </w:rPr>
              <w:t xml:space="preserve"> </w:t>
            </w:r>
            <w:proofErr w:type="spellStart"/>
            <w:r w:rsidRPr="00CB38F4">
              <w:rPr>
                <w:rFonts w:cs="Arial"/>
              </w:rPr>
              <w:t>įsipareigoja</w:t>
            </w:r>
            <w:proofErr w:type="spellEnd"/>
            <w:r w:rsidRPr="00CB38F4">
              <w:rPr>
                <w:rFonts w:cs="Arial"/>
              </w:rPr>
              <w:t xml:space="preserve"> </w:t>
            </w:r>
            <w:proofErr w:type="spellStart"/>
            <w:r w:rsidRPr="00CB38F4">
              <w:rPr>
                <w:rFonts w:cs="Arial"/>
              </w:rPr>
              <w:t>sumokėti</w:t>
            </w:r>
            <w:proofErr w:type="spellEnd"/>
            <w:r w:rsidRPr="00CB38F4">
              <w:rPr>
                <w:rFonts w:cs="Arial"/>
              </w:rPr>
              <w:t xml:space="preserve"> </w:t>
            </w:r>
            <w:proofErr w:type="spellStart"/>
            <w:r w:rsidRPr="00CB38F4">
              <w:rPr>
                <w:rFonts w:cs="Arial"/>
              </w:rPr>
              <w:t>už</w:t>
            </w:r>
            <w:proofErr w:type="spellEnd"/>
            <w:r w:rsidRPr="00CB38F4">
              <w:rPr>
                <w:rFonts w:cs="Arial"/>
              </w:rPr>
              <w:t xml:space="preserve"> </w:t>
            </w:r>
            <w:proofErr w:type="spellStart"/>
            <w:r w:rsidRPr="00CB38F4">
              <w:rPr>
                <w:rFonts w:cs="Arial"/>
              </w:rPr>
              <w:t>suteiktas</w:t>
            </w:r>
            <w:proofErr w:type="spellEnd"/>
            <w:r w:rsidRPr="00CB38F4">
              <w:rPr>
                <w:rFonts w:cs="Arial"/>
              </w:rPr>
              <w:t xml:space="preserve"> </w:t>
            </w:r>
            <w:proofErr w:type="spellStart"/>
            <w:r w:rsidRPr="00CB38F4">
              <w:rPr>
                <w:rFonts w:cs="Arial"/>
              </w:rPr>
              <w:t>Paslaugas</w:t>
            </w:r>
            <w:proofErr w:type="spellEnd"/>
            <w:r w:rsidRPr="00CB38F4">
              <w:rPr>
                <w:rFonts w:cs="Arial"/>
              </w:rPr>
              <w:t xml:space="preserve"> </w:t>
            </w:r>
            <w:proofErr w:type="spellStart"/>
            <w:r w:rsidRPr="00CB38F4">
              <w:rPr>
                <w:rFonts w:cs="Arial"/>
              </w:rPr>
              <w:t>Sutartyje</w:t>
            </w:r>
            <w:proofErr w:type="spellEnd"/>
            <w:r w:rsidRPr="00CB38F4">
              <w:rPr>
                <w:rFonts w:cs="Arial"/>
              </w:rPr>
              <w:t xml:space="preserve"> </w:t>
            </w:r>
            <w:proofErr w:type="spellStart"/>
            <w:r w:rsidRPr="00CB38F4">
              <w:rPr>
                <w:rFonts w:cs="Arial"/>
              </w:rPr>
              <w:t>nurodytomis</w:t>
            </w:r>
            <w:proofErr w:type="spellEnd"/>
            <w:r w:rsidRPr="00CB38F4">
              <w:rPr>
                <w:rFonts w:cs="Arial"/>
              </w:rPr>
              <w:t xml:space="preserve"> </w:t>
            </w:r>
            <w:proofErr w:type="spellStart"/>
            <w:r w:rsidRPr="00CB38F4">
              <w:rPr>
                <w:rFonts w:cs="Arial"/>
              </w:rPr>
              <w:t>sąlygomis</w:t>
            </w:r>
            <w:proofErr w:type="spellEnd"/>
            <w:r w:rsidRPr="00CB38F4">
              <w:rPr>
                <w:rFonts w:cs="Arial"/>
              </w:rPr>
              <w:t xml:space="preserve"> </w:t>
            </w:r>
            <w:proofErr w:type="spellStart"/>
            <w:r w:rsidRPr="00CB38F4">
              <w:rPr>
                <w:rFonts w:cs="Arial"/>
              </w:rPr>
              <w:t>ir</w:t>
            </w:r>
            <w:proofErr w:type="spellEnd"/>
            <w:r w:rsidRPr="00CB38F4">
              <w:rPr>
                <w:rFonts w:cs="Arial"/>
              </w:rPr>
              <w:t xml:space="preserve"> </w:t>
            </w:r>
            <w:proofErr w:type="spellStart"/>
            <w:r w:rsidRPr="00CB38F4">
              <w:rPr>
                <w:rFonts w:cs="Arial"/>
              </w:rPr>
              <w:t>terminais</w:t>
            </w:r>
            <w:proofErr w:type="spellEnd"/>
            <w:r w:rsidRPr="00CB38F4">
              <w:rPr>
                <w:rFonts w:cs="Arial"/>
                <w:i/>
              </w:rPr>
              <w:t>.</w:t>
            </w:r>
            <w:r w:rsidRPr="00A77E96">
              <w:rPr>
                <w:rFonts w:cs="Arial"/>
                <w:iCs/>
              </w:rPr>
              <w:t xml:space="preserve"> </w:t>
            </w:r>
            <w:proofErr w:type="spellStart"/>
            <w:r w:rsidRPr="00717DB8">
              <w:rPr>
                <w:rFonts w:cs="Arial"/>
                <w:iCs/>
              </w:rPr>
              <w:t>Pagal</w:t>
            </w:r>
            <w:proofErr w:type="spellEnd"/>
            <w:r w:rsidRPr="00717DB8">
              <w:rPr>
                <w:rFonts w:cs="Arial"/>
                <w:iCs/>
              </w:rPr>
              <w:t xml:space="preserve"> </w:t>
            </w:r>
            <w:proofErr w:type="spellStart"/>
            <w:r w:rsidRPr="009E0B4C">
              <w:rPr>
                <w:rFonts w:cs="Arial"/>
                <w:iCs/>
              </w:rPr>
              <w:t>Sutartį</w:t>
            </w:r>
            <w:proofErr w:type="spellEnd"/>
            <w:r w:rsidRPr="009E0B4C">
              <w:rPr>
                <w:rFonts w:cs="Arial"/>
                <w:iCs/>
              </w:rPr>
              <w:t xml:space="preserve"> </w:t>
            </w:r>
            <w:proofErr w:type="spellStart"/>
            <w:r w:rsidRPr="009E0B4C">
              <w:rPr>
                <w:rFonts w:cs="Arial"/>
                <w:iCs/>
              </w:rPr>
              <w:t>Klientui</w:t>
            </w:r>
            <w:proofErr w:type="spellEnd"/>
            <w:r w:rsidRPr="009E0B4C">
              <w:rPr>
                <w:rFonts w:cs="Arial"/>
                <w:iCs/>
              </w:rPr>
              <w:t xml:space="preserve"> </w:t>
            </w:r>
            <w:proofErr w:type="spellStart"/>
            <w:r w:rsidRPr="009E0B4C">
              <w:rPr>
                <w:rFonts w:cs="Arial"/>
                <w:iCs/>
              </w:rPr>
              <w:t>tiekiamos</w:t>
            </w:r>
            <w:proofErr w:type="spellEnd"/>
            <w:r w:rsidRPr="009E0B4C">
              <w:rPr>
                <w:rFonts w:cs="Arial"/>
                <w:iCs/>
              </w:rPr>
              <w:t xml:space="preserve"> </w:t>
            </w:r>
            <w:proofErr w:type="spellStart"/>
            <w:r w:rsidRPr="009E0B4C">
              <w:rPr>
                <w:rFonts w:cs="Arial"/>
                <w:iCs/>
              </w:rPr>
              <w:t>Techninėje</w:t>
            </w:r>
            <w:proofErr w:type="spellEnd"/>
            <w:r w:rsidRPr="009E0B4C">
              <w:rPr>
                <w:rFonts w:cs="Arial"/>
                <w:iCs/>
              </w:rPr>
              <w:t xml:space="preserve"> </w:t>
            </w:r>
            <w:proofErr w:type="spellStart"/>
            <w:r w:rsidRPr="009E0B4C">
              <w:rPr>
                <w:rFonts w:cs="Arial"/>
                <w:iCs/>
              </w:rPr>
              <w:t>specifikacijoje</w:t>
            </w:r>
            <w:proofErr w:type="spellEnd"/>
            <w:r w:rsidRPr="009E0B4C">
              <w:rPr>
                <w:rFonts w:cs="Arial"/>
                <w:iCs/>
              </w:rPr>
              <w:t xml:space="preserve"> </w:t>
            </w:r>
            <w:proofErr w:type="spellStart"/>
            <w:r w:rsidRPr="009E0B4C">
              <w:rPr>
                <w:rFonts w:cs="Arial"/>
                <w:iCs/>
              </w:rPr>
              <w:t>aprašytos</w:t>
            </w:r>
            <w:proofErr w:type="spellEnd"/>
            <w:r w:rsidRPr="009E0B4C">
              <w:rPr>
                <w:rFonts w:cs="Arial"/>
                <w:iCs/>
              </w:rPr>
              <w:t xml:space="preserve"> </w:t>
            </w:r>
            <w:proofErr w:type="spellStart"/>
            <w:r w:rsidRPr="009E0B4C">
              <w:rPr>
                <w:rFonts w:cs="Arial"/>
                <w:iCs/>
              </w:rPr>
              <w:t>bei</w:t>
            </w:r>
            <w:proofErr w:type="spellEnd"/>
            <w:r w:rsidRPr="009E0B4C">
              <w:rPr>
                <w:rFonts w:cs="Arial"/>
                <w:iCs/>
              </w:rPr>
              <w:t xml:space="preserve"> </w:t>
            </w:r>
            <w:proofErr w:type="spellStart"/>
            <w:r w:rsidRPr="009E0B4C">
              <w:rPr>
                <w:rFonts w:cs="Arial"/>
                <w:iCs/>
              </w:rPr>
              <w:t>Sutarties</w:t>
            </w:r>
            <w:proofErr w:type="spellEnd"/>
            <w:r w:rsidRPr="009E0B4C">
              <w:rPr>
                <w:rFonts w:cs="Arial"/>
                <w:iCs/>
              </w:rPr>
              <w:t xml:space="preserve"> SD </w:t>
            </w:r>
            <w:r w:rsidR="009E0B4C" w:rsidRPr="009E0B4C">
              <w:rPr>
                <w:rFonts w:cs="Arial"/>
                <w:iCs/>
              </w:rPr>
              <w:t>3</w:t>
            </w:r>
            <w:r w:rsidRPr="009E0B4C">
              <w:rPr>
                <w:rFonts w:cs="Arial"/>
                <w:iCs/>
              </w:rPr>
              <w:t xml:space="preserve"> </w:t>
            </w:r>
            <w:proofErr w:type="spellStart"/>
            <w:r w:rsidRPr="009E0B4C">
              <w:rPr>
                <w:rFonts w:cs="Arial"/>
                <w:iCs/>
              </w:rPr>
              <w:t>priede</w:t>
            </w:r>
            <w:proofErr w:type="spellEnd"/>
            <w:r w:rsidRPr="009E0B4C">
              <w:rPr>
                <w:rFonts w:cs="Arial"/>
                <w:iCs/>
              </w:rPr>
              <w:t xml:space="preserve"> </w:t>
            </w:r>
            <w:proofErr w:type="spellStart"/>
            <w:r w:rsidRPr="009E0B4C">
              <w:rPr>
                <w:rFonts w:cs="Arial"/>
                <w:iCs/>
              </w:rPr>
              <w:t>nurodytos</w:t>
            </w:r>
            <w:proofErr w:type="spellEnd"/>
            <w:r w:rsidRPr="009E0B4C">
              <w:rPr>
                <w:rFonts w:cs="Arial"/>
                <w:iCs/>
              </w:rPr>
              <w:t xml:space="preserve"> </w:t>
            </w:r>
            <w:proofErr w:type="spellStart"/>
            <w:r w:rsidRPr="009E0B4C">
              <w:rPr>
                <w:rFonts w:cs="Arial"/>
                <w:iCs/>
              </w:rPr>
              <w:t>Paslaugos</w:t>
            </w:r>
            <w:proofErr w:type="spellEnd"/>
            <w:r w:rsidRPr="009E0B4C">
              <w:rPr>
                <w:rFonts w:cs="Arial"/>
                <w:iCs/>
              </w:rPr>
              <w:t>.</w:t>
            </w:r>
            <w:r w:rsidR="004611AC" w:rsidRPr="009E0B4C">
              <w:rPr>
                <w:rFonts w:cs="Arial"/>
                <w:szCs w:val="20"/>
                <w:lang w:val="lt-LT"/>
              </w:rPr>
              <w:t xml:space="preserve"> </w:t>
            </w:r>
          </w:p>
          <w:p w14:paraId="1CFE3311" w14:textId="77777777" w:rsidR="00E548C3" w:rsidRDefault="00E548C3" w:rsidP="00350391">
            <w:pPr>
              <w:pStyle w:val="ListBullet"/>
              <w:numPr>
                <w:ilvl w:val="0"/>
                <w:numId w:val="0"/>
              </w:numPr>
              <w:ind w:left="604" w:hanging="567"/>
              <w:rPr>
                <w:lang w:val="lt-LT"/>
              </w:rPr>
            </w:pPr>
          </w:p>
          <w:p w14:paraId="79AB1AEA" w14:textId="77777777" w:rsidR="00155C17" w:rsidRDefault="00155C17" w:rsidP="00350391">
            <w:pPr>
              <w:pStyle w:val="ListBullet"/>
              <w:numPr>
                <w:ilvl w:val="0"/>
                <w:numId w:val="0"/>
              </w:numPr>
              <w:ind w:left="604" w:hanging="567"/>
              <w:rPr>
                <w:lang w:val="lt-LT"/>
              </w:rPr>
            </w:pPr>
          </w:p>
          <w:p w14:paraId="4FDF7D96" w14:textId="77777777" w:rsidR="007E5155" w:rsidRDefault="007E5155" w:rsidP="00350391">
            <w:pPr>
              <w:pStyle w:val="ListBullet"/>
              <w:numPr>
                <w:ilvl w:val="0"/>
                <w:numId w:val="0"/>
              </w:numPr>
              <w:ind w:left="604" w:hanging="567"/>
              <w:rPr>
                <w:lang w:val="lt-LT"/>
              </w:rPr>
            </w:pPr>
          </w:p>
          <w:p w14:paraId="5CDCC8E6" w14:textId="77777777" w:rsidR="00155C17" w:rsidRDefault="00155C17" w:rsidP="00350391">
            <w:pPr>
              <w:pStyle w:val="ListBullet"/>
              <w:numPr>
                <w:ilvl w:val="0"/>
                <w:numId w:val="0"/>
              </w:numPr>
              <w:ind w:left="604" w:hanging="567"/>
              <w:rPr>
                <w:lang w:val="lt-LT"/>
              </w:rPr>
            </w:pPr>
          </w:p>
          <w:p w14:paraId="14F14950" w14:textId="6BF49E72" w:rsidR="00346039" w:rsidRPr="00FB5D00" w:rsidRDefault="00BE6EA6" w:rsidP="00FB5D00">
            <w:pPr>
              <w:pStyle w:val="ListBullet"/>
              <w:shd w:val="clear" w:color="auto" w:fill="DBE5F1" w:themeFill="accent1" w:themeFillTint="33"/>
              <w:ind w:left="605" w:hanging="567"/>
              <w:jc w:val="both"/>
              <w:rPr>
                <w:b/>
                <w:bCs/>
                <w:color w:val="1F497D" w:themeColor="text2"/>
                <w:lang w:val="lt-LT"/>
              </w:rPr>
            </w:pPr>
            <w:r w:rsidRPr="00FB5D00">
              <w:rPr>
                <w:b/>
                <w:bCs/>
                <w:color w:val="1F497D" w:themeColor="text2"/>
                <w:shd w:val="clear" w:color="auto" w:fill="DBE4F0"/>
                <w:lang w:val="lt-LT"/>
              </w:rPr>
              <w:t xml:space="preserve">PASLAUGŲ APIMTIS IR </w:t>
            </w:r>
            <w:r w:rsidR="00CB2A58" w:rsidRPr="00FB5D00">
              <w:rPr>
                <w:rFonts w:cs="Arial"/>
                <w:b/>
                <w:bCs/>
                <w:color w:val="1F497D" w:themeColor="text2"/>
              </w:rPr>
              <w:t>KAINA</w:t>
            </w:r>
          </w:p>
          <w:p w14:paraId="547150F5" w14:textId="4807CB93" w:rsidR="00F300F3" w:rsidRPr="004A385C" w:rsidRDefault="006D7941" w:rsidP="008C0292">
            <w:pPr>
              <w:pStyle w:val="ListParagraph"/>
              <w:numPr>
                <w:ilvl w:val="1"/>
                <w:numId w:val="1"/>
              </w:numPr>
              <w:spacing w:after="0" w:line="240" w:lineRule="auto"/>
              <w:ind w:left="605" w:hanging="567"/>
              <w:jc w:val="both"/>
              <w:rPr>
                <w:lang w:val="lt-LT"/>
              </w:rPr>
            </w:pPr>
            <w:bookmarkStart w:id="0" w:name="_Ref341352125"/>
            <w:proofErr w:type="spellStart"/>
            <w:r>
              <w:rPr>
                <w:rFonts w:cs="Arial"/>
              </w:rPr>
              <w:t>Sutarties</w:t>
            </w:r>
            <w:proofErr w:type="spellEnd"/>
            <w:r w:rsidRPr="00CB38F4">
              <w:rPr>
                <w:rFonts w:cs="Arial"/>
              </w:rPr>
              <w:t xml:space="preserve"> </w:t>
            </w:r>
            <w:proofErr w:type="spellStart"/>
            <w:r w:rsidRPr="00CB38F4">
              <w:rPr>
                <w:rFonts w:cs="Arial"/>
              </w:rPr>
              <w:t>kaina</w:t>
            </w:r>
            <w:proofErr w:type="spellEnd"/>
            <w:r w:rsidRPr="00CB38F4">
              <w:rPr>
                <w:rFonts w:cs="Arial"/>
              </w:rPr>
              <w:t xml:space="preserve"> </w:t>
            </w:r>
            <w:proofErr w:type="spellStart"/>
            <w:r>
              <w:rPr>
                <w:rFonts w:cs="Arial"/>
              </w:rPr>
              <w:t>yra</w:t>
            </w:r>
            <w:proofErr w:type="spellEnd"/>
            <w:r w:rsidRPr="00CB38F4">
              <w:rPr>
                <w:rFonts w:cs="Arial"/>
              </w:rPr>
              <w:t xml:space="preserve"> </w:t>
            </w:r>
            <w:r w:rsidRPr="00CB38F4">
              <w:rPr>
                <w:rFonts w:cs="Arial"/>
                <w:i/>
                <w:highlight w:val="lightGray"/>
              </w:rPr>
              <w:t>__</w:t>
            </w:r>
            <w:proofErr w:type="gramStart"/>
            <w:r w:rsidRPr="00CB38F4">
              <w:rPr>
                <w:rFonts w:cs="Arial"/>
                <w:i/>
                <w:highlight w:val="lightGray"/>
              </w:rPr>
              <w:t>_._</w:t>
            </w:r>
            <w:proofErr w:type="gramEnd"/>
            <w:r w:rsidRPr="00CB38F4">
              <w:rPr>
                <w:rFonts w:cs="Arial"/>
                <w:i/>
                <w:highlight w:val="lightGray"/>
              </w:rPr>
              <w:t>_</w:t>
            </w:r>
            <w:proofErr w:type="gramStart"/>
            <w:r w:rsidRPr="00CB38F4">
              <w:rPr>
                <w:rFonts w:cs="Arial"/>
                <w:i/>
                <w:highlight w:val="lightGray"/>
              </w:rPr>
              <w:t>_,_</w:t>
            </w:r>
            <w:proofErr w:type="gramEnd"/>
            <w:r w:rsidRPr="00CB38F4">
              <w:rPr>
                <w:rFonts w:cs="Arial"/>
                <w:i/>
                <w:highlight w:val="lightGray"/>
              </w:rPr>
              <w:t>_</w:t>
            </w:r>
            <w:r w:rsidRPr="00CB38F4">
              <w:rPr>
                <w:rFonts w:cs="Arial"/>
              </w:rPr>
              <w:t xml:space="preserve"> EUR (</w:t>
            </w:r>
            <w:r w:rsidRPr="00CB38F4">
              <w:rPr>
                <w:rFonts w:cs="Arial"/>
                <w:i/>
                <w:highlight w:val="lightGray"/>
              </w:rPr>
              <w:t>________________________</w:t>
            </w:r>
            <w:r w:rsidRPr="00CB38F4">
              <w:rPr>
                <w:rFonts w:cs="Arial"/>
              </w:rPr>
              <w:t xml:space="preserve"> </w:t>
            </w:r>
            <w:proofErr w:type="spellStart"/>
            <w:r w:rsidRPr="00CB38F4">
              <w:rPr>
                <w:rFonts w:cs="Arial"/>
              </w:rPr>
              <w:t>eurų</w:t>
            </w:r>
            <w:proofErr w:type="spellEnd"/>
            <w:r w:rsidRPr="00CB38F4">
              <w:rPr>
                <w:rFonts w:cs="Arial"/>
              </w:rPr>
              <w:t xml:space="preserve"> </w:t>
            </w:r>
            <w:r w:rsidRPr="00CB38F4">
              <w:rPr>
                <w:rFonts w:cs="Arial"/>
                <w:i/>
                <w:highlight w:val="lightGray"/>
              </w:rPr>
              <w:t>__</w:t>
            </w:r>
            <w:r w:rsidRPr="00CB38F4">
              <w:rPr>
                <w:rFonts w:cs="Arial"/>
              </w:rPr>
              <w:t xml:space="preserve"> </w:t>
            </w:r>
            <w:proofErr w:type="spellStart"/>
            <w:r w:rsidRPr="00CB38F4">
              <w:rPr>
                <w:rFonts w:cs="Arial"/>
              </w:rPr>
              <w:t>ct</w:t>
            </w:r>
            <w:proofErr w:type="spellEnd"/>
            <w:r w:rsidRPr="00CB38F4">
              <w:rPr>
                <w:rFonts w:cs="Arial"/>
              </w:rPr>
              <w:t xml:space="preserve">), </w:t>
            </w:r>
            <w:proofErr w:type="spellStart"/>
            <w:r w:rsidRPr="00CB38F4">
              <w:rPr>
                <w:rFonts w:cs="Arial"/>
              </w:rPr>
              <w:t>įskaitant</w:t>
            </w:r>
            <w:proofErr w:type="spellEnd"/>
            <w:r w:rsidRPr="00CB38F4">
              <w:rPr>
                <w:rFonts w:cs="Arial"/>
              </w:rPr>
              <w:t xml:space="preserve"> PVM. </w:t>
            </w:r>
            <w:proofErr w:type="spellStart"/>
            <w:r w:rsidRPr="00CB38F4">
              <w:rPr>
                <w:rFonts w:cs="Arial"/>
              </w:rPr>
              <w:t>Bendrą</w:t>
            </w:r>
            <w:proofErr w:type="spellEnd"/>
            <w:r w:rsidRPr="00CB38F4">
              <w:rPr>
                <w:rFonts w:cs="Arial"/>
              </w:rPr>
              <w:t xml:space="preserve"> </w:t>
            </w:r>
            <w:proofErr w:type="spellStart"/>
            <w:r>
              <w:rPr>
                <w:rFonts w:cs="Arial"/>
              </w:rPr>
              <w:t>Sutarties</w:t>
            </w:r>
            <w:proofErr w:type="spellEnd"/>
            <w:r w:rsidRPr="00CB38F4">
              <w:rPr>
                <w:rFonts w:cs="Arial"/>
              </w:rPr>
              <w:t xml:space="preserve"> </w:t>
            </w:r>
            <w:proofErr w:type="spellStart"/>
            <w:r w:rsidRPr="00CB38F4">
              <w:rPr>
                <w:rFonts w:cs="Arial"/>
              </w:rPr>
              <w:t>kainą</w:t>
            </w:r>
            <w:proofErr w:type="spellEnd"/>
            <w:r w:rsidRPr="00CB38F4">
              <w:rPr>
                <w:rFonts w:cs="Arial"/>
              </w:rPr>
              <w:t xml:space="preserve"> </w:t>
            </w:r>
            <w:proofErr w:type="spellStart"/>
            <w:r w:rsidRPr="00CB38F4">
              <w:rPr>
                <w:rFonts w:cs="Arial"/>
              </w:rPr>
              <w:t>sudaro</w:t>
            </w:r>
            <w:proofErr w:type="spellEnd"/>
            <w:r w:rsidRPr="00CB38F4">
              <w:rPr>
                <w:rFonts w:cs="Arial"/>
              </w:rPr>
              <w:t>:</w:t>
            </w:r>
            <w:bookmarkEnd w:id="0"/>
          </w:p>
          <w:p w14:paraId="265514F4" w14:textId="485FB1DB" w:rsidR="002D5063" w:rsidRPr="00287C0E" w:rsidRDefault="00846869" w:rsidP="008C0292">
            <w:pPr>
              <w:pStyle w:val="ListParagraph"/>
              <w:widowControl w:val="0"/>
              <w:numPr>
                <w:ilvl w:val="2"/>
                <w:numId w:val="1"/>
              </w:numPr>
              <w:tabs>
                <w:tab w:val="left" w:pos="1275"/>
              </w:tabs>
              <w:autoSpaceDE w:val="0"/>
              <w:autoSpaceDN w:val="0"/>
              <w:spacing w:before="1" w:after="0" w:line="240" w:lineRule="auto"/>
              <w:ind w:left="1172" w:hanging="567"/>
              <w:contextualSpacing w:val="0"/>
              <w:jc w:val="both"/>
              <w:rPr>
                <w:lang w:val="lt-LT"/>
              </w:rPr>
            </w:pPr>
            <w:proofErr w:type="spellStart"/>
            <w:r w:rsidRPr="5905A4CA">
              <w:rPr>
                <w:rFonts w:cs="Arial"/>
              </w:rPr>
              <w:t>Paslaugų</w:t>
            </w:r>
            <w:proofErr w:type="spellEnd"/>
            <w:r w:rsidRPr="5905A4CA">
              <w:rPr>
                <w:rFonts w:cs="Arial"/>
              </w:rPr>
              <w:t xml:space="preserve"> </w:t>
            </w:r>
            <w:proofErr w:type="spellStart"/>
            <w:r w:rsidRPr="00287C0E">
              <w:rPr>
                <w:rFonts w:cs="Arial"/>
              </w:rPr>
              <w:t>kaina</w:t>
            </w:r>
            <w:proofErr w:type="spellEnd"/>
            <w:r w:rsidRPr="00287C0E">
              <w:rPr>
                <w:rFonts w:cs="Arial"/>
              </w:rPr>
              <w:t xml:space="preserve"> </w:t>
            </w:r>
            <w:r w:rsidR="007E5155" w:rsidRPr="00287C0E">
              <w:rPr>
                <w:rFonts w:cs="Arial"/>
              </w:rPr>
              <w:t>390 000,00</w:t>
            </w:r>
            <w:r w:rsidRPr="00287C0E">
              <w:rPr>
                <w:rFonts w:cs="Arial"/>
              </w:rPr>
              <w:t xml:space="preserve"> EUR (</w:t>
            </w:r>
            <w:proofErr w:type="spellStart"/>
            <w:r w:rsidR="007E5155" w:rsidRPr="00287C0E">
              <w:rPr>
                <w:rFonts w:cs="Arial"/>
              </w:rPr>
              <w:t>trys</w:t>
            </w:r>
            <w:proofErr w:type="spellEnd"/>
            <w:r w:rsidR="007E5155" w:rsidRPr="00287C0E">
              <w:rPr>
                <w:rFonts w:cs="Arial"/>
              </w:rPr>
              <w:t xml:space="preserve"> </w:t>
            </w:r>
            <w:proofErr w:type="spellStart"/>
            <w:r w:rsidR="007E5155" w:rsidRPr="00287C0E">
              <w:rPr>
                <w:rFonts w:cs="Arial"/>
              </w:rPr>
              <w:t>šimtai</w:t>
            </w:r>
            <w:proofErr w:type="spellEnd"/>
            <w:r w:rsidR="007E5155" w:rsidRPr="00287C0E">
              <w:rPr>
                <w:rFonts w:cs="Arial"/>
              </w:rPr>
              <w:t xml:space="preserve"> </w:t>
            </w:r>
            <w:proofErr w:type="spellStart"/>
            <w:r w:rsidR="007E5155" w:rsidRPr="00287C0E">
              <w:rPr>
                <w:rFonts w:cs="Arial"/>
              </w:rPr>
              <w:t>devyniasdešimt</w:t>
            </w:r>
            <w:proofErr w:type="spellEnd"/>
            <w:r w:rsidR="007E5155" w:rsidRPr="00287C0E">
              <w:rPr>
                <w:rFonts w:cs="Arial"/>
              </w:rPr>
              <w:t xml:space="preserve"> </w:t>
            </w:r>
            <w:proofErr w:type="spellStart"/>
            <w:r w:rsidR="007E5155" w:rsidRPr="00287C0E">
              <w:rPr>
                <w:rFonts w:cs="Arial"/>
              </w:rPr>
              <w:t>tūkstančių</w:t>
            </w:r>
            <w:proofErr w:type="spellEnd"/>
            <w:r w:rsidRPr="00287C0E">
              <w:rPr>
                <w:rFonts w:cs="Arial"/>
              </w:rPr>
              <w:t xml:space="preserve"> </w:t>
            </w:r>
            <w:proofErr w:type="spellStart"/>
            <w:r w:rsidRPr="00287C0E">
              <w:rPr>
                <w:rFonts w:cs="Arial"/>
              </w:rPr>
              <w:t>eurų</w:t>
            </w:r>
            <w:proofErr w:type="spellEnd"/>
            <w:r w:rsidRPr="00287C0E">
              <w:rPr>
                <w:rFonts w:cs="Arial"/>
              </w:rPr>
              <w:t xml:space="preserve"> </w:t>
            </w:r>
            <w:r w:rsidR="007E5155" w:rsidRPr="00287C0E">
              <w:rPr>
                <w:rFonts w:cs="Arial"/>
              </w:rPr>
              <w:t>00</w:t>
            </w:r>
            <w:r w:rsidRPr="00287C0E">
              <w:rPr>
                <w:rFonts w:cs="Arial"/>
              </w:rPr>
              <w:t xml:space="preserve"> </w:t>
            </w:r>
            <w:proofErr w:type="spellStart"/>
            <w:r w:rsidRPr="00287C0E">
              <w:rPr>
                <w:rFonts w:cs="Arial"/>
              </w:rPr>
              <w:t>ct</w:t>
            </w:r>
            <w:proofErr w:type="spellEnd"/>
            <w:r w:rsidRPr="00287C0E">
              <w:rPr>
                <w:rFonts w:cs="Arial"/>
              </w:rPr>
              <w:t xml:space="preserve">), </w:t>
            </w:r>
            <w:proofErr w:type="spellStart"/>
            <w:r w:rsidRPr="00287C0E">
              <w:rPr>
                <w:rFonts w:cs="Arial"/>
              </w:rPr>
              <w:t>neįskaitant</w:t>
            </w:r>
            <w:proofErr w:type="spellEnd"/>
            <w:r w:rsidRPr="00287C0E">
              <w:rPr>
                <w:rFonts w:cs="Arial"/>
              </w:rPr>
              <w:t xml:space="preserve"> PVM;</w:t>
            </w:r>
          </w:p>
          <w:p w14:paraId="1A865AAD" w14:textId="77777777" w:rsidR="00287C0E" w:rsidRPr="004A385C" w:rsidRDefault="00287C0E" w:rsidP="00287C0E">
            <w:pPr>
              <w:pStyle w:val="ListParagraph"/>
              <w:widowControl w:val="0"/>
              <w:tabs>
                <w:tab w:val="left" w:pos="1275"/>
              </w:tabs>
              <w:autoSpaceDE w:val="0"/>
              <w:autoSpaceDN w:val="0"/>
              <w:spacing w:before="1" w:after="0" w:line="240" w:lineRule="auto"/>
              <w:ind w:left="1172"/>
              <w:contextualSpacing w:val="0"/>
              <w:jc w:val="both"/>
              <w:rPr>
                <w:lang w:val="lt-LT"/>
              </w:rPr>
            </w:pPr>
          </w:p>
          <w:p w14:paraId="291189D7" w14:textId="6CEB8246" w:rsidR="002D5063" w:rsidRPr="00C85729" w:rsidRDefault="004D75C4" w:rsidP="008C0292">
            <w:pPr>
              <w:pStyle w:val="ListParagraph"/>
              <w:widowControl w:val="0"/>
              <w:numPr>
                <w:ilvl w:val="2"/>
                <w:numId w:val="1"/>
              </w:numPr>
              <w:tabs>
                <w:tab w:val="left" w:pos="1275"/>
              </w:tabs>
              <w:autoSpaceDE w:val="0"/>
              <w:autoSpaceDN w:val="0"/>
              <w:spacing w:after="0" w:line="240" w:lineRule="auto"/>
              <w:ind w:left="1172" w:hanging="567"/>
              <w:contextualSpacing w:val="0"/>
              <w:jc w:val="both"/>
              <w:rPr>
                <w:lang w:val="lt-LT"/>
              </w:rPr>
            </w:pPr>
            <w:proofErr w:type="spellStart"/>
            <w:r w:rsidRPr="00CB38F4">
              <w:rPr>
                <w:rFonts w:cs="Arial"/>
              </w:rPr>
              <w:t>Pridėtinės</w:t>
            </w:r>
            <w:proofErr w:type="spellEnd"/>
            <w:r w:rsidRPr="00CB38F4">
              <w:rPr>
                <w:rFonts w:cs="Arial"/>
              </w:rPr>
              <w:t xml:space="preserve"> </w:t>
            </w:r>
            <w:proofErr w:type="spellStart"/>
            <w:r w:rsidRPr="00CB38F4">
              <w:rPr>
                <w:rFonts w:cs="Arial"/>
              </w:rPr>
              <w:t>vertės</w:t>
            </w:r>
            <w:proofErr w:type="spellEnd"/>
            <w:r w:rsidRPr="00CB38F4">
              <w:rPr>
                <w:rFonts w:cs="Arial"/>
              </w:rPr>
              <w:t xml:space="preserve"> </w:t>
            </w:r>
            <w:proofErr w:type="spellStart"/>
            <w:r w:rsidRPr="00CB38F4">
              <w:rPr>
                <w:rFonts w:cs="Arial"/>
              </w:rPr>
              <w:t>mokestis</w:t>
            </w:r>
            <w:proofErr w:type="spellEnd"/>
            <w:r w:rsidRPr="00CB38F4">
              <w:rPr>
                <w:rFonts w:cs="Arial"/>
              </w:rPr>
              <w:t xml:space="preserve"> (PVM</w:t>
            </w:r>
            <w:r>
              <w:rPr>
                <w:rFonts w:cs="Arial"/>
              </w:rPr>
              <w:t xml:space="preserve">) </w:t>
            </w:r>
            <w:r w:rsidRPr="00D74FE2">
              <w:rPr>
                <w:rFonts w:cs="Arial"/>
                <w:highlight w:val="lightGray"/>
              </w:rPr>
              <w:t>21 %</w:t>
            </w:r>
            <w:r w:rsidRPr="00CB38F4">
              <w:rPr>
                <w:rFonts w:cs="Arial"/>
              </w:rPr>
              <w:t xml:space="preserve"> </w:t>
            </w:r>
            <w:r w:rsidRPr="00CB38F4">
              <w:rPr>
                <w:rFonts w:cs="Arial"/>
                <w:iCs/>
              </w:rPr>
              <w:t xml:space="preserve">- </w:t>
            </w:r>
            <w:r w:rsidRPr="00CB38F4">
              <w:rPr>
                <w:rFonts w:cs="Arial"/>
                <w:i/>
                <w:highlight w:val="lightGray"/>
              </w:rPr>
              <w:t>__</w:t>
            </w:r>
            <w:proofErr w:type="gramStart"/>
            <w:r w:rsidRPr="00CB38F4">
              <w:rPr>
                <w:rFonts w:cs="Arial"/>
                <w:i/>
                <w:highlight w:val="lightGray"/>
              </w:rPr>
              <w:t>_._</w:t>
            </w:r>
            <w:proofErr w:type="gramEnd"/>
            <w:r w:rsidRPr="00CB38F4">
              <w:rPr>
                <w:rFonts w:cs="Arial"/>
                <w:i/>
                <w:highlight w:val="lightGray"/>
              </w:rPr>
              <w:t>_</w:t>
            </w:r>
            <w:proofErr w:type="gramStart"/>
            <w:r w:rsidRPr="00CB38F4">
              <w:rPr>
                <w:rFonts w:cs="Arial"/>
                <w:i/>
                <w:highlight w:val="lightGray"/>
              </w:rPr>
              <w:t>_,_</w:t>
            </w:r>
            <w:proofErr w:type="gramEnd"/>
            <w:r w:rsidRPr="00CB38F4">
              <w:rPr>
                <w:rFonts w:cs="Arial"/>
                <w:i/>
                <w:highlight w:val="lightGray"/>
              </w:rPr>
              <w:t>_</w:t>
            </w:r>
            <w:r w:rsidRPr="00CB38F4">
              <w:rPr>
                <w:rFonts w:cs="Arial"/>
              </w:rPr>
              <w:t xml:space="preserve"> EUR (</w:t>
            </w:r>
            <w:r w:rsidRPr="00CB38F4">
              <w:rPr>
                <w:rFonts w:cs="Arial"/>
                <w:i/>
                <w:highlight w:val="lightGray"/>
              </w:rPr>
              <w:t>________________________</w:t>
            </w:r>
            <w:r w:rsidRPr="00CB38F4">
              <w:rPr>
                <w:rFonts w:cs="Arial"/>
              </w:rPr>
              <w:t xml:space="preserve"> </w:t>
            </w:r>
            <w:proofErr w:type="spellStart"/>
            <w:r w:rsidRPr="00CB38F4">
              <w:rPr>
                <w:rFonts w:cs="Arial"/>
              </w:rPr>
              <w:t>eurų</w:t>
            </w:r>
            <w:proofErr w:type="spellEnd"/>
            <w:r w:rsidRPr="00CB38F4">
              <w:rPr>
                <w:rFonts w:cs="Arial"/>
              </w:rPr>
              <w:t xml:space="preserve"> </w:t>
            </w:r>
            <w:r w:rsidRPr="00CB38F4">
              <w:rPr>
                <w:rFonts w:cs="Arial"/>
                <w:i/>
                <w:highlight w:val="lightGray"/>
              </w:rPr>
              <w:t>__</w:t>
            </w:r>
            <w:r w:rsidRPr="00CB38F4">
              <w:rPr>
                <w:rFonts w:cs="Arial"/>
              </w:rPr>
              <w:t xml:space="preserve"> </w:t>
            </w:r>
            <w:proofErr w:type="spellStart"/>
            <w:r w:rsidRPr="00CB38F4">
              <w:rPr>
                <w:rFonts w:cs="Arial"/>
              </w:rPr>
              <w:t>ct</w:t>
            </w:r>
            <w:proofErr w:type="spellEnd"/>
            <w:r w:rsidRPr="00CB38F4">
              <w:rPr>
                <w:rFonts w:cs="Arial"/>
              </w:rPr>
              <w:t xml:space="preserve">). </w:t>
            </w:r>
            <w:proofErr w:type="spellStart"/>
            <w:r>
              <w:rPr>
                <w:rFonts w:cs="Arial"/>
                <w:i/>
                <w:iCs/>
                <w:color w:val="FF0000"/>
              </w:rPr>
              <w:t>Jeigu</w:t>
            </w:r>
            <w:proofErr w:type="spellEnd"/>
            <w:r>
              <w:rPr>
                <w:rFonts w:cs="Arial"/>
                <w:i/>
                <w:iCs/>
                <w:color w:val="FF0000"/>
              </w:rPr>
              <w:t xml:space="preserve"> </w:t>
            </w:r>
            <w:proofErr w:type="spellStart"/>
            <w:r>
              <w:rPr>
                <w:rFonts w:cs="Arial"/>
                <w:i/>
                <w:iCs/>
                <w:color w:val="FF0000"/>
              </w:rPr>
              <w:t>Paslaugų</w:t>
            </w:r>
            <w:proofErr w:type="spellEnd"/>
            <w:r>
              <w:rPr>
                <w:rFonts w:cs="Arial"/>
                <w:i/>
                <w:iCs/>
                <w:color w:val="FF0000"/>
              </w:rPr>
              <w:t xml:space="preserve"> </w:t>
            </w:r>
            <w:proofErr w:type="spellStart"/>
            <w:r>
              <w:rPr>
                <w:rFonts w:cs="Arial"/>
                <w:i/>
                <w:iCs/>
                <w:color w:val="FF0000"/>
              </w:rPr>
              <w:t>teikėjas</w:t>
            </w:r>
            <w:proofErr w:type="spellEnd"/>
            <w:r>
              <w:rPr>
                <w:rFonts w:cs="Arial"/>
                <w:i/>
                <w:iCs/>
                <w:color w:val="FF0000"/>
              </w:rPr>
              <w:t xml:space="preserve"> </w:t>
            </w:r>
            <w:proofErr w:type="spellStart"/>
            <w:r>
              <w:rPr>
                <w:rFonts w:cs="Arial"/>
                <w:i/>
                <w:iCs/>
                <w:color w:val="FF0000"/>
              </w:rPr>
              <w:t>yra</w:t>
            </w:r>
            <w:proofErr w:type="spellEnd"/>
            <w:r>
              <w:rPr>
                <w:rFonts w:cs="Arial"/>
                <w:i/>
                <w:iCs/>
                <w:color w:val="FF0000"/>
              </w:rPr>
              <w:t xml:space="preserve"> ne PVM </w:t>
            </w:r>
            <w:proofErr w:type="spellStart"/>
            <w:r>
              <w:rPr>
                <w:rFonts w:cs="Arial"/>
                <w:i/>
                <w:iCs/>
                <w:color w:val="FF0000"/>
              </w:rPr>
              <w:t>mokėtojas</w:t>
            </w:r>
            <w:proofErr w:type="spellEnd"/>
            <w:r>
              <w:rPr>
                <w:rFonts w:cs="Arial"/>
                <w:i/>
                <w:iCs/>
                <w:color w:val="FF0000"/>
              </w:rPr>
              <w:t xml:space="preserve"> </w:t>
            </w:r>
            <w:proofErr w:type="spellStart"/>
            <w:r>
              <w:rPr>
                <w:rFonts w:cs="Arial"/>
                <w:i/>
                <w:iCs/>
                <w:color w:val="FF0000"/>
              </w:rPr>
              <w:t>papildomai</w:t>
            </w:r>
            <w:proofErr w:type="spellEnd"/>
            <w:r>
              <w:rPr>
                <w:rFonts w:cs="Arial"/>
                <w:i/>
                <w:iCs/>
                <w:color w:val="FF0000"/>
              </w:rPr>
              <w:t xml:space="preserve"> </w:t>
            </w:r>
            <w:proofErr w:type="spellStart"/>
            <w:r>
              <w:rPr>
                <w:rFonts w:cs="Arial"/>
                <w:i/>
                <w:iCs/>
                <w:color w:val="FF0000"/>
              </w:rPr>
              <w:t>įrašomas</w:t>
            </w:r>
            <w:proofErr w:type="spellEnd"/>
            <w:r>
              <w:rPr>
                <w:rFonts w:cs="Arial"/>
                <w:i/>
                <w:iCs/>
                <w:color w:val="FF0000"/>
              </w:rPr>
              <w:t xml:space="preserve"> </w:t>
            </w:r>
            <w:proofErr w:type="spellStart"/>
            <w:r>
              <w:rPr>
                <w:rFonts w:cs="Arial"/>
                <w:i/>
                <w:iCs/>
                <w:color w:val="FF0000"/>
              </w:rPr>
              <w:t>toks</w:t>
            </w:r>
            <w:proofErr w:type="spellEnd"/>
            <w:r>
              <w:rPr>
                <w:rFonts w:cs="Arial"/>
                <w:i/>
                <w:iCs/>
                <w:color w:val="FF0000"/>
              </w:rPr>
              <w:t xml:space="preserve"> </w:t>
            </w:r>
            <w:proofErr w:type="spellStart"/>
            <w:r>
              <w:rPr>
                <w:rFonts w:cs="Arial"/>
                <w:i/>
                <w:iCs/>
                <w:color w:val="FF0000"/>
              </w:rPr>
              <w:t>sakinys</w:t>
            </w:r>
            <w:proofErr w:type="spellEnd"/>
            <w:r>
              <w:rPr>
                <w:rFonts w:cs="Arial"/>
                <w:i/>
                <w:iCs/>
                <w:color w:val="FF0000"/>
              </w:rPr>
              <w:t xml:space="preserve">: </w:t>
            </w:r>
            <w:proofErr w:type="spellStart"/>
            <w:r w:rsidRPr="00EC38EF">
              <w:rPr>
                <w:rFonts w:cs="Arial"/>
              </w:rPr>
              <w:t>Paslaugų</w:t>
            </w:r>
            <w:proofErr w:type="spellEnd"/>
            <w:r w:rsidRPr="00EC38EF">
              <w:rPr>
                <w:rFonts w:cs="Arial"/>
              </w:rPr>
              <w:t xml:space="preserve"> </w:t>
            </w:r>
            <w:proofErr w:type="spellStart"/>
            <w:r w:rsidRPr="00EC38EF">
              <w:rPr>
                <w:rFonts w:cs="Arial"/>
              </w:rPr>
              <w:t>teikėjas</w:t>
            </w:r>
            <w:proofErr w:type="spellEnd"/>
            <w:r w:rsidRPr="00EC38EF">
              <w:rPr>
                <w:rFonts w:cs="Arial"/>
              </w:rPr>
              <w:t xml:space="preserve"> </w:t>
            </w:r>
            <w:proofErr w:type="spellStart"/>
            <w:r w:rsidRPr="00EC38EF">
              <w:rPr>
                <w:rFonts w:cs="Arial"/>
              </w:rPr>
              <w:t>yra</w:t>
            </w:r>
            <w:proofErr w:type="spellEnd"/>
            <w:r w:rsidRPr="00EC38EF">
              <w:rPr>
                <w:rFonts w:cs="Arial"/>
              </w:rPr>
              <w:t xml:space="preserve"> ne PVM </w:t>
            </w:r>
            <w:proofErr w:type="spellStart"/>
            <w:r w:rsidRPr="00EC38EF">
              <w:rPr>
                <w:rFonts w:cs="Arial"/>
              </w:rPr>
              <w:t>mokėtojas</w:t>
            </w:r>
            <w:proofErr w:type="spellEnd"/>
            <w:r w:rsidRPr="00EC38EF">
              <w:rPr>
                <w:rFonts w:cs="Arial"/>
              </w:rPr>
              <w:t>.</w:t>
            </w:r>
            <w:r>
              <w:rPr>
                <w:rFonts w:cs="Arial"/>
                <w:i/>
                <w:iCs/>
                <w:color w:val="FF0000"/>
              </w:rPr>
              <w:t xml:space="preserve"> Jei </w:t>
            </w:r>
            <w:proofErr w:type="spellStart"/>
            <w:r>
              <w:rPr>
                <w:rFonts w:cs="Arial"/>
                <w:i/>
                <w:iCs/>
                <w:color w:val="FF0000"/>
              </w:rPr>
              <w:t>Sutarties</w:t>
            </w:r>
            <w:proofErr w:type="spellEnd"/>
            <w:r>
              <w:rPr>
                <w:rFonts w:cs="Arial"/>
                <w:i/>
                <w:iCs/>
                <w:color w:val="FF0000"/>
              </w:rPr>
              <w:t xml:space="preserve"> </w:t>
            </w:r>
            <w:proofErr w:type="spellStart"/>
            <w:r>
              <w:rPr>
                <w:rFonts w:cs="Arial"/>
                <w:i/>
                <w:iCs/>
                <w:color w:val="FF0000"/>
              </w:rPr>
              <w:t>objektui</w:t>
            </w:r>
            <w:proofErr w:type="spellEnd"/>
            <w:r>
              <w:rPr>
                <w:rFonts w:cs="Arial"/>
                <w:i/>
                <w:iCs/>
                <w:color w:val="FF0000"/>
              </w:rPr>
              <w:t xml:space="preserve"> </w:t>
            </w:r>
            <w:proofErr w:type="spellStart"/>
            <w:r>
              <w:rPr>
                <w:rFonts w:cs="Arial"/>
                <w:i/>
                <w:iCs/>
                <w:color w:val="FF0000"/>
              </w:rPr>
              <w:t>netaikomas</w:t>
            </w:r>
            <w:proofErr w:type="spellEnd"/>
            <w:r>
              <w:rPr>
                <w:rFonts w:cs="Arial"/>
                <w:i/>
                <w:iCs/>
                <w:color w:val="FF0000"/>
              </w:rPr>
              <w:t xml:space="preserve"> PVM </w:t>
            </w:r>
            <w:proofErr w:type="spellStart"/>
            <w:r>
              <w:rPr>
                <w:rFonts w:cs="Arial"/>
                <w:i/>
                <w:iCs/>
                <w:color w:val="FF0000"/>
              </w:rPr>
              <w:t>papildomai</w:t>
            </w:r>
            <w:proofErr w:type="spellEnd"/>
            <w:r>
              <w:rPr>
                <w:rFonts w:cs="Arial"/>
                <w:i/>
                <w:iCs/>
                <w:color w:val="FF0000"/>
              </w:rPr>
              <w:t xml:space="preserve"> </w:t>
            </w:r>
            <w:proofErr w:type="spellStart"/>
            <w:r>
              <w:rPr>
                <w:rFonts w:cs="Arial"/>
                <w:i/>
                <w:iCs/>
                <w:color w:val="FF0000"/>
              </w:rPr>
              <w:t>įrašomas</w:t>
            </w:r>
            <w:proofErr w:type="spellEnd"/>
            <w:r>
              <w:rPr>
                <w:rFonts w:cs="Arial"/>
                <w:i/>
                <w:iCs/>
                <w:color w:val="FF0000"/>
              </w:rPr>
              <w:t xml:space="preserve"> </w:t>
            </w:r>
            <w:proofErr w:type="spellStart"/>
            <w:r>
              <w:rPr>
                <w:rFonts w:cs="Arial"/>
                <w:i/>
                <w:iCs/>
                <w:color w:val="FF0000"/>
              </w:rPr>
              <w:t>toks</w:t>
            </w:r>
            <w:proofErr w:type="spellEnd"/>
            <w:r>
              <w:rPr>
                <w:rFonts w:cs="Arial"/>
                <w:i/>
                <w:iCs/>
                <w:color w:val="FF0000"/>
              </w:rPr>
              <w:t xml:space="preserve"> </w:t>
            </w:r>
            <w:proofErr w:type="spellStart"/>
            <w:r>
              <w:rPr>
                <w:rFonts w:cs="Arial"/>
                <w:i/>
                <w:iCs/>
                <w:color w:val="FF0000"/>
              </w:rPr>
              <w:t>sakinys</w:t>
            </w:r>
            <w:proofErr w:type="spellEnd"/>
            <w:r w:rsidRPr="00EC38EF">
              <w:rPr>
                <w:rFonts w:cs="Arial"/>
                <w:i/>
                <w:iCs/>
              </w:rPr>
              <w:t xml:space="preserve">: </w:t>
            </w:r>
            <w:r w:rsidRPr="00EC38EF">
              <w:rPr>
                <w:rFonts w:cs="Arial"/>
              </w:rPr>
              <w:t xml:space="preserve">PVM </w:t>
            </w:r>
            <w:proofErr w:type="spellStart"/>
            <w:r w:rsidRPr="00EC38EF">
              <w:rPr>
                <w:rFonts w:cs="Arial"/>
              </w:rPr>
              <w:t>Sutarties</w:t>
            </w:r>
            <w:proofErr w:type="spellEnd"/>
            <w:r w:rsidRPr="00EC38EF">
              <w:rPr>
                <w:rFonts w:cs="Arial"/>
              </w:rPr>
              <w:t xml:space="preserve"> </w:t>
            </w:r>
            <w:proofErr w:type="spellStart"/>
            <w:r w:rsidRPr="00EC38EF">
              <w:rPr>
                <w:rFonts w:cs="Arial"/>
              </w:rPr>
              <w:t>objektui</w:t>
            </w:r>
            <w:proofErr w:type="spellEnd"/>
            <w:r w:rsidRPr="00EC38EF">
              <w:rPr>
                <w:rFonts w:cs="Arial"/>
              </w:rPr>
              <w:t xml:space="preserve"> </w:t>
            </w:r>
            <w:proofErr w:type="spellStart"/>
            <w:r w:rsidRPr="00EC38EF">
              <w:rPr>
                <w:rFonts w:cs="Arial"/>
              </w:rPr>
              <w:t>netaikomas</w:t>
            </w:r>
            <w:proofErr w:type="spellEnd"/>
            <w:r>
              <w:rPr>
                <w:rFonts w:cs="Arial"/>
              </w:rPr>
              <w:t>.</w:t>
            </w:r>
            <w:r>
              <w:rPr>
                <w:rFonts w:cs="Arial"/>
                <w:color w:val="FF0000"/>
              </w:rPr>
              <w:t xml:space="preserve"> </w:t>
            </w:r>
            <w:proofErr w:type="spellStart"/>
            <w:r>
              <w:rPr>
                <w:rFonts w:cs="Arial"/>
                <w:i/>
                <w:iCs/>
                <w:color w:val="FF0000"/>
              </w:rPr>
              <w:t>Jeigu</w:t>
            </w:r>
            <w:proofErr w:type="spellEnd"/>
            <w:r>
              <w:rPr>
                <w:rFonts w:cs="Arial"/>
                <w:i/>
                <w:iCs/>
                <w:color w:val="FF0000"/>
              </w:rPr>
              <w:t xml:space="preserve"> </w:t>
            </w:r>
            <w:proofErr w:type="spellStart"/>
            <w:r>
              <w:rPr>
                <w:rFonts w:cs="Arial"/>
                <w:i/>
                <w:iCs/>
                <w:color w:val="FF0000"/>
              </w:rPr>
              <w:t>Paslaugų</w:t>
            </w:r>
            <w:proofErr w:type="spellEnd"/>
            <w:r>
              <w:rPr>
                <w:rFonts w:cs="Arial"/>
                <w:i/>
                <w:iCs/>
                <w:color w:val="FF0000"/>
              </w:rPr>
              <w:t xml:space="preserve"> </w:t>
            </w:r>
            <w:proofErr w:type="spellStart"/>
            <w:r>
              <w:rPr>
                <w:rFonts w:cs="Arial"/>
                <w:i/>
                <w:iCs/>
                <w:color w:val="FF0000"/>
              </w:rPr>
              <w:t>teikėjas</w:t>
            </w:r>
            <w:proofErr w:type="spellEnd"/>
            <w:r>
              <w:rPr>
                <w:rFonts w:cs="Arial"/>
                <w:i/>
                <w:iCs/>
                <w:color w:val="FF0000"/>
              </w:rPr>
              <w:t xml:space="preserve"> </w:t>
            </w:r>
            <w:proofErr w:type="spellStart"/>
            <w:r>
              <w:rPr>
                <w:rFonts w:cs="Arial"/>
                <w:i/>
                <w:iCs/>
                <w:color w:val="FF0000"/>
              </w:rPr>
              <w:t>yra</w:t>
            </w:r>
            <w:proofErr w:type="spellEnd"/>
            <w:r>
              <w:rPr>
                <w:rFonts w:cs="Arial"/>
                <w:i/>
                <w:iCs/>
                <w:color w:val="FF0000"/>
              </w:rPr>
              <w:t xml:space="preserve"> </w:t>
            </w:r>
            <w:proofErr w:type="spellStart"/>
            <w:r>
              <w:rPr>
                <w:rFonts w:cs="Arial"/>
                <w:i/>
                <w:iCs/>
                <w:color w:val="FF0000"/>
              </w:rPr>
              <w:t>užsienio</w:t>
            </w:r>
            <w:proofErr w:type="spellEnd"/>
            <w:r>
              <w:rPr>
                <w:rFonts w:cs="Arial"/>
                <w:i/>
                <w:iCs/>
                <w:color w:val="FF0000"/>
              </w:rPr>
              <w:t xml:space="preserve"> </w:t>
            </w:r>
            <w:proofErr w:type="spellStart"/>
            <w:r>
              <w:rPr>
                <w:rFonts w:cs="Arial"/>
                <w:i/>
                <w:iCs/>
                <w:color w:val="FF0000"/>
              </w:rPr>
              <w:t>įmonė</w:t>
            </w:r>
            <w:proofErr w:type="spellEnd"/>
            <w:r>
              <w:rPr>
                <w:rFonts w:cs="Arial"/>
                <w:i/>
                <w:iCs/>
                <w:color w:val="FF0000"/>
              </w:rPr>
              <w:t xml:space="preserve"> </w:t>
            </w:r>
            <w:proofErr w:type="spellStart"/>
            <w:r>
              <w:rPr>
                <w:rFonts w:cs="Arial"/>
                <w:i/>
                <w:iCs/>
                <w:color w:val="FF0000"/>
              </w:rPr>
              <w:t>ir</w:t>
            </w:r>
            <w:proofErr w:type="spellEnd"/>
            <w:r>
              <w:rPr>
                <w:rFonts w:cs="Arial"/>
                <w:i/>
                <w:iCs/>
                <w:color w:val="FF0000"/>
              </w:rPr>
              <w:t xml:space="preserve"> ji </w:t>
            </w:r>
            <w:proofErr w:type="spellStart"/>
            <w:r>
              <w:rPr>
                <w:rFonts w:cs="Arial"/>
                <w:i/>
                <w:iCs/>
                <w:color w:val="FF0000"/>
              </w:rPr>
              <w:t>yra</w:t>
            </w:r>
            <w:proofErr w:type="spellEnd"/>
            <w:r>
              <w:rPr>
                <w:rFonts w:cs="Arial"/>
                <w:i/>
                <w:iCs/>
                <w:color w:val="FF0000"/>
              </w:rPr>
              <w:t xml:space="preserve"> PVM </w:t>
            </w:r>
            <w:proofErr w:type="spellStart"/>
            <w:r>
              <w:rPr>
                <w:rFonts w:cs="Arial"/>
                <w:i/>
                <w:iCs/>
                <w:color w:val="FF0000"/>
              </w:rPr>
              <w:t>mokėtojas</w:t>
            </w:r>
            <w:proofErr w:type="spellEnd"/>
            <w:r>
              <w:rPr>
                <w:rFonts w:cs="Arial"/>
                <w:i/>
                <w:iCs/>
                <w:color w:val="FF0000"/>
              </w:rPr>
              <w:t xml:space="preserve">, </w:t>
            </w:r>
            <w:proofErr w:type="spellStart"/>
            <w:r>
              <w:rPr>
                <w:rFonts w:cs="Arial"/>
                <w:i/>
                <w:iCs/>
                <w:color w:val="FF0000"/>
              </w:rPr>
              <w:t>papildomai</w:t>
            </w:r>
            <w:proofErr w:type="spellEnd"/>
            <w:r>
              <w:rPr>
                <w:rFonts w:cs="Arial"/>
                <w:i/>
                <w:iCs/>
                <w:color w:val="FF0000"/>
              </w:rPr>
              <w:t xml:space="preserve"> </w:t>
            </w:r>
            <w:proofErr w:type="spellStart"/>
            <w:r>
              <w:rPr>
                <w:rFonts w:cs="Arial"/>
                <w:i/>
                <w:iCs/>
                <w:color w:val="FF0000"/>
              </w:rPr>
              <w:t>rašomas</w:t>
            </w:r>
            <w:proofErr w:type="spellEnd"/>
            <w:r>
              <w:rPr>
                <w:rFonts w:cs="Arial"/>
                <w:i/>
                <w:iCs/>
                <w:color w:val="FF0000"/>
              </w:rPr>
              <w:t xml:space="preserve"> </w:t>
            </w:r>
            <w:proofErr w:type="spellStart"/>
            <w:r>
              <w:rPr>
                <w:rFonts w:cs="Arial"/>
                <w:i/>
                <w:iCs/>
                <w:color w:val="FF0000"/>
              </w:rPr>
              <w:t>toks</w:t>
            </w:r>
            <w:proofErr w:type="spellEnd"/>
            <w:r>
              <w:rPr>
                <w:rFonts w:cs="Arial"/>
                <w:i/>
                <w:iCs/>
                <w:color w:val="FF0000"/>
              </w:rPr>
              <w:t xml:space="preserve"> </w:t>
            </w:r>
            <w:proofErr w:type="spellStart"/>
            <w:r>
              <w:rPr>
                <w:rFonts w:cs="Arial"/>
                <w:i/>
                <w:iCs/>
                <w:color w:val="FF0000"/>
              </w:rPr>
              <w:t>sakinys</w:t>
            </w:r>
            <w:proofErr w:type="spellEnd"/>
            <w:r>
              <w:rPr>
                <w:rFonts w:cs="Arial"/>
                <w:i/>
                <w:iCs/>
                <w:color w:val="FF0000"/>
              </w:rPr>
              <w:t xml:space="preserve">: </w:t>
            </w:r>
            <w:r w:rsidRPr="00EC38EF">
              <w:rPr>
                <w:rFonts w:cs="Arial"/>
              </w:rPr>
              <w:t xml:space="preserve">PVM į Lietuvos </w:t>
            </w:r>
            <w:proofErr w:type="spellStart"/>
            <w:r w:rsidRPr="00EC38EF">
              <w:rPr>
                <w:rFonts w:cs="Arial"/>
              </w:rPr>
              <w:t>Respublikos</w:t>
            </w:r>
            <w:proofErr w:type="spellEnd"/>
            <w:r w:rsidRPr="00EC38EF">
              <w:rPr>
                <w:rFonts w:cs="Arial"/>
              </w:rPr>
              <w:t xml:space="preserve"> </w:t>
            </w:r>
            <w:proofErr w:type="spellStart"/>
            <w:r w:rsidRPr="00EC38EF">
              <w:rPr>
                <w:rFonts w:cs="Arial"/>
              </w:rPr>
              <w:t>biudžetą</w:t>
            </w:r>
            <w:proofErr w:type="spellEnd"/>
            <w:r w:rsidRPr="00EC38EF">
              <w:rPr>
                <w:rFonts w:cs="Arial"/>
              </w:rPr>
              <w:t xml:space="preserve"> </w:t>
            </w:r>
            <w:proofErr w:type="spellStart"/>
            <w:r w:rsidRPr="00EC38EF">
              <w:rPr>
                <w:rFonts w:cs="Arial"/>
              </w:rPr>
              <w:t>sumoka</w:t>
            </w:r>
            <w:proofErr w:type="spellEnd"/>
            <w:r w:rsidRPr="00EC38EF">
              <w:rPr>
                <w:rFonts w:cs="Arial"/>
              </w:rPr>
              <w:t xml:space="preserve"> Klientas.</w:t>
            </w:r>
          </w:p>
          <w:p w14:paraId="5A2EAA4F" w14:textId="77777777" w:rsidR="00C85729" w:rsidRPr="004A385C" w:rsidRDefault="00C85729" w:rsidP="00C85729">
            <w:pPr>
              <w:pStyle w:val="ListParagraph"/>
              <w:widowControl w:val="0"/>
              <w:tabs>
                <w:tab w:val="left" w:pos="1275"/>
              </w:tabs>
              <w:autoSpaceDE w:val="0"/>
              <w:autoSpaceDN w:val="0"/>
              <w:spacing w:after="0" w:line="240" w:lineRule="auto"/>
              <w:ind w:left="1172"/>
              <w:contextualSpacing w:val="0"/>
              <w:jc w:val="both"/>
              <w:rPr>
                <w:lang w:val="lt-LT"/>
              </w:rPr>
            </w:pPr>
          </w:p>
          <w:p w14:paraId="5D160970" w14:textId="52C3E8A9" w:rsidR="004737A0" w:rsidRPr="004A385C" w:rsidRDefault="00090C82" w:rsidP="008C0292">
            <w:pPr>
              <w:pStyle w:val="ListParagraph"/>
              <w:widowControl w:val="0"/>
              <w:numPr>
                <w:ilvl w:val="1"/>
                <w:numId w:val="1"/>
              </w:numPr>
              <w:tabs>
                <w:tab w:val="left" w:pos="1029"/>
              </w:tabs>
              <w:autoSpaceDE w:val="0"/>
              <w:autoSpaceDN w:val="0"/>
              <w:spacing w:before="1" w:after="0" w:line="240" w:lineRule="auto"/>
              <w:ind w:left="605" w:right="137" w:hanging="567"/>
              <w:contextualSpacing w:val="0"/>
              <w:jc w:val="both"/>
              <w:rPr>
                <w:lang w:val="lt-LT"/>
              </w:rPr>
            </w:pPr>
            <w:proofErr w:type="spellStart"/>
            <w:r w:rsidRPr="6C33F73A">
              <w:rPr>
                <w:rFonts w:cs="Arial"/>
              </w:rPr>
              <w:t>Pradinės</w:t>
            </w:r>
            <w:proofErr w:type="spellEnd"/>
            <w:r w:rsidRPr="6C33F73A">
              <w:rPr>
                <w:rFonts w:cs="Arial"/>
              </w:rPr>
              <w:t xml:space="preserve"> </w:t>
            </w:r>
            <w:proofErr w:type="spellStart"/>
            <w:r w:rsidRPr="6C33F73A">
              <w:rPr>
                <w:rFonts w:cs="Arial"/>
              </w:rPr>
              <w:t>sutarties</w:t>
            </w:r>
            <w:proofErr w:type="spellEnd"/>
            <w:r w:rsidRPr="6C33F73A">
              <w:rPr>
                <w:rFonts w:cs="Arial"/>
              </w:rPr>
              <w:t xml:space="preserve"> </w:t>
            </w:r>
            <w:proofErr w:type="spellStart"/>
            <w:r w:rsidRPr="6C33F73A">
              <w:rPr>
                <w:rFonts w:cs="Arial"/>
              </w:rPr>
              <w:t>vertė</w:t>
            </w:r>
            <w:proofErr w:type="spellEnd"/>
            <w:r w:rsidRPr="6C33F73A">
              <w:rPr>
                <w:rFonts w:cs="Arial"/>
              </w:rPr>
              <w:t xml:space="preserve"> </w:t>
            </w:r>
            <w:proofErr w:type="spellStart"/>
            <w:r w:rsidRPr="6C33F73A">
              <w:rPr>
                <w:rFonts w:cs="Arial"/>
              </w:rPr>
              <w:t>yra</w:t>
            </w:r>
            <w:proofErr w:type="spellEnd"/>
            <w:r w:rsidRPr="6C33F73A">
              <w:rPr>
                <w:rFonts w:cs="Arial"/>
              </w:rPr>
              <w:t xml:space="preserve"> </w:t>
            </w:r>
            <w:r w:rsidR="00287C0E" w:rsidRPr="007E5155">
              <w:rPr>
                <w:rFonts w:cs="Arial"/>
              </w:rPr>
              <w:t>390 000,</w:t>
            </w:r>
            <w:proofErr w:type="gramStart"/>
            <w:r w:rsidR="00287C0E" w:rsidRPr="007E5155">
              <w:rPr>
                <w:rFonts w:cs="Arial"/>
              </w:rPr>
              <w:t>00</w:t>
            </w:r>
            <w:r w:rsidR="00287C0E" w:rsidRPr="5905A4CA">
              <w:rPr>
                <w:rFonts w:cs="Arial"/>
              </w:rPr>
              <w:t xml:space="preserve"> </w:t>
            </w:r>
            <w:r w:rsidRPr="6C33F73A">
              <w:rPr>
                <w:rFonts w:cs="Arial"/>
              </w:rPr>
              <w:t xml:space="preserve"> EUR</w:t>
            </w:r>
            <w:proofErr w:type="gramEnd"/>
            <w:r w:rsidRPr="6C33F73A">
              <w:rPr>
                <w:rFonts w:cs="Arial"/>
              </w:rPr>
              <w:t xml:space="preserve"> (</w:t>
            </w:r>
            <w:proofErr w:type="spellStart"/>
            <w:r w:rsidR="000E3100" w:rsidRPr="00287C0E">
              <w:rPr>
                <w:rFonts w:cs="Arial"/>
              </w:rPr>
              <w:t>trys</w:t>
            </w:r>
            <w:proofErr w:type="spellEnd"/>
            <w:r w:rsidR="000E3100" w:rsidRPr="00287C0E">
              <w:rPr>
                <w:rFonts w:cs="Arial"/>
              </w:rPr>
              <w:t xml:space="preserve"> </w:t>
            </w:r>
            <w:proofErr w:type="spellStart"/>
            <w:r w:rsidR="000E3100" w:rsidRPr="00287C0E">
              <w:rPr>
                <w:rFonts w:cs="Arial"/>
              </w:rPr>
              <w:t>šimtai</w:t>
            </w:r>
            <w:proofErr w:type="spellEnd"/>
            <w:r w:rsidR="000E3100" w:rsidRPr="00287C0E">
              <w:rPr>
                <w:rFonts w:cs="Arial"/>
              </w:rPr>
              <w:t xml:space="preserve"> </w:t>
            </w:r>
            <w:proofErr w:type="spellStart"/>
            <w:r w:rsidR="000E3100" w:rsidRPr="00287C0E">
              <w:rPr>
                <w:rFonts w:cs="Arial"/>
              </w:rPr>
              <w:t>devyniasdešimt</w:t>
            </w:r>
            <w:proofErr w:type="spellEnd"/>
            <w:r w:rsidR="000E3100" w:rsidRPr="00287C0E">
              <w:rPr>
                <w:rFonts w:cs="Arial"/>
              </w:rPr>
              <w:t xml:space="preserve"> </w:t>
            </w:r>
            <w:proofErr w:type="spellStart"/>
            <w:r w:rsidR="000E3100" w:rsidRPr="00287C0E">
              <w:rPr>
                <w:rFonts w:cs="Arial"/>
              </w:rPr>
              <w:t>tūkstančių</w:t>
            </w:r>
            <w:proofErr w:type="spellEnd"/>
            <w:r w:rsidR="000E3100" w:rsidRPr="00287C0E">
              <w:rPr>
                <w:rFonts w:cs="Arial"/>
              </w:rPr>
              <w:t xml:space="preserve"> </w:t>
            </w:r>
            <w:proofErr w:type="spellStart"/>
            <w:r w:rsidR="000E3100" w:rsidRPr="00287C0E">
              <w:rPr>
                <w:rFonts w:cs="Arial"/>
              </w:rPr>
              <w:t>eurų</w:t>
            </w:r>
            <w:proofErr w:type="spellEnd"/>
            <w:r w:rsidR="000E3100" w:rsidRPr="00287C0E">
              <w:rPr>
                <w:rFonts w:cs="Arial"/>
              </w:rPr>
              <w:t xml:space="preserve"> 00 </w:t>
            </w:r>
            <w:proofErr w:type="spellStart"/>
            <w:r w:rsidRPr="6C33F73A">
              <w:rPr>
                <w:rFonts w:cs="Arial"/>
              </w:rPr>
              <w:t>eurų</w:t>
            </w:r>
            <w:proofErr w:type="spellEnd"/>
            <w:r w:rsidRPr="6C33F73A">
              <w:rPr>
                <w:rFonts w:cs="Arial"/>
              </w:rPr>
              <w:t xml:space="preserve"> </w:t>
            </w:r>
            <w:r w:rsidR="000E3100" w:rsidRPr="00161ED5">
              <w:rPr>
                <w:rFonts w:cs="Arial"/>
              </w:rPr>
              <w:t>00</w:t>
            </w:r>
            <w:r w:rsidRPr="00161ED5">
              <w:rPr>
                <w:rFonts w:cs="Arial"/>
              </w:rPr>
              <w:t xml:space="preserve"> </w:t>
            </w:r>
            <w:r w:rsidRPr="6C33F73A">
              <w:rPr>
                <w:rFonts w:cs="Arial"/>
              </w:rPr>
              <w:t xml:space="preserve">euro </w:t>
            </w:r>
            <w:proofErr w:type="spellStart"/>
            <w:r w:rsidRPr="6C33F73A">
              <w:rPr>
                <w:rFonts w:cs="Arial"/>
              </w:rPr>
              <w:t>ct</w:t>
            </w:r>
            <w:proofErr w:type="spellEnd"/>
            <w:r w:rsidRPr="6C33F73A">
              <w:rPr>
                <w:rFonts w:cs="Arial"/>
              </w:rPr>
              <w:t>), be PVM</w:t>
            </w:r>
            <w:r>
              <w:rPr>
                <w:rFonts w:cs="Arial"/>
              </w:rPr>
              <w:t>.</w:t>
            </w:r>
          </w:p>
          <w:p w14:paraId="6216ADA2" w14:textId="473AC594" w:rsidR="00C640C0" w:rsidRPr="001C37A2" w:rsidRDefault="0085712B" w:rsidP="001C37A2">
            <w:pPr>
              <w:widowControl w:val="0"/>
              <w:numPr>
                <w:ilvl w:val="1"/>
                <w:numId w:val="1"/>
              </w:numPr>
              <w:tabs>
                <w:tab w:val="left" w:pos="709"/>
                <w:tab w:val="left" w:pos="888"/>
              </w:tabs>
              <w:autoSpaceDE w:val="0"/>
              <w:autoSpaceDN w:val="0"/>
              <w:spacing w:after="0" w:line="240" w:lineRule="auto"/>
              <w:ind w:left="605" w:right="142" w:hanging="567"/>
              <w:jc w:val="both"/>
              <w:rPr>
                <w:lang w:val="lt-LT"/>
              </w:rPr>
            </w:pPr>
            <w:proofErr w:type="spellStart"/>
            <w:r w:rsidRPr="003F634A">
              <w:rPr>
                <w:rFonts w:cs="Arial"/>
              </w:rPr>
              <w:t>Vadovaujantis</w:t>
            </w:r>
            <w:proofErr w:type="spellEnd"/>
            <w:r w:rsidRPr="003F634A">
              <w:rPr>
                <w:rFonts w:cs="Arial"/>
              </w:rPr>
              <w:t xml:space="preserve"> Metodika, </w:t>
            </w:r>
            <w:proofErr w:type="spellStart"/>
            <w:r w:rsidRPr="003F634A">
              <w:rPr>
                <w:rFonts w:cs="Arial"/>
              </w:rPr>
              <w:t>taikomas</w:t>
            </w:r>
            <w:proofErr w:type="spellEnd"/>
            <w:r w:rsidRPr="003F634A">
              <w:rPr>
                <w:rFonts w:cs="Arial"/>
              </w:rPr>
              <w:t xml:space="preserve"> </w:t>
            </w:r>
            <w:proofErr w:type="spellStart"/>
            <w:r w:rsidRPr="003F634A">
              <w:rPr>
                <w:rFonts w:cs="Arial"/>
              </w:rPr>
              <w:t>kainos</w:t>
            </w:r>
            <w:proofErr w:type="spellEnd"/>
            <w:r w:rsidRPr="003F634A">
              <w:rPr>
                <w:rFonts w:cs="Arial"/>
              </w:rPr>
              <w:t xml:space="preserve"> </w:t>
            </w:r>
            <w:proofErr w:type="spellStart"/>
            <w:r w:rsidRPr="003F634A">
              <w:rPr>
                <w:rFonts w:cs="Arial"/>
              </w:rPr>
              <w:t>apskaičiavimo</w:t>
            </w:r>
            <w:proofErr w:type="spellEnd"/>
            <w:r w:rsidRPr="003F634A">
              <w:rPr>
                <w:rFonts w:cs="Arial"/>
              </w:rPr>
              <w:t xml:space="preserve"> </w:t>
            </w:r>
            <w:proofErr w:type="spellStart"/>
            <w:r w:rsidRPr="003F634A">
              <w:rPr>
                <w:rFonts w:cs="Arial"/>
              </w:rPr>
              <w:t>būdas</w:t>
            </w:r>
            <w:proofErr w:type="spellEnd"/>
            <w:r w:rsidRPr="003F634A">
              <w:rPr>
                <w:rFonts w:cs="Arial"/>
              </w:rPr>
              <w:t xml:space="preserve"> – </w:t>
            </w:r>
            <w:bookmarkStart w:id="1" w:name="_Hlk31703936"/>
            <w:bookmarkStart w:id="2" w:name="_Hlk32571702"/>
            <w:sdt>
              <w:sdtPr>
                <w:rPr>
                  <w:rFonts w:cs="Arial"/>
                </w:rPr>
                <w:id w:val="-663626128"/>
                <w:placeholder>
                  <w:docPart w:val="A9A14F2411CD4C6680CD1676FE44B3D0"/>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1C37A2">
                  <w:rPr>
                    <w:rFonts w:cs="Arial"/>
                  </w:rPr>
                  <w:t>fiksuotas įkainis</w:t>
                </w:r>
              </w:sdtContent>
            </w:sdt>
            <w:bookmarkEnd w:id="1"/>
            <w:bookmarkEnd w:id="2"/>
            <w:r w:rsidR="001C37A2">
              <w:rPr>
                <w:rFonts w:cs="Arial"/>
                <w:i/>
                <w:iCs/>
                <w:color w:val="FF0000"/>
                <w:u w:val="single"/>
              </w:rPr>
              <w:t>.</w:t>
            </w:r>
          </w:p>
          <w:p w14:paraId="4CEF9929" w14:textId="77777777" w:rsidR="00C640C0" w:rsidRPr="005C5134" w:rsidRDefault="00C640C0" w:rsidP="005C5134">
            <w:pPr>
              <w:widowControl w:val="0"/>
              <w:tabs>
                <w:tab w:val="left" w:pos="888"/>
              </w:tabs>
              <w:autoSpaceDE w:val="0"/>
              <w:autoSpaceDN w:val="0"/>
              <w:spacing w:after="0" w:line="240" w:lineRule="auto"/>
              <w:ind w:right="137"/>
              <w:jc w:val="both"/>
              <w:rPr>
                <w:lang w:val="lt-LT"/>
              </w:rPr>
            </w:pPr>
          </w:p>
          <w:p w14:paraId="2C71A1C5" w14:textId="1DE5B42F" w:rsidR="001C496C" w:rsidRPr="00024A9B" w:rsidRDefault="00092A8F" w:rsidP="008C0292">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proofErr w:type="spellStart"/>
            <w:r w:rsidRPr="006365B9">
              <w:rPr>
                <w:rFonts w:cs="Arial"/>
                <w:iCs/>
              </w:rPr>
              <w:t>Paslaugų</w:t>
            </w:r>
            <w:proofErr w:type="spellEnd"/>
            <w:r w:rsidRPr="006365B9">
              <w:rPr>
                <w:rFonts w:cs="Arial"/>
                <w:iCs/>
              </w:rPr>
              <w:t xml:space="preserve"> </w:t>
            </w:r>
            <w:proofErr w:type="spellStart"/>
            <w:r w:rsidRPr="006365B9">
              <w:rPr>
                <w:rFonts w:cs="Arial"/>
                <w:iCs/>
              </w:rPr>
              <w:t>įkainiai</w:t>
            </w:r>
            <w:proofErr w:type="spellEnd"/>
            <w:r w:rsidRPr="006365B9">
              <w:rPr>
                <w:rFonts w:cs="Arial"/>
                <w:iCs/>
              </w:rPr>
              <w:t xml:space="preserve"> </w:t>
            </w:r>
            <w:proofErr w:type="spellStart"/>
            <w:r w:rsidRPr="006365B9">
              <w:rPr>
                <w:rFonts w:cs="Arial"/>
                <w:iCs/>
              </w:rPr>
              <w:t>gali</w:t>
            </w:r>
            <w:proofErr w:type="spellEnd"/>
            <w:r w:rsidRPr="006365B9">
              <w:rPr>
                <w:rFonts w:cs="Arial"/>
                <w:iCs/>
              </w:rPr>
              <w:t xml:space="preserve"> </w:t>
            </w:r>
            <w:proofErr w:type="spellStart"/>
            <w:r w:rsidRPr="006365B9">
              <w:rPr>
                <w:rFonts w:cs="Arial"/>
                <w:iCs/>
              </w:rPr>
              <w:t>būti</w:t>
            </w:r>
            <w:proofErr w:type="spellEnd"/>
            <w:r w:rsidRPr="006365B9">
              <w:rPr>
                <w:rFonts w:cs="Arial"/>
                <w:iCs/>
              </w:rPr>
              <w:t xml:space="preserve"> </w:t>
            </w:r>
            <w:proofErr w:type="spellStart"/>
            <w:r w:rsidRPr="006365B9">
              <w:rPr>
                <w:rFonts w:cs="Arial"/>
                <w:iCs/>
              </w:rPr>
              <w:t>mažinami</w:t>
            </w:r>
            <w:proofErr w:type="spellEnd"/>
            <w:r w:rsidRPr="006365B9">
              <w:rPr>
                <w:rFonts w:cs="Arial"/>
                <w:iCs/>
              </w:rPr>
              <w:t xml:space="preserve"> bet </w:t>
            </w:r>
            <w:proofErr w:type="spellStart"/>
            <w:r w:rsidRPr="006365B9">
              <w:rPr>
                <w:rFonts w:cs="Arial"/>
                <w:iCs/>
              </w:rPr>
              <w:t>kuriuo</w:t>
            </w:r>
            <w:proofErr w:type="spellEnd"/>
            <w:r w:rsidRPr="006365B9">
              <w:rPr>
                <w:rFonts w:cs="Arial"/>
                <w:iCs/>
              </w:rPr>
              <w:t xml:space="preserve"> </w:t>
            </w:r>
            <w:proofErr w:type="spellStart"/>
            <w:r w:rsidRPr="006365B9">
              <w:rPr>
                <w:rFonts w:cs="Arial"/>
                <w:iCs/>
              </w:rPr>
              <w:t>Sutarties</w:t>
            </w:r>
            <w:proofErr w:type="spellEnd"/>
            <w:r w:rsidRPr="006365B9">
              <w:rPr>
                <w:rFonts w:cs="Arial"/>
                <w:iCs/>
              </w:rPr>
              <w:t xml:space="preserve"> </w:t>
            </w:r>
            <w:proofErr w:type="spellStart"/>
            <w:r w:rsidRPr="006365B9">
              <w:rPr>
                <w:rFonts w:cs="Arial"/>
                <w:iCs/>
              </w:rPr>
              <w:t>galiojimo</w:t>
            </w:r>
            <w:proofErr w:type="spellEnd"/>
            <w:r w:rsidRPr="006365B9">
              <w:rPr>
                <w:rFonts w:cs="Arial"/>
                <w:iCs/>
              </w:rPr>
              <w:t xml:space="preserve"> </w:t>
            </w:r>
            <w:proofErr w:type="spellStart"/>
            <w:r w:rsidRPr="006365B9">
              <w:rPr>
                <w:rFonts w:cs="Arial"/>
                <w:iCs/>
              </w:rPr>
              <w:t>metu</w:t>
            </w:r>
            <w:proofErr w:type="spellEnd"/>
            <w:r w:rsidRPr="006365B9">
              <w:rPr>
                <w:rFonts w:cs="Arial"/>
                <w:iCs/>
              </w:rPr>
              <w:t xml:space="preserve">, </w:t>
            </w:r>
            <w:proofErr w:type="spellStart"/>
            <w:r w:rsidRPr="006365B9">
              <w:rPr>
                <w:rFonts w:cs="Arial"/>
                <w:iCs/>
              </w:rPr>
              <w:t>siekiant</w:t>
            </w:r>
            <w:proofErr w:type="spellEnd"/>
            <w:r w:rsidRPr="006365B9">
              <w:rPr>
                <w:rFonts w:cs="Arial"/>
                <w:iCs/>
              </w:rPr>
              <w:t xml:space="preserve"> </w:t>
            </w:r>
            <w:proofErr w:type="spellStart"/>
            <w:r w:rsidRPr="006365B9">
              <w:rPr>
                <w:rFonts w:cs="Arial"/>
                <w:iCs/>
              </w:rPr>
              <w:t>racionalaus</w:t>
            </w:r>
            <w:proofErr w:type="spellEnd"/>
            <w:r w:rsidRPr="006365B9">
              <w:rPr>
                <w:rFonts w:cs="Arial"/>
                <w:iCs/>
              </w:rPr>
              <w:t xml:space="preserve"> </w:t>
            </w:r>
            <w:proofErr w:type="spellStart"/>
            <w:r w:rsidRPr="006365B9">
              <w:rPr>
                <w:rFonts w:cs="Arial"/>
                <w:iCs/>
              </w:rPr>
              <w:t>lėšų</w:t>
            </w:r>
            <w:proofErr w:type="spellEnd"/>
            <w:r w:rsidRPr="006365B9">
              <w:rPr>
                <w:rFonts w:cs="Arial"/>
                <w:iCs/>
              </w:rPr>
              <w:t xml:space="preserve"> </w:t>
            </w:r>
            <w:proofErr w:type="spellStart"/>
            <w:r w:rsidRPr="006365B9">
              <w:rPr>
                <w:rFonts w:cs="Arial"/>
                <w:iCs/>
              </w:rPr>
              <w:t>naudojimo</w:t>
            </w:r>
            <w:proofErr w:type="spellEnd"/>
            <w:r w:rsidRPr="006365B9">
              <w:rPr>
                <w:rFonts w:cs="Arial"/>
                <w:iCs/>
              </w:rPr>
              <w:t xml:space="preserve">. </w:t>
            </w:r>
            <w:proofErr w:type="spellStart"/>
            <w:r w:rsidRPr="006365B9">
              <w:rPr>
                <w:rFonts w:cs="Arial"/>
                <w:iCs/>
              </w:rPr>
              <w:t>Dėl</w:t>
            </w:r>
            <w:proofErr w:type="spellEnd"/>
            <w:r w:rsidRPr="006365B9">
              <w:rPr>
                <w:rFonts w:cs="Arial"/>
                <w:iCs/>
              </w:rPr>
              <w:t xml:space="preserve"> </w:t>
            </w:r>
            <w:proofErr w:type="spellStart"/>
            <w:r w:rsidRPr="006365B9">
              <w:rPr>
                <w:rFonts w:cs="Arial"/>
                <w:iCs/>
              </w:rPr>
              <w:t>Paslaugų</w:t>
            </w:r>
            <w:proofErr w:type="spellEnd"/>
            <w:r w:rsidRPr="006365B9">
              <w:rPr>
                <w:rFonts w:cs="Arial"/>
                <w:iCs/>
              </w:rPr>
              <w:t xml:space="preserve"> </w:t>
            </w:r>
            <w:proofErr w:type="spellStart"/>
            <w:r w:rsidRPr="006365B9">
              <w:rPr>
                <w:rFonts w:cs="Arial"/>
                <w:iCs/>
              </w:rPr>
              <w:t>įkainių</w:t>
            </w:r>
            <w:proofErr w:type="spellEnd"/>
            <w:r w:rsidRPr="006365B9">
              <w:rPr>
                <w:rFonts w:cs="Arial"/>
                <w:iCs/>
              </w:rPr>
              <w:t xml:space="preserve"> </w:t>
            </w:r>
            <w:proofErr w:type="spellStart"/>
            <w:r w:rsidRPr="006365B9">
              <w:rPr>
                <w:rFonts w:cs="Arial"/>
                <w:iCs/>
              </w:rPr>
              <w:t>mažinimo</w:t>
            </w:r>
            <w:proofErr w:type="spellEnd"/>
            <w:r w:rsidRPr="006365B9">
              <w:rPr>
                <w:rFonts w:cs="Arial"/>
                <w:iCs/>
              </w:rPr>
              <w:t xml:space="preserve">, </w:t>
            </w:r>
            <w:proofErr w:type="spellStart"/>
            <w:r w:rsidRPr="006365B9">
              <w:rPr>
                <w:rFonts w:cs="Arial"/>
                <w:iCs/>
              </w:rPr>
              <w:t>pasirašomas</w:t>
            </w:r>
            <w:proofErr w:type="spellEnd"/>
            <w:r w:rsidRPr="006365B9">
              <w:rPr>
                <w:rFonts w:cs="Arial"/>
                <w:iCs/>
              </w:rPr>
              <w:t xml:space="preserve"> </w:t>
            </w:r>
            <w:proofErr w:type="spellStart"/>
            <w:r w:rsidRPr="006365B9">
              <w:rPr>
                <w:rFonts w:cs="Arial"/>
                <w:iCs/>
              </w:rPr>
              <w:t>susitarimas</w:t>
            </w:r>
            <w:proofErr w:type="spellEnd"/>
            <w:r w:rsidRPr="006365B9">
              <w:rPr>
                <w:rFonts w:cs="Arial"/>
                <w:iCs/>
              </w:rPr>
              <w:t xml:space="preserve">, </w:t>
            </w:r>
            <w:proofErr w:type="spellStart"/>
            <w:r w:rsidRPr="006365B9">
              <w:rPr>
                <w:rFonts w:cs="Arial"/>
                <w:iCs/>
              </w:rPr>
              <w:t>kuriame</w:t>
            </w:r>
            <w:proofErr w:type="spellEnd"/>
            <w:r w:rsidRPr="006365B9">
              <w:rPr>
                <w:rFonts w:cs="Arial"/>
                <w:iCs/>
              </w:rPr>
              <w:t xml:space="preserve"> </w:t>
            </w:r>
            <w:proofErr w:type="spellStart"/>
            <w:r w:rsidRPr="006365B9">
              <w:rPr>
                <w:rFonts w:cs="Arial"/>
                <w:iCs/>
              </w:rPr>
              <w:t>užfiksuojami</w:t>
            </w:r>
            <w:proofErr w:type="spellEnd"/>
            <w:r w:rsidRPr="006365B9">
              <w:rPr>
                <w:rFonts w:cs="Arial"/>
                <w:iCs/>
              </w:rPr>
              <w:t xml:space="preserve"> </w:t>
            </w:r>
            <w:proofErr w:type="spellStart"/>
            <w:r w:rsidRPr="006365B9">
              <w:rPr>
                <w:rFonts w:cs="Arial"/>
                <w:iCs/>
              </w:rPr>
              <w:t>peržiūrėti</w:t>
            </w:r>
            <w:proofErr w:type="spellEnd"/>
            <w:r w:rsidRPr="006365B9">
              <w:rPr>
                <w:rFonts w:cs="Arial"/>
                <w:iCs/>
              </w:rPr>
              <w:t xml:space="preserve"> (</w:t>
            </w:r>
            <w:proofErr w:type="spellStart"/>
            <w:r w:rsidRPr="006365B9">
              <w:rPr>
                <w:rFonts w:cs="Arial"/>
                <w:iCs/>
              </w:rPr>
              <w:t>sumažinti</w:t>
            </w:r>
            <w:proofErr w:type="spellEnd"/>
            <w:r w:rsidRPr="006365B9">
              <w:rPr>
                <w:rFonts w:cs="Arial"/>
                <w:iCs/>
              </w:rPr>
              <w:t xml:space="preserve">) </w:t>
            </w:r>
            <w:proofErr w:type="spellStart"/>
            <w:r w:rsidRPr="006365B9">
              <w:rPr>
                <w:rFonts w:cs="Arial"/>
                <w:iCs/>
              </w:rPr>
              <w:t>Paslaugų</w:t>
            </w:r>
            <w:proofErr w:type="spellEnd"/>
            <w:r w:rsidRPr="006365B9">
              <w:rPr>
                <w:rFonts w:cs="Arial"/>
                <w:iCs/>
              </w:rPr>
              <w:t xml:space="preserve"> </w:t>
            </w:r>
            <w:proofErr w:type="spellStart"/>
            <w:r w:rsidRPr="006365B9">
              <w:rPr>
                <w:rFonts w:cs="Arial"/>
                <w:iCs/>
              </w:rPr>
              <w:lastRenderedPageBreak/>
              <w:t>įkainiai</w:t>
            </w:r>
            <w:proofErr w:type="spellEnd"/>
            <w:r w:rsidRPr="006365B9">
              <w:rPr>
                <w:rFonts w:cs="Arial"/>
                <w:iCs/>
              </w:rPr>
              <w:t xml:space="preserve">, </w:t>
            </w:r>
            <w:proofErr w:type="spellStart"/>
            <w:r w:rsidRPr="006365B9">
              <w:rPr>
                <w:rFonts w:cs="Arial"/>
                <w:iCs/>
              </w:rPr>
              <w:t>šių</w:t>
            </w:r>
            <w:proofErr w:type="spellEnd"/>
            <w:r w:rsidRPr="006365B9">
              <w:rPr>
                <w:rFonts w:cs="Arial"/>
                <w:iCs/>
              </w:rPr>
              <w:t xml:space="preserve"> </w:t>
            </w:r>
            <w:proofErr w:type="spellStart"/>
            <w:r w:rsidRPr="006365B9">
              <w:rPr>
                <w:rFonts w:cs="Arial"/>
                <w:iCs/>
              </w:rPr>
              <w:t>įkainių</w:t>
            </w:r>
            <w:proofErr w:type="spellEnd"/>
            <w:r w:rsidRPr="006365B9">
              <w:rPr>
                <w:rFonts w:cs="Arial"/>
                <w:iCs/>
              </w:rPr>
              <w:t xml:space="preserve"> </w:t>
            </w:r>
            <w:proofErr w:type="spellStart"/>
            <w:r w:rsidRPr="006365B9">
              <w:rPr>
                <w:rFonts w:cs="Arial"/>
                <w:iCs/>
              </w:rPr>
              <w:t>įsigaliojimo</w:t>
            </w:r>
            <w:proofErr w:type="spellEnd"/>
            <w:r w:rsidRPr="006365B9">
              <w:rPr>
                <w:rFonts w:cs="Arial"/>
                <w:iCs/>
              </w:rPr>
              <w:t xml:space="preserve"> </w:t>
            </w:r>
            <w:proofErr w:type="spellStart"/>
            <w:r w:rsidRPr="006365B9">
              <w:rPr>
                <w:rFonts w:cs="Arial"/>
                <w:iCs/>
              </w:rPr>
              <w:t>momentas</w:t>
            </w:r>
            <w:proofErr w:type="spellEnd"/>
            <w:r w:rsidRPr="006365B9">
              <w:rPr>
                <w:rFonts w:cs="Arial"/>
                <w:iCs/>
              </w:rPr>
              <w:t xml:space="preserve"> </w:t>
            </w:r>
            <w:proofErr w:type="spellStart"/>
            <w:r w:rsidRPr="006365B9">
              <w:rPr>
                <w:rFonts w:cs="Arial"/>
                <w:iCs/>
              </w:rPr>
              <w:t>ir</w:t>
            </w:r>
            <w:proofErr w:type="spellEnd"/>
            <w:r w:rsidRPr="006365B9">
              <w:rPr>
                <w:rFonts w:cs="Arial"/>
                <w:iCs/>
              </w:rPr>
              <w:t xml:space="preserve"> </w:t>
            </w:r>
            <w:proofErr w:type="spellStart"/>
            <w:r w:rsidRPr="006365B9">
              <w:rPr>
                <w:rFonts w:cs="Arial"/>
                <w:iCs/>
              </w:rPr>
              <w:t>kita</w:t>
            </w:r>
            <w:proofErr w:type="spellEnd"/>
            <w:r w:rsidRPr="006365B9">
              <w:rPr>
                <w:rFonts w:cs="Arial"/>
                <w:iCs/>
              </w:rPr>
              <w:t xml:space="preserve"> </w:t>
            </w:r>
            <w:proofErr w:type="spellStart"/>
            <w:r w:rsidRPr="006365B9">
              <w:rPr>
                <w:rFonts w:cs="Arial"/>
                <w:iCs/>
              </w:rPr>
              <w:t>aktuali</w:t>
            </w:r>
            <w:proofErr w:type="spellEnd"/>
            <w:r w:rsidRPr="006365B9">
              <w:rPr>
                <w:rFonts w:cs="Arial"/>
                <w:iCs/>
              </w:rPr>
              <w:t xml:space="preserve"> </w:t>
            </w:r>
            <w:proofErr w:type="spellStart"/>
            <w:r w:rsidRPr="006365B9">
              <w:rPr>
                <w:rFonts w:cs="Arial"/>
                <w:iCs/>
              </w:rPr>
              <w:t>informacija</w:t>
            </w:r>
            <w:proofErr w:type="spellEnd"/>
            <w:r w:rsidRPr="006365B9">
              <w:rPr>
                <w:rFonts w:cs="Arial"/>
                <w:iCs/>
              </w:rPr>
              <w:t>.</w:t>
            </w:r>
          </w:p>
          <w:p w14:paraId="6B4EFBB3" w14:textId="77777777" w:rsidR="00024A9B" w:rsidRPr="00024A9B" w:rsidRDefault="00024A9B" w:rsidP="00024A9B">
            <w:pPr>
              <w:pStyle w:val="ListParagraph"/>
              <w:rPr>
                <w:lang w:val="lt-LT"/>
              </w:rPr>
            </w:pPr>
          </w:p>
          <w:p w14:paraId="37B9BB30" w14:textId="0298C72E" w:rsidR="00024A9B" w:rsidRPr="00896D44" w:rsidRDefault="00024A9B" w:rsidP="008C0292">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proofErr w:type="spellStart"/>
            <w:r w:rsidRPr="0974CB8F">
              <w:rPr>
                <w:rFonts w:cs="Arial"/>
                <w:szCs w:val="20"/>
              </w:rPr>
              <w:t>Šioje</w:t>
            </w:r>
            <w:proofErr w:type="spellEnd"/>
            <w:r w:rsidRPr="0974CB8F">
              <w:rPr>
                <w:rFonts w:cs="Arial"/>
                <w:szCs w:val="20"/>
              </w:rPr>
              <w:t xml:space="preserve"> </w:t>
            </w:r>
            <w:proofErr w:type="spellStart"/>
            <w:r w:rsidRPr="0974CB8F">
              <w:rPr>
                <w:rFonts w:cs="Arial"/>
                <w:szCs w:val="20"/>
              </w:rPr>
              <w:t>Sutartyje</w:t>
            </w:r>
            <w:proofErr w:type="spellEnd"/>
            <w:r w:rsidRPr="0974CB8F">
              <w:rPr>
                <w:rFonts w:cs="Arial"/>
                <w:szCs w:val="20"/>
              </w:rPr>
              <w:t xml:space="preserve"> </w:t>
            </w:r>
            <w:proofErr w:type="spellStart"/>
            <w:r w:rsidRPr="0974CB8F">
              <w:rPr>
                <w:rFonts w:cs="Arial"/>
                <w:szCs w:val="20"/>
              </w:rPr>
              <w:t>Pradinės</w:t>
            </w:r>
            <w:proofErr w:type="spellEnd"/>
            <w:r w:rsidRPr="0974CB8F">
              <w:rPr>
                <w:rFonts w:cs="Arial"/>
                <w:szCs w:val="20"/>
              </w:rPr>
              <w:t xml:space="preserve"> </w:t>
            </w:r>
            <w:proofErr w:type="spellStart"/>
            <w:r w:rsidRPr="0974CB8F">
              <w:rPr>
                <w:rFonts w:cs="Arial"/>
                <w:szCs w:val="20"/>
              </w:rPr>
              <w:t>sutarties</w:t>
            </w:r>
            <w:proofErr w:type="spellEnd"/>
            <w:r w:rsidRPr="0974CB8F">
              <w:rPr>
                <w:rFonts w:cs="Arial"/>
                <w:szCs w:val="20"/>
              </w:rPr>
              <w:t xml:space="preserve"> </w:t>
            </w:r>
            <w:proofErr w:type="spellStart"/>
            <w:r w:rsidRPr="0974CB8F">
              <w:rPr>
                <w:rFonts w:cs="Arial"/>
                <w:szCs w:val="20"/>
              </w:rPr>
              <w:t>vertė</w:t>
            </w:r>
            <w:proofErr w:type="spellEnd"/>
            <w:r w:rsidRPr="0974CB8F">
              <w:rPr>
                <w:rFonts w:cs="Arial"/>
                <w:szCs w:val="20"/>
              </w:rPr>
              <w:t xml:space="preserve"> </w:t>
            </w:r>
            <w:proofErr w:type="spellStart"/>
            <w:r w:rsidRPr="0974CB8F">
              <w:rPr>
                <w:rFonts w:cs="Arial"/>
                <w:szCs w:val="20"/>
              </w:rPr>
              <w:t>yra</w:t>
            </w:r>
            <w:proofErr w:type="spellEnd"/>
            <w:r w:rsidRPr="0974CB8F">
              <w:rPr>
                <w:rFonts w:cs="Arial"/>
                <w:szCs w:val="20"/>
              </w:rPr>
              <w:t xml:space="preserve"> </w:t>
            </w:r>
            <w:proofErr w:type="spellStart"/>
            <w:r w:rsidRPr="0974CB8F">
              <w:rPr>
                <w:rFonts w:cs="Arial"/>
                <w:szCs w:val="20"/>
              </w:rPr>
              <w:t>lygi</w:t>
            </w:r>
            <w:proofErr w:type="spellEnd"/>
            <w:r w:rsidRPr="0974CB8F">
              <w:rPr>
                <w:rFonts w:cs="Arial"/>
                <w:szCs w:val="20"/>
              </w:rPr>
              <w:t xml:space="preserve"> </w:t>
            </w:r>
            <w:proofErr w:type="spellStart"/>
            <w:r w:rsidRPr="0974CB8F">
              <w:rPr>
                <w:rFonts w:cs="Arial"/>
                <w:b/>
                <w:bCs/>
                <w:szCs w:val="20"/>
              </w:rPr>
              <w:t>maksimaliai</w:t>
            </w:r>
            <w:proofErr w:type="spellEnd"/>
            <w:r w:rsidRPr="0974CB8F">
              <w:rPr>
                <w:rFonts w:cs="Arial"/>
                <w:b/>
                <w:bCs/>
                <w:szCs w:val="20"/>
              </w:rPr>
              <w:t xml:space="preserve"> </w:t>
            </w:r>
            <w:proofErr w:type="spellStart"/>
            <w:r>
              <w:rPr>
                <w:rFonts w:cs="Arial"/>
                <w:b/>
                <w:bCs/>
                <w:szCs w:val="20"/>
              </w:rPr>
              <w:t>P</w:t>
            </w:r>
            <w:r w:rsidRPr="0974CB8F">
              <w:rPr>
                <w:rFonts w:cs="Arial"/>
                <w:b/>
                <w:bCs/>
                <w:szCs w:val="20"/>
              </w:rPr>
              <w:t>irkimui</w:t>
            </w:r>
            <w:proofErr w:type="spellEnd"/>
            <w:r w:rsidRPr="0974CB8F">
              <w:rPr>
                <w:rFonts w:cs="Arial"/>
                <w:b/>
                <w:bCs/>
                <w:szCs w:val="20"/>
              </w:rPr>
              <w:t xml:space="preserve"> </w:t>
            </w:r>
            <w:proofErr w:type="spellStart"/>
            <w:r w:rsidRPr="0974CB8F">
              <w:rPr>
                <w:rFonts w:cs="Arial"/>
                <w:b/>
                <w:bCs/>
                <w:szCs w:val="20"/>
              </w:rPr>
              <w:t>skirtai</w:t>
            </w:r>
            <w:proofErr w:type="spellEnd"/>
            <w:r w:rsidRPr="0974CB8F">
              <w:rPr>
                <w:rFonts w:cs="Arial"/>
                <w:b/>
                <w:bCs/>
                <w:szCs w:val="20"/>
              </w:rPr>
              <w:t xml:space="preserve"> </w:t>
            </w:r>
            <w:proofErr w:type="spellStart"/>
            <w:r w:rsidRPr="0974CB8F">
              <w:rPr>
                <w:rFonts w:cs="Arial"/>
                <w:b/>
                <w:bCs/>
                <w:szCs w:val="20"/>
              </w:rPr>
              <w:t>lėšų</w:t>
            </w:r>
            <w:proofErr w:type="spellEnd"/>
            <w:r w:rsidRPr="0974CB8F">
              <w:rPr>
                <w:rFonts w:cs="Arial"/>
                <w:b/>
                <w:bCs/>
                <w:szCs w:val="20"/>
              </w:rPr>
              <w:t xml:space="preserve"> </w:t>
            </w:r>
            <w:proofErr w:type="spellStart"/>
            <w:r w:rsidRPr="0974CB8F">
              <w:rPr>
                <w:rFonts w:cs="Arial"/>
                <w:b/>
                <w:bCs/>
                <w:szCs w:val="20"/>
              </w:rPr>
              <w:t>sumai</w:t>
            </w:r>
            <w:proofErr w:type="spellEnd"/>
            <w:r w:rsidRPr="0974CB8F">
              <w:rPr>
                <w:rFonts w:cs="Arial"/>
                <w:b/>
                <w:bCs/>
                <w:szCs w:val="20"/>
              </w:rPr>
              <w:t xml:space="preserve"> be PVM</w:t>
            </w:r>
            <w:r w:rsidRPr="0974CB8F">
              <w:rPr>
                <w:rFonts w:cs="Arial"/>
                <w:szCs w:val="20"/>
              </w:rPr>
              <w:t xml:space="preserve"> </w:t>
            </w:r>
            <w:proofErr w:type="spellStart"/>
            <w:r w:rsidRPr="0974CB8F">
              <w:rPr>
                <w:rFonts w:cs="Arial"/>
                <w:szCs w:val="20"/>
              </w:rPr>
              <w:t>pirkimo</w:t>
            </w:r>
            <w:proofErr w:type="spellEnd"/>
            <w:r w:rsidRPr="0974CB8F">
              <w:rPr>
                <w:rFonts w:cs="Arial"/>
                <w:szCs w:val="20"/>
              </w:rPr>
              <w:t xml:space="preserve"> </w:t>
            </w:r>
            <w:proofErr w:type="spellStart"/>
            <w:r w:rsidRPr="0974CB8F">
              <w:rPr>
                <w:rFonts w:cs="Arial"/>
                <w:szCs w:val="20"/>
              </w:rPr>
              <w:t>dokumentuose</w:t>
            </w:r>
            <w:proofErr w:type="spellEnd"/>
            <w:r w:rsidRPr="0974CB8F">
              <w:rPr>
                <w:rFonts w:cs="Arial"/>
                <w:szCs w:val="20"/>
              </w:rPr>
              <w:t xml:space="preserve"> </w:t>
            </w:r>
            <w:proofErr w:type="spellStart"/>
            <w:r w:rsidRPr="0974CB8F">
              <w:rPr>
                <w:rFonts w:cs="Arial"/>
                <w:szCs w:val="20"/>
              </w:rPr>
              <w:t>ir</w:t>
            </w:r>
            <w:proofErr w:type="spellEnd"/>
            <w:r w:rsidRPr="0974CB8F">
              <w:rPr>
                <w:rFonts w:cs="Arial"/>
                <w:szCs w:val="20"/>
              </w:rPr>
              <w:t xml:space="preserve"> </w:t>
            </w:r>
            <w:proofErr w:type="spellStart"/>
            <w:r w:rsidRPr="0974CB8F">
              <w:rPr>
                <w:rFonts w:cs="Arial"/>
                <w:szCs w:val="20"/>
              </w:rPr>
              <w:t>Sutartyje</w:t>
            </w:r>
            <w:proofErr w:type="spellEnd"/>
            <w:r w:rsidRPr="0974CB8F">
              <w:rPr>
                <w:rFonts w:cs="Arial"/>
                <w:szCs w:val="20"/>
              </w:rPr>
              <w:t xml:space="preserve"> </w:t>
            </w:r>
            <w:proofErr w:type="spellStart"/>
            <w:r w:rsidRPr="0974CB8F">
              <w:rPr>
                <w:rFonts w:cs="Arial"/>
                <w:szCs w:val="20"/>
              </w:rPr>
              <w:t>nurodytų</w:t>
            </w:r>
            <w:proofErr w:type="spellEnd"/>
            <w:r w:rsidRPr="0974CB8F">
              <w:rPr>
                <w:rFonts w:cs="Arial"/>
                <w:szCs w:val="20"/>
              </w:rPr>
              <w:t xml:space="preserve"> </w:t>
            </w:r>
            <w:proofErr w:type="spellStart"/>
            <w:r>
              <w:rPr>
                <w:rFonts w:cs="Arial"/>
                <w:szCs w:val="20"/>
              </w:rPr>
              <w:t>Paslaugų</w:t>
            </w:r>
            <w:proofErr w:type="spellEnd"/>
            <w:r w:rsidRPr="0974CB8F">
              <w:rPr>
                <w:rFonts w:cs="Arial"/>
                <w:szCs w:val="20"/>
              </w:rPr>
              <w:t xml:space="preserve"> </w:t>
            </w:r>
            <w:proofErr w:type="spellStart"/>
            <w:r w:rsidRPr="0974CB8F">
              <w:rPr>
                <w:rFonts w:cs="Arial"/>
                <w:szCs w:val="20"/>
              </w:rPr>
              <w:t>įsigijimui</w:t>
            </w:r>
            <w:proofErr w:type="spellEnd"/>
            <w:r w:rsidRPr="0974CB8F">
              <w:rPr>
                <w:rFonts w:cs="Arial"/>
                <w:szCs w:val="20"/>
              </w:rPr>
              <w:t xml:space="preserve"> </w:t>
            </w:r>
            <w:proofErr w:type="spellStart"/>
            <w:r>
              <w:rPr>
                <w:rFonts w:cs="Arial"/>
                <w:szCs w:val="20"/>
              </w:rPr>
              <w:t>Paslaugų</w:t>
            </w:r>
            <w:proofErr w:type="spellEnd"/>
            <w:r>
              <w:rPr>
                <w:rFonts w:cs="Arial"/>
                <w:szCs w:val="20"/>
              </w:rPr>
              <w:t xml:space="preserve"> </w:t>
            </w:r>
            <w:proofErr w:type="spellStart"/>
            <w:r>
              <w:rPr>
                <w:rFonts w:cs="Arial"/>
                <w:szCs w:val="20"/>
              </w:rPr>
              <w:t>teikėjo</w:t>
            </w:r>
            <w:proofErr w:type="spellEnd"/>
            <w:r w:rsidRPr="0974CB8F">
              <w:rPr>
                <w:rFonts w:cs="Arial"/>
                <w:szCs w:val="20"/>
              </w:rPr>
              <w:t xml:space="preserve"> </w:t>
            </w:r>
            <w:proofErr w:type="spellStart"/>
            <w:r>
              <w:rPr>
                <w:rFonts w:cs="Arial"/>
                <w:szCs w:val="20"/>
              </w:rPr>
              <w:t>P</w:t>
            </w:r>
            <w:r w:rsidRPr="0974CB8F">
              <w:rPr>
                <w:rFonts w:cs="Arial"/>
                <w:szCs w:val="20"/>
              </w:rPr>
              <w:t>asiūlyme</w:t>
            </w:r>
            <w:proofErr w:type="spellEnd"/>
            <w:r w:rsidRPr="0974CB8F">
              <w:rPr>
                <w:rFonts w:cs="Arial"/>
                <w:szCs w:val="20"/>
              </w:rPr>
              <w:t xml:space="preserve"> </w:t>
            </w:r>
            <w:proofErr w:type="spellStart"/>
            <w:r w:rsidRPr="0974CB8F">
              <w:rPr>
                <w:rFonts w:cs="Arial"/>
                <w:szCs w:val="20"/>
              </w:rPr>
              <w:t>nurodytais</w:t>
            </w:r>
            <w:proofErr w:type="spellEnd"/>
            <w:r w:rsidRPr="0974CB8F">
              <w:rPr>
                <w:rFonts w:cs="Arial"/>
                <w:szCs w:val="20"/>
              </w:rPr>
              <w:t xml:space="preserve"> </w:t>
            </w:r>
            <w:proofErr w:type="spellStart"/>
            <w:r w:rsidRPr="0974CB8F">
              <w:rPr>
                <w:rFonts w:cs="Arial"/>
                <w:szCs w:val="20"/>
              </w:rPr>
              <w:t>įkainiais</w:t>
            </w:r>
            <w:proofErr w:type="spellEnd"/>
            <w:r w:rsidRPr="0974CB8F">
              <w:rPr>
                <w:rFonts w:cs="Arial"/>
                <w:szCs w:val="20"/>
              </w:rPr>
              <w:t xml:space="preserve"> be PVM. </w:t>
            </w:r>
            <w:proofErr w:type="spellStart"/>
            <w:r>
              <w:rPr>
                <w:rFonts w:cs="Arial"/>
                <w:szCs w:val="20"/>
              </w:rPr>
              <w:t>Klientas</w:t>
            </w:r>
            <w:proofErr w:type="spellEnd"/>
            <w:r w:rsidRPr="0974CB8F">
              <w:rPr>
                <w:rFonts w:cs="Arial"/>
                <w:szCs w:val="20"/>
              </w:rPr>
              <w:t xml:space="preserve"> </w:t>
            </w:r>
            <w:proofErr w:type="spellStart"/>
            <w:r w:rsidRPr="0974CB8F">
              <w:rPr>
                <w:rFonts w:cs="Arial"/>
                <w:szCs w:val="20"/>
              </w:rPr>
              <w:t>perka</w:t>
            </w:r>
            <w:proofErr w:type="spellEnd"/>
            <w:r w:rsidRPr="0974CB8F">
              <w:rPr>
                <w:rFonts w:cs="Arial"/>
                <w:szCs w:val="20"/>
              </w:rPr>
              <w:t xml:space="preserve"> </w:t>
            </w:r>
            <w:proofErr w:type="spellStart"/>
            <w:r w:rsidRPr="00A772F9">
              <w:rPr>
                <w:rFonts w:cs="Arial"/>
                <w:szCs w:val="20"/>
              </w:rPr>
              <w:t>Paslaugas</w:t>
            </w:r>
            <w:proofErr w:type="spellEnd"/>
            <w:r w:rsidRPr="00A772F9">
              <w:rPr>
                <w:rFonts w:cs="Arial"/>
                <w:szCs w:val="20"/>
              </w:rPr>
              <w:t xml:space="preserve"> </w:t>
            </w:r>
            <w:proofErr w:type="spellStart"/>
            <w:r w:rsidRPr="00A772F9">
              <w:rPr>
                <w:rFonts w:cs="Arial"/>
                <w:szCs w:val="20"/>
              </w:rPr>
              <w:t>pagal</w:t>
            </w:r>
            <w:proofErr w:type="spellEnd"/>
            <w:r w:rsidRPr="00A772F9">
              <w:rPr>
                <w:rFonts w:cs="Arial"/>
                <w:szCs w:val="20"/>
              </w:rPr>
              <w:t xml:space="preserve"> </w:t>
            </w:r>
            <w:proofErr w:type="spellStart"/>
            <w:r w:rsidRPr="00A772F9">
              <w:rPr>
                <w:rFonts w:cs="Arial"/>
                <w:szCs w:val="20"/>
              </w:rPr>
              <w:t>poreikį</w:t>
            </w:r>
            <w:proofErr w:type="spellEnd"/>
            <w:r w:rsidRPr="00A772F9">
              <w:rPr>
                <w:rFonts w:cs="Arial"/>
                <w:szCs w:val="20"/>
              </w:rPr>
              <w:t xml:space="preserve"> </w:t>
            </w:r>
            <w:proofErr w:type="spellStart"/>
            <w:r w:rsidRPr="00A772F9">
              <w:rPr>
                <w:rFonts w:cs="Arial"/>
                <w:szCs w:val="20"/>
              </w:rPr>
              <w:t>Sutartyje</w:t>
            </w:r>
            <w:proofErr w:type="spellEnd"/>
            <w:r w:rsidRPr="00A772F9">
              <w:rPr>
                <w:rFonts w:cs="Arial"/>
                <w:szCs w:val="20"/>
              </w:rPr>
              <w:t xml:space="preserve"> </w:t>
            </w:r>
            <w:proofErr w:type="spellStart"/>
            <w:r w:rsidRPr="00A772F9">
              <w:rPr>
                <w:rFonts w:cs="Arial"/>
                <w:szCs w:val="20"/>
              </w:rPr>
              <w:t>arba</w:t>
            </w:r>
            <w:proofErr w:type="spellEnd"/>
            <w:r w:rsidRPr="00A772F9">
              <w:rPr>
                <w:rFonts w:cs="Arial"/>
                <w:szCs w:val="20"/>
              </w:rPr>
              <w:t xml:space="preserve"> </w:t>
            </w:r>
            <w:proofErr w:type="spellStart"/>
            <w:r w:rsidRPr="00A772F9">
              <w:rPr>
                <w:rFonts w:cs="Arial"/>
                <w:szCs w:val="20"/>
              </w:rPr>
              <w:t>jos</w:t>
            </w:r>
            <w:proofErr w:type="spellEnd"/>
            <w:r w:rsidRPr="00A772F9">
              <w:rPr>
                <w:rFonts w:cs="Arial"/>
                <w:szCs w:val="20"/>
              </w:rPr>
              <w:t xml:space="preserve"> </w:t>
            </w:r>
            <w:proofErr w:type="spellStart"/>
            <w:r w:rsidRPr="00A772F9">
              <w:rPr>
                <w:rFonts w:cs="Arial"/>
                <w:szCs w:val="20"/>
              </w:rPr>
              <w:t>priede</w:t>
            </w:r>
            <w:proofErr w:type="spellEnd"/>
            <w:r w:rsidRPr="00A772F9">
              <w:rPr>
                <w:rFonts w:cs="Arial"/>
                <w:szCs w:val="20"/>
              </w:rPr>
              <w:t xml:space="preserve"> Nr. </w:t>
            </w:r>
            <w:r w:rsidR="00A772F9" w:rsidRPr="00A772F9">
              <w:rPr>
                <w:rFonts w:cs="Arial"/>
                <w:szCs w:val="20"/>
              </w:rPr>
              <w:t>3</w:t>
            </w:r>
            <w:r w:rsidRPr="00A772F9">
              <w:rPr>
                <w:rFonts w:cs="Arial"/>
                <w:szCs w:val="20"/>
              </w:rPr>
              <w:t xml:space="preserve"> </w:t>
            </w:r>
            <w:proofErr w:type="spellStart"/>
            <w:r w:rsidRPr="00A772F9">
              <w:rPr>
                <w:rFonts w:cs="Arial"/>
                <w:szCs w:val="20"/>
              </w:rPr>
              <w:t>nurodytais</w:t>
            </w:r>
            <w:proofErr w:type="spellEnd"/>
            <w:r w:rsidRPr="0974CB8F">
              <w:rPr>
                <w:rFonts w:cs="Arial"/>
                <w:szCs w:val="20"/>
              </w:rPr>
              <w:t xml:space="preserve"> </w:t>
            </w:r>
            <w:proofErr w:type="spellStart"/>
            <w:r w:rsidRPr="0974CB8F">
              <w:rPr>
                <w:rFonts w:cs="Arial"/>
                <w:szCs w:val="20"/>
              </w:rPr>
              <w:t>įkainiais</w:t>
            </w:r>
            <w:proofErr w:type="spellEnd"/>
            <w:r w:rsidRPr="0974CB8F">
              <w:rPr>
                <w:rFonts w:cs="Arial"/>
                <w:szCs w:val="20"/>
              </w:rPr>
              <w:t xml:space="preserve">, </w:t>
            </w:r>
            <w:proofErr w:type="spellStart"/>
            <w:r w:rsidRPr="0974CB8F">
              <w:rPr>
                <w:rFonts w:cs="Arial"/>
                <w:szCs w:val="20"/>
              </w:rPr>
              <w:t>neviršijant</w:t>
            </w:r>
            <w:proofErr w:type="spellEnd"/>
            <w:r w:rsidRPr="0974CB8F">
              <w:rPr>
                <w:rFonts w:cs="Arial"/>
                <w:szCs w:val="20"/>
              </w:rPr>
              <w:t xml:space="preserve"> </w:t>
            </w:r>
            <w:proofErr w:type="spellStart"/>
            <w:r w:rsidRPr="00F655F0">
              <w:rPr>
                <w:rFonts w:cs="Arial"/>
                <w:szCs w:val="20"/>
              </w:rPr>
              <w:t>Sutarties</w:t>
            </w:r>
            <w:proofErr w:type="spellEnd"/>
            <w:r w:rsidRPr="00F655F0">
              <w:rPr>
                <w:rFonts w:cs="Arial"/>
                <w:szCs w:val="20"/>
              </w:rPr>
              <w:t xml:space="preserve"> </w:t>
            </w:r>
            <w:proofErr w:type="spellStart"/>
            <w:r w:rsidRPr="00F655F0">
              <w:rPr>
                <w:rFonts w:cs="Arial"/>
                <w:szCs w:val="20"/>
              </w:rPr>
              <w:t>kainos</w:t>
            </w:r>
            <w:proofErr w:type="spellEnd"/>
            <w:r w:rsidRPr="00F655F0">
              <w:rPr>
                <w:rFonts w:cs="Arial"/>
                <w:szCs w:val="20"/>
              </w:rPr>
              <w:t>.</w:t>
            </w:r>
            <w:r w:rsidRPr="0974CB8F">
              <w:rPr>
                <w:rFonts w:cs="Arial"/>
                <w:szCs w:val="20"/>
              </w:rPr>
              <w:t xml:space="preserve"> </w:t>
            </w:r>
            <w:proofErr w:type="spellStart"/>
            <w:r w:rsidRPr="0974CB8F">
              <w:rPr>
                <w:rFonts w:cs="Arial"/>
                <w:szCs w:val="20"/>
              </w:rPr>
              <w:t>Sutartyje</w:t>
            </w:r>
            <w:proofErr w:type="spellEnd"/>
            <w:r w:rsidRPr="0974CB8F">
              <w:rPr>
                <w:rFonts w:cs="Arial"/>
                <w:szCs w:val="20"/>
              </w:rPr>
              <w:t xml:space="preserve"> </w:t>
            </w:r>
            <w:proofErr w:type="spellStart"/>
            <w:r w:rsidRPr="0974CB8F">
              <w:rPr>
                <w:rFonts w:cs="Arial"/>
                <w:szCs w:val="20"/>
              </w:rPr>
              <w:t>arba</w:t>
            </w:r>
            <w:proofErr w:type="spellEnd"/>
            <w:r w:rsidRPr="0974CB8F">
              <w:rPr>
                <w:rFonts w:cs="Arial"/>
                <w:szCs w:val="20"/>
              </w:rPr>
              <w:t xml:space="preserve"> </w:t>
            </w:r>
            <w:proofErr w:type="spellStart"/>
            <w:r w:rsidRPr="0974CB8F">
              <w:rPr>
                <w:rFonts w:cs="Arial"/>
                <w:szCs w:val="20"/>
              </w:rPr>
              <w:t>jos</w:t>
            </w:r>
            <w:proofErr w:type="spellEnd"/>
            <w:r w:rsidRPr="0974CB8F">
              <w:rPr>
                <w:rFonts w:cs="Arial"/>
                <w:szCs w:val="20"/>
              </w:rPr>
              <w:t xml:space="preserve"> </w:t>
            </w:r>
            <w:proofErr w:type="spellStart"/>
            <w:r w:rsidRPr="0974CB8F">
              <w:rPr>
                <w:rFonts w:cs="Arial"/>
                <w:szCs w:val="20"/>
              </w:rPr>
              <w:t>priede</w:t>
            </w:r>
            <w:proofErr w:type="spellEnd"/>
            <w:r w:rsidRPr="0974CB8F">
              <w:rPr>
                <w:rFonts w:cs="Arial"/>
                <w:szCs w:val="20"/>
              </w:rPr>
              <w:t xml:space="preserve"> Nr. </w:t>
            </w:r>
            <w:r w:rsidR="00A772F9">
              <w:rPr>
                <w:rFonts w:cs="Arial"/>
                <w:szCs w:val="20"/>
              </w:rPr>
              <w:t>3</w:t>
            </w:r>
            <w:r w:rsidRPr="0974CB8F">
              <w:rPr>
                <w:rFonts w:cs="Arial"/>
                <w:szCs w:val="20"/>
              </w:rPr>
              <w:t xml:space="preserve"> </w:t>
            </w:r>
            <w:proofErr w:type="spellStart"/>
            <w:r w:rsidRPr="0974CB8F">
              <w:rPr>
                <w:rFonts w:cs="Arial"/>
                <w:szCs w:val="20"/>
              </w:rPr>
              <w:t>atskirose</w:t>
            </w:r>
            <w:proofErr w:type="spellEnd"/>
            <w:r w:rsidRPr="0974CB8F">
              <w:rPr>
                <w:rFonts w:cs="Arial"/>
                <w:szCs w:val="20"/>
              </w:rPr>
              <w:t xml:space="preserve"> </w:t>
            </w:r>
            <w:proofErr w:type="spellStart"/>
            <w:r w:rsidRPr="0974CB8F">
              <w:rPr>
                <w:rFonts w:cs="Arial"/>
                <w:szCs w:val="20"/>
              </w:rPr>
              <w:t>eilutėse</w:t>
            </w:r>
            <w:proofErr w:type="spellEnd"/>
            <w:r w:rsidRPr="0974CB8F">
              <w:rPr>
                <w:rFonts w:cs="Arial"/>
                <w:szCs w:val="20"/>
              </w:rPr>
              <w:t xml:space="preserve"> </w:t>
            </w:r>
            <w:proofErr w:type="spellStart"/>
            <w:r w:rsidRPr="0974CB8F">
              <w:rPr>
                <w:rFonts w:cs="Arial"/>
                <w:szCs w:val="20"/>
              </w:rPr>
              <w:t>nurodytas</w:t>
            </w:r>
            <w:proofErr w:type="spellEnd"/>
            <w:r w:rsidRPr="0974CB8F">
              <w:rPr>
                <w:rFonts w:cs="Arial"/>
                <w:szCs w:val="20"/>
              </w:rPr>
              <w:t xml:space="preserve"> </w:t>
            </w:r>
            <w:proofErr w:type="spellStart"/>
            <w:r>
              <w:rPr>
                <w:rFonts w:cs="Arial"/>
                <w:szCs w:val="20"/>
              </w:rPr>
              <w:t>Paslaugų</w:t>
            </w:r>
            <w:proofErr w:type="spellEnd"/>
            <w:r w:rsidRPr="0974CB8F">
              <w:rPr>
                <w:rFonts w:cs="Arial"/>
                <w:szCs w:val="20"/>
              </w:rPr>
              <w:t xml:space="preserve"> </w:t>
            </w:r>
            <w:proofErr w:type="spellStart"/>
            <w:r w:rsidRPr="0974CB8F">
              <w:rPr>
                <w:rFonts w:cs="Arial"/>
                <w:szCs w:val="20"/>
              </w:rPr>
              <w:t>kiekis</w:t>
            </w:r>
            <w:proofErr w:type="spellEnd"/>
            <w:r w:rsidRPr="0974CB8F">
              <w:rPr>
                <w:rFonts w:cs="Arial"/>
                <w:szCs w:val="20"/>
              </w:rPr>
              <w:t xml:space="preserve"> </w:t>
            </w:r>
            <w:proofErr w:type="spellStart"/>
            <w:r w:rsidRPr="0974CB8F">
              <w:rPr>
                <w:rFonts w:cs="Arial"/>
                <w:szCs w:val="20"/>
              </w:rPr>
              <w:t>gali</w:t>
            </w:r>
            <w:proofErr w:type="spellEnd"/>
            <w:r w:rsidRPr="0974CB8F">
              <w:rPr>
                <w:rFonts w:cs="Arial"/>
                <w:szCs w:val="20"/>
              </w:rPr>
              <w:t xml:space="preserve"> </w:t>
            </w:r>
            <w:proofErr w:type="spellStart"/>
            <w:r w:rsidRPr="0974CB8F">
              <w:rPr>
                <w:rFonts w:cs="Arial"/>
                <w:szCs w:val="20"/>
              </w:rPr>
              <w:t>būti</w:t>
            </w:r>
            <w:proofErr w:type="spellEnd"/>
            <w:r w:rsidRPr="0974CB8F">
              <w:rPr>
                <w:rFonts w:cs="Arial"/>
                <w:szCs w:val="20"/>
              </w:rPr>
              <w:t xml:space="preserve"> </w:t>
            </w:r>
            <w:proofErr w:type="spellStart"/>
            <w:r w:rsidRPr="0974CB8F">
              <w:rPr>
                <w:rFonts w:cs="Arial"/>
                <w:szCs w:val="20"/>
              </w:rPr>
              <w:t>keičiamas</w:t>
            </w:r>
            <w:proofErr w:type="spellEnd"/>
            <w:r w:rsidRPr="0974CB8F">
              <w:rPr>
                <w:rFonts w:cs="Arial"/>
                <w:szCs w:val="20"/>
              </w:rPr>
              <w:t xml:space="preserve"> (</w:t>
            </w:r>
            <w:proofErr w:type="spellStart"/>
            <w:r w:rsidRPr="0974CB8F">
              <w:rPr>
                <w:rFonts w:cs="Arial"/>
                <w:szCs w:val="20"/>
              </w:rPr>
              <w:t>didėti</w:t>
            </w:r>
            <w:proofErr w:type="spellEnd"/>
            <w:r w:rsidRPr="0974CB8F">
              <w:rPr>
                <w:rFonts w:cs="Arial"/>
                <w:szCs w:val="20"/>
              </w:rPr>
              <w:t xml:space="preserve"> </w:t>
            </w:r>
            <w:proofErr w:type="spellStart"/>
            <w:r w:rsidRPr="0974CB8F">
              <w:rPr>
                <w:rFonts w:cs="Arial"/>
                <w:szCs w:val="20"/>
              </w:rPr>
              <w:t>ar</w:t>
            </w:r>
            <w:proofErr w:type="spellEnd"/>
            <w:r w:rsidRPr="0974CB8F">
              <w:rPr>
                <w:rFonts w:cs="Arial"/>
                <w:szCs w:val="20"/>
              </w:rPr>
              <w:t xml:space="preserve"> </w:t>
            </w:r>
            <w:proofErr w:type="spellStart"/>
            <w:r w:rsidRPr="0974CB8F">
              <w:rPr>
                <w:rFonts w:cs="Arial"/>
                <w:szCs w:val="20"/>
              </w:rPr>
              <w:t>mažėti</w:t>
            </w:r>
            <w:proofErr w:type="spellEnd"/>
            <w:r w:rsidRPr="0974CB8F">
              <w:rPr>
                <w:rFonts w:cs="Arial"/>
                <w:szCs w:val="20"/>
              </w:rPr>
              <w:t>).</w:t>
            </w:r>
          </w:p>
          <w:p w14:paraId="687E18F4" w14:textId="77777777" w:rsidR="00896D44" w:rsidRPr="00896D44" w:rsidRDefault="00896D44" w:rsidP="00896D44">
            <w:pPr>
              <w:pStyle w:val="ListParagraph"/>
              <w:rPr>
                <w:lang w:val="lt-LT"/>
              </w:rPr>
            </w:pPr>
          </w:p>
          <w:p w14:paraId="2F158AE4" w14:textId="4BE16B05" w:rsidR="00896D44" w:rsidRPr="00264CCB" w:rsidRDefault="00F60488" w:rsidP="008C0292">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proofErr w:type="spellStart"/>
            <w:r>
              <w:rPr>
                <w:rFonts w:cs="Arial"/>
                <w:szCs w:val="20"/>
              </w:rPr>
              <w:t>Klientas</w:t>
            </w:r>
            <w:proofErr w:type="spellEnd"/>
            <w:r w:rsidRPr="00870501">
              <w:rPr>
                <w:rFonts w:cs="Arial"/>
                <w:szCs w:val="20"/>
              </w:rPr>
              <w:t xml:space="preserve"> </w:t>
            </w:r>
            <w:proofErr w:type="spellStart"/>
            <w:r w:rsidRPr="00870501">
              <w:rPr>
                <w:rFonts w:cs="Arial"/>
                <w:szCs w:val="20"/>
              </w:rPr>
              <w:t>neįsipareigoja</w:t>
            </w:r>
            <w:proofErr w:type="spellEnd"/>
            <w:r w:rsidRPr="00870501">
              <w:rPr>
                <w:rFonts w:cs="Arial"/>
                <w:szCs w:val="20"/>
              </w:rPr>
              <w:t xml:space="preserve"> </w:t>
            </w:r>
            <w:proofErr w:type="spellStart"/>
            <w:r w:rsidRPr="00870501">
              <w:rPr>
                <w:rFonts w:cs="Arial"/>
                <w:szCs w:val="20"/>
              </w:rPr>
              <w:t>išpirkti</w:t>
            </w:r>
            <w:proofErr w:type="spellEnd"/>
            <w:r w:rsidRPr="00870501">
              <w:rPr>
                <w:rFonts w:cs="Arial"/>
                <w:szCs w:val="20"/>
              </w:rPr>
              <w:t xml:space="preserve"> </w:t>
            </w:r>
            <w:proofErr w:type="spellStart"/>
            <w:r w:rsidRPr="00870501">
              <w:rPr>
                <w:rFonts w:cs="Arial"/>
                <w:szCs w:val="20"/>
              </w:rPr>
              <w:t>preliminaraus</w:t>
            </w:r>
            <w:proofErr w:type="spellEnd"/>
            <w:r w:rsidRPr="00870501">
              <w:rPr>
                <w:rFonts w:cs="Arial"/>
                <w:szCs w:val="20"/>
              </w:rPr>
              <w:t xml:space="preserve"> </w:t>
            </w:r>
            <w:proofErr w:type="spellStart"/>
            <w:r>
              <w:rPr>
                <w:rFonts w:cs="Arial"/>
                <w:szCs w:val="20"/>
              </w:rPr>
              <w:t>Paslaugų</w:t>
            </w:r>
            <w:proofErr w:type="spellEnd"/>
            <w:r w:rsidRPr="00870501">
              <w:rPr>
                <w:rFonts w:cs="Arial"/>
                <w:szCs w:val="20"/>
              </w:rPr>
              <w:t xml:space="preserve"> </w:t>
            </w:r>
            <w:proofErr w:type="spellStart"/>
            <w:r w:rsidRPr="00870501">
              <w:rPr>
                <w:rFonts w:cs="Arial"/>
                <w:szCs w:val="20"/>
              </w:rPr>
              <w:t>kiekio</w:t>
            </w:r>
            <w:proofErr w:type="spellEnd"/>
            <w:r w:rsidRPr="00870501">
              <w:rPr>
                <w:rFonts w:cs="Arial"/>
                <w:szCs w:val="20"/>
              </w:rPr>
              <w:t xml:space="preserve"> </w:t>
            </w:r>
            <w:proofErr w:type="spellStart"/>
            <w:r w:rsidRPr="00870501">
              <w:rPr>
                <w:rFonts w:cs="Arial"/>
                <w:szCs w:val="20"/>
              </w:rPr>
              <w:t>ar</w:t>
            </w:r>
            <w:proofErr w:type="spellEnd"/>
            <w:r w:rsidRPr="00870501">
              <w:rPr>
                <w:rFonts w:cs="Arial"/>
                <w:szCs w:val="20"/>
              </w:rPr>
              <w:t xml:space="preserve"> bet </w:t>
            </w:r>
            <w:proofErr w:type="spellStart"/>
            <w:r w:rsidRPr="00870501">
              <w:rPr>
                <w:rFonts w:cs="Arial"/>
                <w:szCs w:val="20"/>
              </w:rPr>
              <w:t>kurios</w:t>
            </w:r>
            <w:proofErr w:type="spellEnd"/>
            <w:r w:rsidRPr="00870501">
              <w:rPr>
                <w:rFonts w:cs="Arial"/>
                <w:szCs w:val="20"/>
              </w:rPr>
              <w:t xml:space="preserve"> </w:t>
            </w:r>
            <w:proofErr w:type="spellStart"/>
            <w:r w:rsidRPr="00870501">
              <w:rPr>
                <w:rFonts w:cs="Arial"/>
                <w:szCs w:val="20"/>
              </w:rPr>
              <w:t>dalies</w:t>
            </w:r>
            <w:proofErr w:type="spellEnd"/>
            <w:r w:rsidRPr="00870501">
              <w:rPr>
                <w:rFonts w:cs="Arial"/>
                <w:szCs w:val="20"/>
              </w:rPr>
              <w:t xml:space="preserve">, </w:t>
            </w:r>
            <w:proofErr w:type="spellStart"/>
            <w:r w:rsidRPr="00870501">
              <w:rPr>
                <w:rFonts w:cs="Arial"/>
                <w:szCs w:val="20"/>
              </w:rPr>
              <w:t>išskyrus</w:t>
            </w:r>
            <w:proofErr w:type="spellEnd"/>
            <w:r w:rsidRPr="00870501">
              <w:rPr>
                <w:rFonts w:cs="Arial"/>
                <w:szCs w:val="20"/>
              </w:rPr>
              <w:t xml:space="preserve"> </w:t>
            </w:r>
            <w:proofErr w:type="spellStart"/>
            <w:r w:rsidRPr="00870501">
              <w:rPr>
                <w:rFonts w:cs="Arial"/>
                <w:szCs w:val="20"/>
              </w:rPr>
              <w:t>jei</w:t>
            </w:r>
            <w:proofErr w:type="spellEnd"/>
            <w:r w:rsidRPr="00870501">
              <w:rPr>
                <w:rFonts w:cs="Arial"/>
                <w:szCs w:val="20"/>
              </w:rPr>
              <w:t xml:space="preserve"> </w:t>
            </w:r>
            <w:proofErr w:type="spellStart"/>
            <w:r w:rsidRPr="00870501">
              <w:rPr>
                <w:rFonts w:cs="Arial"/>
                <w:szCs w:val="20"/>
              </w:rPr>
              <w:t>Techninėje</w:t>
            </w:r>
            <w:proofErr w:type="spellEnd"/>
            <w:r w:rsidRPr="00870501">
              <w:rPr>
                <w:rFonts w:cs="Arial"/>
                <w:szCs w:val="20"/>
              </w:rPr>
              <w:t xml:space="preserve"> </w:t>
            </w:r>
            <w:proofErr w:type="spellStart"/>
            <w:r w:rsidRPr="00870501">
              <w:rPr>
                <w:rFonts w:cs="Arial"/>
                <w:szCs w:val="20"/>
              </w:rPr>
              <w:t>specifikacijoje</w:t>
            </w:r>
            <w:proofErr w:type="spellEnd"/>
            <w:r w:rsidRPr="00870501">
              <w:rPr>
                <w:rFonts w:cs="Arial"/>
                <w:szCs w:val="20"/>
              </w:rPr>
              <w:t xml:space="preserve"> </w:t>
            </w:r>
            <w:proofErr w:type="spellStart"/>
            <w:r w:rsidRPr="00870501">
              <w:rPr>
                <w:rFonts w:cs="Arial"/>
                <w:szCs w:val="20"/>
              </w:rPr>
              <w:t>numatytas</w:t>
            </w:r>
            <w:proofErr w:type="spellEnd"/>
            <w:r w:rsidRPr="00870501">
              <w:rPr>
                <w:rFonts w:cs="Arial"/>
                <w:szCs w:val="20"/>
              </w:rPr>
              <w:t xml:space="preserve"> </w:t>
            </w:r>
            <w:proofErr w:type="spellStart"/>
            <w:r w:rsidRPr="00870501">
              <w:rPr>
                <w:rFonts w:cs="Arial"/>
                <w:szCs w:val="20"/>
              </w:rPr>
              <w:t>minimalus</w:t>
            </w:r>
            <w:proofErr w:type="spellEnd"/>
            <w:r w:rsidRPr="00870501">
              <w:rPr>
                <w:rFonts w:cs="Arial"/>
                <w:szCs w:val="20"/>
              </w:rPr>
              <w:t xml:space="preserve"> </w:t>
            </w:r>
            <w:proofErr w:type="spellStart"/>
            <w:r>
              <w:rPr>
                <w:rFonts w:cs="Arial"/>
                <w:szCs w:val="20"/>
              </w:rPr>
              <w:t>Paslaugų</w:t>
            </w:r>
            <w:proofErr w:type="spellEnd"/>
            <w:r w:rsidRPr="00870501">
              <w:rPr>
                <w:rFonts w:cs="Arial"/>
                <w:szCs w:val="20"/>
              </w:rPr>
              <w:t xml:space="preserve"> </w:t>
            </w:r>
            <w:proofErr w:type="spellStart"/>
            <w:r w:rsidRPr="00870501">
              <w:rPr>
                <w:rFonts w:cs="Arial"/>
                <w:szCs w:val="20"/>
              </w:rPr>
              <w:t>kiekis</w:t>
            </w:r>
            <w:proofErr w:type="spellEnd"/>
            <w:r>
              <w:rPr>
                <w:rFonts w:cs="Arial"/>
                <w:szCs w:val="20"/>
              </w:rPr>
              <w:t>,</w:t>
            </w:r>
          </w:p>
          <w:p w14:paraId="13B72D29" w14:textId="77777777" w:rsidR="00264CCB" w:rsidRPr="00264CCB" w:rsidRDefault="00264CCB" w:rsidP="00264CCB">
            <w:pPr>
              <w:pStyle w:val="ListParagraph"/>
              <w:rPr>
                <w:lang w:val="lt-LT"/>
              </w:rPr>
            </w:pPr>
          </w:p>
          <w:p w14:paraId="12EFC722" w14:textId="06E4F79D" w:rsidR="00264CCB" w:rsidRPr="008A009C" w:rsidRDefault="008065F4" w:rsidP="008C0292">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proofErr w:type="spellStart"/>
            <w:r w:rsidRPr="008A009C">
              <w:rPr>
                <w:rFonts w:cs="Arial"/>
                <w:szCs w:val="20"/>
              </w:rPr>
              <w:t>Paslaugų</w:t>
            </w:r>
            <w:proofErr w:type="spellEnd"/>
            <w:r w:rsidRPr="008A009C">
              <w:rPr>
                <w:rFonts w:cs="Arial"/>
                <w:szCs w:val="20"/>
              </w:rPr>
              <w:t xml:space="preserve"> </w:t>
            </w:r>
            <w:proofErr w:type="spellStart"/>
            <w:r w:rsidRPr="008A009C">
              <w:rPr>
                <w:rFonts w:cs="Arial"/>
                <w:szCs w:val="20"/>
              </w:rPr>
              <w:t>įkainiai</w:t>
            </w:r>
            <w:proofErr w:type="spellEnd"/>
            <w:r w:rsidRPr="008A009C">
              <w:rPr>
                <w:rFonts w:cs="Arial"/>
                <w:szCs w:val="20"/>
              </w:rPr>
              <w:t xml:space="preserve"> </w:t>
            </w:r>
            <w:proofErr w:type="spellStart"/>
            <w:r w:rsidRPr="008A009C">
              <w:rPr>
                <w:rFonts w:cs="Arial"/>
                <w:szCs w:val="20"/>
              </w:rPr>
              <w:t>Sutarties</w:t>
            </w:r>
            <w:proofErr w:type="spellEnd"/>
            <w:r w:rsidRPr="008A009C">
              <w:rPr>
                <w:rFonts w:cs="Arial"/>
                <w:szCs w:val="20"/>
              </w:rPr>
              <w:t xml:space="preserve"> </w:t>
            </w:r>
            <w:proofErr w:type="spellStart"/>
            <w:r w:rsidRPr="008A009C">
              <w:rPr>
                <w:rFonts w:cs="Arial"/>
                <w:szCs w:val="20"/>
              </w:rPr>
              <w:t>galiojimo</w:t>
            </w:r>
            <w:proofErr w:type="spellEnd"/>
            <w:r w:rsidRPr="008A009C">
              <w:rPr>
                <w:rFonts w:cs="Arial"/>
                <w:szCs w:val="20"/>
              </w:rPr>
              <w:t xml:space="preserve"> </w:t>
            </w:r>
            <w:proofErr w:type="spellStart"/>
            <w:r w:rsidRPr="008A009C">
              <w:rPr>
                <w:rFonts w:cs="Arial"/>
                <w:szCs w:val="20"/>
              </w:rPr>
              <w:t>laikotarpiu</w:t>
            </w:r>
            <w:proofErr w:type="spellEnd"/>
            <w:r w:rsidRPr="008A009C">
              <w:rPr>
                <w:rFonts w:cs="Arial"/>
                <w:szCs w:val="20"/>
              </w:rPr>
              <w:t xml:space="preserve"> </w:t>
            </w:r>
            <w:proofErr w:type="spellStart"/>
            <w:r w:rsidRPr="008A009C">
              <w:rPr>
                <w:rFonts w:cs="Arial"/>
                <w:szCs w:val="20"/>
              </w:rPr>
              <w:t>nekeičiami</w:t>
            </w:r>
            <w:proofErr w:type="spellEnd"/>
            <w:r w:rsidRPr="008A009C">
              <w:rPr>
                <w:rFonts w:cs="Arial"/>
                <w:szCs w:val="20"/>
              </w:rPr>
              <w:t xml:space="preserve">, </w:t>
            </w:r>
            <w:proofErr w:type="spellStart"/>
            <w:r w:rsidRPr="008A009C">
              <w:rPr>
                <w:rFonts w:cs="Arial"/>
                <w:szCs w:val="20"/>
              </w:rPr>
              <w:t>išskyrus</w:t>
            </w:r>
            <w:proofErr w:type="spellEnd"/>
            <w:r w:rsidRPr="008A009C">
              <w:rPr>
                <w:rFonts w:cs="Arial"/>
                <w:szCs w:val="20"/>
              </w:rPr>
              <w:t xml:space="preserve"> </w:t>
            </w:r>
            <w:proofErr w:type="spellStart"/>
            <w:r w:rsidRPr="008A009C">
              <w:rPr>
                <w:rFonts w:cs="Arial"/>
                <w:szCs w:val="20"/>
              </w:rPr>
              <w:t>atvejus</w:t>
            </w:r>
            <w:proofErr w:type="spellEnd"/>
            <w:r w:rsidRPr="008A009C">
              <w:rPr>
                <w:rFonts w:cs="Arial"/>
                <w:szCs w:val="20"/>
              </w:rPr>
              <w:t xml:space="preserve">, </w:t>
            </w:r>
            <w:proofErr w:type="spellStart"/>
            <w:r w:rsidRPr="008A009C">
              <w:rPr>
                <w:rFonts w:cs="Arial"/>
                <w:szCs w:val="20"/>
              </w:rPr>
              <w:t>jei</w:t>
            </w:r>
            <w:proofErr w:type="spellEnd"/>
            <w:r w:rsidRPr="008A009C">
              <w:rPr>
                <w:rFonts w:cs="Arial"/>
                <w:szCs w:val="20"/>
              </w:rPr>
              <w:t xml:space="preserve"> </w:t>
            </w:r>
            <w:proofErr w:type="spellStart"/>
            <w:r w:rsidRPr="008A009C">
              <w:rPr>
                <w:rFonts w:cs="Arial"/>
                <w:szCs w:val="20"/>
              </w:rPr>
              <w:t>įkainiai</w:t>
            </w:r>
            <w:proofErr w:type="spellEnd"/>
            <w:r w:rsidRPr="008A009C">
              <w:rPr>
                <w:rFonts w:cs="Arial"/>
                <w:szCs w:val="20"/>
              </w:rPr>
              <w:t xml:space="preserve"> </w:t>
            </w:r>
            <w:proofErr w:type="spellStart"/>
            <w:r w:rsidRPr="00BF30C3">
              <w:rPr>
                <w:rFonts w:cs="Arial"/>
                <w:szCs w:val="20"/>
              </w:rPr>
              <w:t>mažinami</w:t>
            </w:r>
            <w:proofErr w:type="spellEnd"/>
            <w:r w:rsidRPr="00BF30C3">
              <w:rPr>
                <w:rFonts w:cs="Arial"/>
                <w:szCs w:val="20"/>
              </w:rPr>
              <w:t xml:space="preserve"> </w:t>
            </w:r>
            <w:proofErr w:type="spellStart"/>
            <w:r w:rsidRPr="00BF30C3">
              <w:rPr>
                <w:rFonts w:cs="Arial"/>
                <w:szCs w:val="20"/>
              </w:rPr>
              <w:t>arba</w:t>
            </w:r>
            <w:proofErr w:type="spellEnd"/>
            <w:r w:rsidRPr="00BF30C3">
              <w:rPr>
                <w:rFonts w:cs="Arial"/>
                <w:szCs w:val="20"/>
              </w:rPr>
              <w:t xml:space="preserve"> </w:t>
            </w:r>
            <w:proofErr w:type="spellStart"/>
            <w:r w:rsidRPr="00BF30C3">
              <w:rPr>
                <w:rFonts w:eastAsia="Calibri" w:cs="Arial"/>
                <w:szCs w:val="20"/>
              </w:rPr>
              <w:t>keičiami</w:t>
            </w:r>
            <w:proofErr w:type="spellEnd"/>
            <w:r w:rsidRPr="00BF30C3">
              <w:rPr>
                <w:rFonts w:eastAsia="Calibri" w:cs="Arial"/>
                <w:szCs w:val="20"/>
              </w:rPr>
              <w:t xml:space="preserve"> </w:t>
            </w:r>
            <w:proofErr w:type="spellStart"/>
            <w:r w:rsidRPr="00BF30C3">
              <w:rPr>
                <w:rFonts w:eastAsia="Calibri" w:cs="Arial"/>
                <w:szCs w:val="20"/>
              </w:rPr>
              <w:t>Sutarties</w:t>
            </w:r>
            <w:proofErr w:type="spellEnd"/>
            <w:r w:rsidRPr="00BF30C3">
              <w:rPr>
                <w:rFonts w:eastAsia="Calibri" w:cs="Arial"/>
                <w:szCs w:val="20"/>
              </w:rPr>
              <w:t xml:space="preserve"> Priede Nr. 4 </w:t>
            </w:r>
            <w:proofErr w:type="spellStart"/>
            <w:r w:rsidRPr="00BF30C3">
              <w:rPr>
                <w:rFonts w:eastAsia="Calibri" w:cs="Arial"/>
                <w:szCs w:val="20"/>
              </w:rPr>
              <w:t>nustatyta</w:t>
            </w:r>
            <w:proofErr w:type="spellEnd"/>
            <w:r w:rsidRPr="00BF30C3">
              <w:rPr>
                <w:rFonts w:eastAsia="Calibri" w:cs="Arial"/>
                <w:szCs w:val="20"/>
              </w:rPr>
              <w:t xml:space="preserve"> </w:t>
            </w:r>
            <w:proofErr w:type="spellStart"/>
            <w:r w:rsidRPr="00BF30C3">
              <w:rPr>
                <w:rFonts w:eastAsia="Calibri" w:cs="Arial"/>
                <w:szCs w:val="20"/>
              </w:rPr>
              <w:t>tvarka</w:t>
            </w:r>
            <w:proofErr w:type="spellEnd"/>
            <w:r w:rsidR="008A009C" w:rsidRPr="00BF30C3">
              <w:rPr>
                <w:rFonts w:eastAsia="Calibri" w:cs="Arial"/>
                <w:szCs w:val="20"/>
              </w:rPr>
              <w:t xml:space="preserve">. </w:t>
            </w:r>
            <w:r w:rsidRPr="00BF30C3">
              <w:rPr>
                <w:rFonts w:cs="Arial"/>
                <w:szCs w:val="20"/>
              </w:rPr>
              <w:t xml:space="preserve">Gali </w:t>
            </w:r>
            <w:proofErr w:type="spellStart"/>
            <w:r w:rsidRPr="00BF30C3">
              <w:rPr>
                <w:rFonts w:cs="Arial"/>
                <w:szCs w:val="20"/>
              </w:rPr>
              <w:t>būti</w:t>
            </w:r>
            <w:proofErr w:type="spellEnd"/>
            <w:r w:rsidRPr="00BF30C3">
              <w:rPr>
                <w:rFonts w:cs="Arial"/>
                <w:szCs w:val="20"/>
              </w:rPr>
              <w:t xml:space="preserve"> </w:t>
            </w:r>
            <w:proofErr w:type="spellStart"/>
            <w:r w:rsidRPr="00BF30C3">
              <w:rPr>
                <w:rFonts w:cs="Arial"/>
                <w:szCs w:val="20"/>
              </w:rPr>
              <w:t>mažinamas</w:t>
            </w:r>
            <w:proofErr w:type="spellEnd"/>
            <w:r w:rsidRPr="00BF30C3">
              <w:rPr>
                <w:rFonts w:cs="Arial"/>
                <w:szCs w:val="20"/>
              </w:rPr>
              <w:t xml:space="preserve"> </w:t>
            </w:r>
            <w:proofErr w:type="spellStart"/>
            <w:r w:rsidRPr="00BF30C3">
              <w:rPr>
                <w:rFonts w:cs="Arial"/>
                <w:szCs w:val="20"/>
              </w:rPr>
              <w:t>vienas</w:t>
            </w:r>
            <w:proofErr w:type="spellEnd"/>
            <w:r w:rsidRPr="00BF30C3">
              <w:rPr>
                <w:rFonts w:cs="Arial"/>
                <w:szCs w:val="20"/>
              </w:rPr>
              <w:t xml:space="preserve"> </w:t>
            </w:r>
            <w:proofErr w:type="spellStart"/>
            <w:r w:rsidRPr="00BF30C3">
              <w:rPr>
                <w:rFonts w:cs="Arial"/>
                <w:szCs w:val="20"/>
              </w:rPr>
              <w:t>Paslaugų</w:t>
            </w:r>
            <w:proofErr w:type="spellEnd"/>
            <w:r w:rsidRPr="008A009C">
              <w:rPr>
                <w:rFonts w:cs="Arial"/>
                <w:szCs w:val="20"/>
              </w:rPr>
              <w:t xml:space="preserve"> </w:t>
            </w:r>
            <w:proofErr w:type="spellStart"/>
            <w:r w:rsidRPr="008A009C">
              <w:rPr>
                <w:rFonts w:cs="Arial"/>
                <w:szCs w:val="20"/>
              </w:rPr>
              <w:t>įkainis</w:t>
            </w:r>
            <w:proofErr w:type="spellEnd"/>
            <w:r w:rsidRPr="008A009C">
              <w:rPr>
                <w:rFonts w:cs="Arial"/>
                <w:szCs w:val="20"/>
              </w:rPr>
              <w:t xml:space="preserve">, </w:t>
            </w:r>
            <w:proofErr w:type="spellStart"/>
            <w:r w:rsidRPr="008A009C">
              <w:rPr>
                <w:rFonts w:cs="Arial"/>
                <w:szCs w:val="20"/>
              </w:rPr>
              <w:t>keli</w:t>
            </w:r>
            <w:proofErr w:type="spellEnd"/>
            <w:r w:rsidRPr="008A009C">
              <w:rPr>
                <w:rFonts w:cs="Arial"/>
                <w:szCs w:val="20"/>
              </w:rPr>
              <w:t xml:space="preserve"> </w:t>
            </w:r>
            <w:proofErr w:type="spellStart"/>
            <w:r w:rsidRPr="008A009C">
              <w:rPr>
                <w:rFonts w:cs="Arial"/>
                <w:szCs w:val="20"/>
              </w:rPr>
              <w:t>ar</w:t>
            </w:r>
            <w:proofErr w:type="spellEnd"/>
            <w:r w:rsidRPr="008A009C">
              <w:rPr>
                <w:rFonts w:cs="Arial"/>
                <w:szCs w:val="20"/>
              </w:rPr>
              <w:t xml:space="preserve"> </w:t>
            </w:r>
            <w:proofErr w:type="spellStart"/>
            <w:r w:rsidRPr="008A009C">
              <w:rPr>
                <w:rFonts w:cs="Arial"/>
                <w:szCs w:val="20"/>
              </w:rPr>
              <w:t>visi</w:t>
            </w:r>
            <w:proofErr w:type="spellEnd"/>
            <w:r w:rsidRPr="008A009C">
              <w:rPr>
                <w:rFonts w:cs="Arial"/>
                <w:szCs w:val="20"/>
              </w:rPr>
              <w:t xml:space="preserve"> </w:t>
            </w:r>
            <w:proofErr w:type="spellStart"/>
            <w:r w:rsidRPr="008A009C">
              <w:rPr>
                <w:rFonts w:cs="Arial"/>
                <w:szCs w:val="20"/>
              </w:rPr>
              <w:t>Paslaugų</w:t>
            </w:r>
            <w:proofErr w:type="spellEnd"/>
            <w:r w:rsidRPr="008A009C">
              <w:rPr>
                <w:rFonts w:cs="Arial"/>
                <w:szCs w:val="20"/>
              </w:rPr>
              <w:t xml:space="preserve"> </w:t>
            </w:r>
            <w:proofErr w:type="spellStart"/>
            <w:r w:rsidRPr="008A009C">
              <w:rPr>
                <w:rFonts w:cs="Arial"/>
                <w:szCs w:val="20"/>
              </w:rPr>
              <w:t>įkainiai</w:t>
            </w:r>
            <w:proofErr w:type="spellEnd"/>
            <w:r w:rsidRPr="008A009C">
              <w:rPr>
                <w:rFonts w:cs="Arial"/>
                <w:szCs w:val="20"/>
              </w:rPr>
              <w:t xml:space="preserve">, </w:t>
            </w:r>
            <w:proofErr w:type="spellStart"/>
            <w:r w:rsidRPr="008A009C">
              <w:rPr>
                <w:rFonts w:cs="Arial"/>
                <w:szCs w:val="20"/>
              </w:rPr>
              <w:t>nekeičiant</w:t>
            </w:r>
            <w:proofErr w:type="spellEnd"/>
            <w:r w:rsidRPr="008A009C">
              <w:rPr>
                <w:rFonts w:cs="Arial"/>
                <w:szCs w:val="20"/>
              </w:rPr>
              <w:t xml:space="preserve"> </w:t>
            </w:r>
            <w:proofErr w:type="spellStart"/>
            <w:r w:rsidRPr="008A009C">
              <w:rPr>
                <w:rFonts w:cs="Arial"/>
                <w:szCs w:val="20"/>
              </w:rPr>
              <w:t>Sutarties</w:t>
            </w:r>
            <w:proofErr w:type="spellEnd"/>
            <w:r w:rsidRPr="008A009C">
              <w:rPr>
                <w:rFonts w:cs="Arial"/>
                <w:szCs w:val="20"/>
              </w:rPr>
              <w:t xml:space="preserve"> </w:t>
            </w:r>
            <w:proofErr w:type="spellStart"/>
            <w:r w:rsidRPr="008A009C">
              <w:rPr>
                <w:rFonts w:cs="Arial"/>
                <w:szCs w:val="20"/>
              </w:rPr>
              <w:t>kainos</w:t>
            </w:r>
            <w:proofErr w:type="spellEnd"/>
            <w:r w:rsidRPr="008A009C">
              <w:rPr>
                <w:rFonts w:cs="Arial"/>
                <w:szCs w:val="20"/>
              </w:rPr>
              <w:t>.</w:t>
            </w:r>
          </w:p>
          <w:p w14:paraId="39D35F3C" w14:textId="77777777" w:rsidR="00C85729" w:rsidRPr="004A385C" w:rsidRDefault="00C85729" w:rsidP="00C85729">
            <w:pPr>
              <w:pStyle w:val="ListParagraph"/>
              <w:widowControl w:val="0"/>
              <w:tabs>
                <w:tab w:val="left" w:pos="888"/>
              </w:tabs>
              <w:autoSpaceDE w:val="0"/>
              <w:autoSpaceDN w:val="0"/>
              <w:spacing w:after="0" w:line="240" w:lineRule="auto"/>
              <w:ind w:left="605" w:right="137"/>
              <w:contextualSpacing w:val="0"/>
              <w:jc w:val="both"/>
              <w:rPr>
                <w:lang w:val="lt-LT"/>
              </w:rPr>
            </w:pPr>
          </w:p>
          <w:p w14:paraId="4C5FDE80" w14:textId="77777777" w:rsidR="0044172A" w:rsidRPr="004A385C" w:rsidRDefault="0044172A" w:rsidP="009F4802">
            <w:pPr>
              <w:pStyle w:val="ListParagraph"/>
              <w:widowControl w:val="0"/>
              <w:tabs>
                <w:tab w:val="left" w:pos="888"/>
              </w:tabs>
              <w:autoSpaceDE w:val="0"/>
              <w:autoSpaceDN w:val="0"/>
              <w:spacing w:after="0" w:line="240" w:lineRule="auto"/>
              <w:ind w:left="604" w:right="138"/>
              <w:contextualSpacing w:val="0"/>
              <w:jc w:val="both"/>
              <w:rPr>
                <w:lang w:val="lt-LT"/>
              </w:rPr>
            </w:pPr>
          </w:p>
          <w:p w14:paraId="31E4CB2B" w14:textId="409C9CAD" w:rsidR="00346039" w:rsidRPr="009F4802" w:rsidRDefault="00BC5754" w:rsidP="009F4802">
            <w:pPr>
              <w:pStyle w:val="ListBullet"/>
              <w:shd w:val="clear" w:color="auto" w:fill="DBE5F1" w:themeFill="accent1" w:themeFillTint="33"/>
              <w:spacing w:after="0" w:line="240" w:lineRule="auto"/>
              <w:ind w:left="463" w:hanging="425"/>
              <w:jc w:val="both"/>
              <w:rPr>
                <w:b/>
                <w:bCs/>
                <w:color w:val="1F497D" w:themeColor="text2"/>
                <w:lang w:val="lt-LT"/>
              </w:rPr>
            </w:pPr>
            <w:r w:rsidRPr="009F4802">
              <w:rPr>
                <w:b/>
                <w:bCs/>
                <w:color w:val="1F497D" w:themeColor="text2"/>
                <w:shd w:val="clear" w:color="auto" w:fill="DBE4F0"/>
                <w:lang w:val="lt-LT"/>
              </w:rPr>
              <w:t>PASLAUGŲ TEIKIMO TERMINAI IR PERDAVIMO – PRIĖMIMO TVARKA</w:t>
            </w:r>
            <w:r w:rsidR="003376D4" w:rsidRPr="009F4802">
              <w:rPr>
                <w:b/>
                <w:bCs/>
                <w:color w:val="1F497D" w:themeColor="text2"/>
                <w:spacing w:val="-2"/>
                <w:shd w:val="clear" w:color="auto" w:fill="DBE4F0"/>
                <w:lang w:val="lt-LT"/>
              </w:rPr>
              <w:t xml:space="preserve"> </w:t>
            </w:r>
          </w:p>
          <w:p w14:paraId="43CC4BF0" w14:textId="77777777" w:rsidR="009F4802" w:rsidRPr="009F4802" w:rsidRDefault="009F4802" w:rsidP="009F4802">
            <w:pPr>
              <w:pStyle w:val="ListParagraph"/>
              <w:widowControl w:val="0"/>
              <w:tabs>
                <w:tab w:val="left" w:pos="888"/>
              </w:tabs>
              <w:autoSpaceDE w:val="0"/>
              <w:autoSpaceDN w:val="0"/>
              <w:spacing w:after="0" w:line="240" w:lineRule="auto"/>
              <w:contextualSpacing w:val="0"/>
              <w:jc w:val="both"/>
              <w:rPr>
                <w:lang w:val="lt-LT"/>
              </w:rPr>
            </w:pPr>
          </w:p>
          <w:p w14:paraId="7F5A7A38" w14:textId="1C354CB4" w:rsidR="00904332" w:rsidRPr="009F4802" w:rsidRDefault="006616C0" w:rsidP="009F4802">
            <w:pPr>
              <w:pStyle w:val="ListParagraph"/>
              <w:widowControl w:val="0"/>
              <w:numPr>
                <w:ilvl w:val="1"/>
                <w:numId w:val="1"/>
              </w:numPr>
              <w:tabs>
                <w:tab w:val="left" w:pos="888"/>
              </w:tabs>
              <w:autoSpaceDE w:val="0"/>
              <w:autoSpaceDN w:val="0"/>
              <w:spacing w:after="0" w:line="240" w:lineRule="auto"/>
              <w:ind w:hanging="604"/>
              <w:contextualSpacing w:val="0"/>
              <w:jc w:val="both"/>
              <w:rPr>
                <w:lang w:val="lt-LT"/>
              </w:rPr>
            </w:pPr>
            <w:proofErr w:type="spellStart"/>
            <w:r>
              <w:rPr>
                <w:rFonts w:cs="Arial"/>
              </w:rPr>
              <w:t>Paslaugų</w:t>
            </w:r>
            <w:proofErr w:type="spellEnd"/>
            <w:r w:rsidRPr="00FE027A">
              <w:rPr>
                <w:rFonts w:cs="Arial"/>
              </w:rPr>
              <w:t xml:space="preserve"> </w:t>
            </w:r>
            <w:proofErr w:type="spellStart"/>
            <w:r w:rsidRPr="00FE027A">
              <w:rPr>
                <w:rFonts w:cs="Arial"/>
              </w:rPr>
              <w:t>t</w:t>
            </w:r>
            <w:r>
              <w:rPr>
                <w:rFonts w:cs="Arial"/>
              </w:rPr>
              <w:t>ei</w:t>
            </w:r>
            <w:r w:rsidRPr="00FE027A">
              <w:rPr>
                <w:rFonts w:cs="Arial"/>
              </w:rPr>
              <w:t>kimo</w:t>
            </w:r>
            <w:proofErr w:type="spellEnd"/>
            <w:r w:rsidRPr="00FE027A">
              <w:rPr>
                <w:rFonts w:cs="Arial"/>
              </w:rPr>
              <w:t xml:space="preserve"> </w:t>
            </w:r>
            <w:proofErr w:type="spellStart"/>
            <w:r w:rsidRPr="00FE027A">
              <w:rPr>
                <w:rFonts w:cs="Arial"/>
              </w:rPr>
              <w:t>tvarka</w:t>
            </w:r>
            <w:proofErr w:type="spellEnd"/>
            <w:r>
              <w:rPr>
                <w:rFonts w:cs="Arial"/>
              </w:rPr>
              <w:t xml:space="preserve">, </w:t>
            </w:r>
            <w:proofErr w:type="spellStart"/>
            <w:r>
              <w:rPr>
                <w:rFonts w:cs="Arial"/>
              </w:rPr>
              <w:t>terminai</w:t>
            </w:r>
            <w:proofErr w:type="spellEnd"/>
            <w:r w:rsidRPr="00FE027A">
              <w:rPr>
                <w:rFonts w:cs="Arial"/>
              </w:rPr>
              <w:t xml:space="preserve"> </w:t>
            </w:r>
            <w:proofErr w:type="spellStart"/>
            <w:r w:rsidRPr="00FE027A">
              <w:rPr>
                <w:rFonts w:cs="Arial"/>
              </w:rPr>
              <w:t>ir</w:t>
            </w:r>
            <w:proofErr w:type="spellEnd"/>
            <w:r w:rsidRPr="00FE027A">
              <w:rPr>
                <w:rFonts w:cs="Arial"/>
              </w:rPr>
              <w:t xml:space="preserve"> </w:t>
            </w:r>
            <w:proofErr w:type="spellStart"/>
            <w:r w:rsidRPr="00FE027A">
              <w:rPr>
                <w:rFonts w:cs="Arial"/>
              </w:rPr>
              <w:t>vieta</w:t>
            </w:r>
            <w:proofErr w:type="spellEnd"/>
            <w:r w:rsidRPr="00FE027A">
              <w:rPr>
                <w:rFonts w:cs="Arial"/>
              </w:rPr>
              <w:t xml:space="preserve"> </w:t>
            </w:r>
            <w:proofErr w:type="spellStart"/>
            <w:r w:rsidRPr="00FE027A">
              <w:rPr>
                <w:rFonts w:cs="Arial"/>
              </w:rPr>
              <w:t>nurodyta</w:t>
            </w:r>
            <w:proofErr w:type="spellEnd"/>
            <w:r w:rsidRPr="00FE027A">
              <w:rPr>
                <w:rFonts w:cs="Arial"/>
              </w:rPr>
              <w:t xml:space="preserve"> </w:t>
            </w:r>
            <w:proofErr w:type="spellStart"/>
            <w:r w:rsidRPr="00FE027A">
              <w:rPr>
                <w:rFonts w:cs="Arial"/>
              </w:rPr>
              <w:t>Sutartyje</w:t>
            </w:r>
            <w:proofErr w:type="spellEnd"/>
            <w:r w:rsidRPr="00FE027A">
              <w:rPr>
                <w:rFonts w:cs="Arial"/>
              </w:rPr>
              <w:t xml:space="preserve"> </w:t>
            </w:r>
            <w:proofErr w:type="spellStart"/>
            <w:r w:rsidRPr="00FE027A">
              <w:rPr>
                <w:rFonts w:cs="Arial"/>
              </w:rPr>
              <w:t>ir</w:t>
            </w:r>
            <w:proofErr w:type="spellEnd"/>
            <w:r w:rsidRPr="00FE027A">
              <w:rPr>
                <w:rFonts w:cs="Arial"/>
              </w:rPr>
              <w:t xml:space="preserve"> </w:t>
            </w:r>
            <w:r>
              <w:rPr>
                <w:rFonts w:cs="Arial"/>
              </w:rPr>
              <w:t>(</w:t>
            </w:r>
            <w:proofErr w:type="spellStart"/>
            <w:r>
              <w:rPr>
                <w:rFonts w:cs="Arial"/>
              </w:rPr>
              <w:t>arba</w:t>
            </w:r>
            <w:proofErr w:type="spellEnd"/>
            <w:r>
              <w:rPr>
                <w:rFonts w:cs="Arial"/>
              </w:rPr>
              <w:t xml:space="preserve">) </w:t>
            </w:r>
            <w:proofErr w:type="spellStart"/>
            <w:r w:rsidRPr="00FE027A">
              <w:rPr>
                <w:rFonts w:cs="Arial"/>
              </w:rPr>
              <w:t>Techninėje</w:t>
            </w:r>
            <w:proofErr w:type="spellEnd"/>
            <w:r w:rsidRPr="00FE027A">
              <w:rPr>
                <w:rFonts w:cs="Arial"/>
              </w:rPr>
              <w:t xml:space="preserve"> </w:t>
            </w:r>
            <w:proofErr w:type="spellStart"/>
            <w:r w:rsidRPr="00FE027A">
              <w:rPr>
                <w:rFonts w:cs="Arial"/>
              </w:rPr>
              <w:t>specifikacijoje</w:t>
            </w:r>
            <w:proofErr w:type="spellEnd"/>
            <w:r w:rsidRPr="004D7B2C">
              <w:rPr>
                <w:rFonts w:cs="Arial"/>
                <w:i/>
              </w:rPr>
              <w:t>.</w:t>
            </w:r>
          </w:p>
          <w:p w14:paraId="3FEE9EB2" w14:textId="77777777" w:rsidR="009F4802" w:rsidRPr="004A385C" w:rsidRDefault="009F4802" w:rsidP="009F4802">
            <w:pPr>
              <w:pStyle w:val="ListParagraph"/>
              <w:widowControl w:val="0"/>
              <w:tabs>
                <w:tab w:val="left" w:pos="888"/>
              </w:tabs>
              <w:autoSpaceDE w:val="0"/>
              <w:autoSpaceDN w:val="0"/>
              <w:spacing w:after="0" w:line="240" w:lineRule="auto"/>
              <w:contextualSpacing w:val="0"/>
              <w:jc w:val="both"/>
              <w:rPr>
                <w:lang w:val="lt-LT"/>
              </w:rPr>
            </w:pPr>
          </w:p>
          <w:p w14:paraId="4D0FAFF4" w14:textId="126958FF" w:rsidR="00904332" w:rsidRPr="004A385C" w:rsidRDefault="00E47EA8" w:rsidP="009F4802">
            <w:pPr>
              <w:pStyle w:val="ListParagraph"/>
              <w:widowControl w:val="0"/>
              <w:numPr>
                <w:ilvl w:val="1"/>
                <w:numId w:val="1"/>
              </w:numPr>
              <w:tabs>
                <w:tab w:val="left" w:pos="888"/>
              </w:tabs>
              <w:autoSpaceDE w:val="0"/>
              <w:autoSpaceDN w:val="0"/>
              <w:spacing w:after="0" w:line="240" w:lineRule="auto"/>
              <w:ind w:right="139" w:hanging="604"/>
              <w:contextualSpacing w:val="0"/>
              <w:jc w:val="both"/>
              <w:rPr>
                <w:lang w:val="lt-LT"/>
              </w:rPr>
            </w:pPr>
            <w:proofErr w:type="spellStart"/>
            <w:r w:rsidRPr="389D5815">
              <w:rPr>
                <w:rFonts w:cs="Arial"/>
              </w:rPr>
              <w:t>Bendradarbiavimas</w:t>
            </w:r>
            <w:proofErr w:type="spellEnd"/>
            <w:r w:rsidRPr="389D5815">
              <w:rPr>
                <w:rFonts w:cs="Arial"/>
              </w:rPr>
              <w:t xml:space="preserve">, </w:t>
            </w:r>
            <w:proofErr w:type="spellStart"/>
            <w:r w:rsidRPr="389D5815">
              <w:rPr>
                <w:rFonts w:cs="Arial"/>
              </w:rPr>
              <w:t>įskaitant</w:t>
            </w:r>
            <w:proofErr w:type="spellEnd"/>
            <w:r w:rsidRPr="389D5815">
              <w:rPr>
                <w:rFonts w:cs="Arial"/>
              </w:rPr>
              <w:t xml:space="preserve"> </w:t>
            </w:r>
            <w:proofErr w:type="spellStart"/>
            <w:r w:rsidRPr="00F63C8B">
              <w:rPr>
                <w:rFonts w:cs="Arial"/>
              </w:rPr>
              <w:t>teikiam</w:t>
            </w:r>
            <w:r>
              <w:rPr>
                <w:rFonts w:cs="Arial"/>
              </w:rPr>
              <w:t>as</w:t>
            </w:r>
            <w:proofErr w:type="spellEnd"/>
            <w:r w:rsidRPr="00F63C8B">
              <w:rPr>
                <w:rFonts w:cs="Arial"/>
              </w:rPr>
              <w:t xml:space="preserve"> </w:t>
            </w:r>
            <w:proofErr w:type="spellStart"/>
            <w:r w:rsidRPr="00F63C8B">
              <w:rPr>
                <w:rFonts w:cs="Arial"/>
              </w:rPr>
              <w:t>konsultacij</w:t>
            </w:r>
            <w:r>
              <w:rPr>
                <w:rFonts w:cs="Arial"/>
              </w:rPr>
              <w:t>as</w:t>
            </w:r>
            <w:proofErr w:type="spellEnd"/>
            <w:r w:rsidRPr="00F63C8B">
              <w:rPr>
                <w:rFonts w:cs="Arial"/>
              </w:rPr>
              <w:t xml:space="preserve">, </w:t>
            </w:r>
            <w:proofErr w:type="spellStart"/>
            <w:r w:rsidRPr="00F63C8B">
              <w:rPr>
                <w:rFonts w:cs="Arial"/>
              </w:rPr>
              <w:t>dokument</w:t>
            </w:r>
            <w:r>
              <w:rPr>
                <w:rFonts w:cs="Arial"/>
              </w:rPr>
              <w:t>us</w:t>
            </w:r>
            <w:proofErr w:type="spellEnd"/>
            <w:r w:rsidRPr="00F63C8B">
              <w:rPr>
                <w:rFonts w:cs="Arial"/>
              </w:rPr>
              <w:t xml:space="preserve"> </w:t>
            </w:r>
            <w:proofErr w:type="spellStart"/>
            <w:r w:rsidRPr="00F63C8B">
              <w:rPr>
                <w:rFonts w:cs="Arial"/>
              </w:rPr>
              <w:t>ir</w:t>
            </w:r>
            <w:proofErr w:type="spellEnd"/>
            <w:r w:rsidRPr="00F63C8B">
              <w:rPr>
                <w:rFonts w:cs="Arial"/>
              </w:rPr>
              <w:t xml:space="preserve"> (</w:t>
            </w:r>
            <w:proofErr w:type="spellStart"/>
            <w:r w:rsidRPr="00F63C8B">
              <w:rPr>
                <w:rFonts w:cs="Arial"/>
              </w:rPr>
              <w:t>ar</w:t>
            </w:r>
            <w:proofErr w:type="spellEnd"/>
            <w:r w:rsidRPr="00F63C8B">
              <w:rPr>
                <w:rFonts w:cs="Arial"/>
              </w:rPr>
              <w:t xml:space="preserve">) </w:t>
            </w:r>
            <w:proofErr w:type="spellStart"/>
            <w:r w:rsidRPr="00F63C8B">
              <w:rPr>
                <w:rFonts w:cs="Arial"/>
              </w:rPr>
              <w:t>informacij</w:t>
            </w:r>
            <w:r>
              <w:rPr>
                <w:rFonts w:cs="Arial"/>
              </w:rPr>
              <w:t>ą</w:t>
            </w:r>
            <w:proofErr w:type="spellEnd"/>
            <w:r w:rsidRPr="389D5815">
              <w:rPr>
                <w:rFonts w:cs="Arial"/>
              </w:rPr>
              <w:t xml:space="preserve">, </w:t>
            </w:r>
            <w:r w:rsidRPr="00B56DEE">
              <w:rPr>
                <w:rFonts w:cs="Arial"/>
              </w:rPr>
              <w:t xml:space="preserve">tarp </w:t>
            </w:r>
            <w:proofErr w:type="spellStart"/>
            <w:r w:rsidRPr="00B56DEE">
              <w:rPr>
                <w:rFonts w:cs="Arial"/>
              </w:rPr>
              <w:t>Šalių</w:t>
            </w:r>
            <w:proofErr w:type="spellEnd"/>
            <w:r w:rsidRPr="00B56DEE">
              <w:rPr>
                <w:rFonts w:cs="Arial"/>
              </w:rPr>
              <w:t xml:space="preserve"> </w:t>
            </w:r>
            <w:proofErr w:type="spellStart"/>
            <w:r w:rsidRPr="00B56DEE">
              <w:rPr>
                <w:rFonts w:cs="Arial"/>
              </w:rPr>
              <w:t>vyksta</w:t>
            </w:r>
            <w:proofErr w:type="spellEnd"/>
            <w:r w:rsidRPr="00B56DEE">
              <w:rPr>
                <w:rFonts w:cs="Arial"/>
              </w:rPr>
              <w:t xml:space="preserve"> </w:t>
            </w:r>
            <w:proofErr w:type="spellStart"/>
            <w:r w:rsidRPr="389D5815">
              <w:rPr>
                <w:rFonts w:cs="Arial"/>
              </w:rPr>
              <w:t>lietuvių</w:t>
            </w:r>
            <w:proofErr w:type="spellEnd"/>
            <w:r w:rsidRPr="389D5815">
              <w:rPr>
                <w:rFonts w:cs="Arial"/>
              </w:rPr>
              <w:t xml:space="preserve"> </w:t>
            </w:r>
            <w:proofErr w:type="spellStart"/>
            <w:r w:rsidRPr="389D5815">
              <w:rPr>
                <w:rFonts w:cs="Arial"/>
              </w:rPr>
              <w:t>kalba</w:t>
            </w:r>
            <w:proofErr w:type="spellEnd"/>
            <w:r>
              <w:rPr>
                <w:rFonts w:cs="Arial"/>
              </w:rPr>
              <w:t xml:space="preserve"> </w:t>
            </w:r>
            <w:proofErr w:type="spellStart"/>
            <w:r w:rsidRPr="00616367">
              <w:rPr>
                <w:rFonts w:cs="Arial"/>
              </w:rPr>
              <w:t>arba</w:t>
            </w:r>
            <w:proofErr w:type="spellEnd"/>
            <w:r w:rsidRPr="00616367">
              <w:rPr>
                <w:rFonts w:cs="Arial"/>
              </w:rPr>
              <w:t xml:space="preserve"> </w:t>
            </w:r>
            <w:proofErr w:type="spellStart"/>
            <w:r w:rsidRPr="00616367">
              <w:rPr>
                <w:rFonts w:cs="Arial"/>
              </w:rPr>
              <w:t>kita</w:t>
            </w:r>
            <w:proofErr w:type="spellEnd"/>
            <w:r w:rsidRPr="00616367">
              <w:rPr>
                <w:rFonts w:cs="Arial"/>
              </w:rPr>
              <w:t xml:space="preserve"> </w:t>
            </w:r>
            <w:proofErr w:type="spellStart"/>
            <w:r w:rsidRPr="00616367">
              <w:rPr>
                <w:rFonts w:cs="Arial"/>
              </w:rPr>
              <w:t>Šalių</w:t>
            </w:r>
            <w:proofErr w:type="spellEnd"/>
            <w:r w:rsidRPr="00616367">
              <w:rPr>
                <w:rFonts w:cs="Arial"/>
              </w:rPr>
              <w:t xml:space="preserve"> </w:t>
            </w:r>
            <w:proofErr w:type="spellStart"/>
            <w:r w:rsidRPr="00616367">
              <w:rPr>
                <w:rFonts w:cs="Arial"/>
              </w:rPr>
              <w:t>sutarta</w:t>
            </w:r>
            <w:proofErr w:type="spellEnd"/>
            <w:r w:rsidRPr="00616367">
              <w:rPr>
                <w:rFonts w:cs="Arial"/>
              </w:rPr>
              <w:t xml:space="preserve"> </w:t>
            </w:r>
            <w:proofErr w:type="spellStart"/>
            <w:r w:rsidRPr="00616367">
              <w:rPr>
                <w:rFonts w:cs="Arial"/>
              </w:rPr>
              <w:t>kalba</w:t>
            </w:r>
            <w:proofErr w:type="spellEnd"/>
            <w:r w:rsidR="00904332" w:rsidRPr="004A385C">
              <w:rPr>
                <w:spacing w:val="-2"/>
                <w:lang w:val="lt-LT"/>
              </w:rPr>
              <w:t>.</w:t>
            </w:r>
          </w:p>
          <w:p w14:paraId="7546BF70" w14:textId="77777777" w:rsidR="00AA01B5" w:rsidRPr="004A385C" w:rsidRDefault="00AA01B5" w:rsidP="009F4802">
            <w:pPr>
              <w:pStyle w:val="ListParagraph"/>
              <w:widowControl w:val="0"/>
              <w:tabs>
                <w:tab w:val="left" w:pos="888"/>
              </w:tabs>
              <w:autoSpaceDE w:val="0"/>
              <w:autoSpaceDN w:val="0"/>
              <w:spacing w:after="0" w:line="240" w:lineRule="auto"/>
              <w:ind w:left="604" w:right="139"/>
              <w:contextualSpacing w:val="0"/>
              <w:jc w:val="both"/>
              <w:rPr>
                <w:spacing w:val="-2"/>
                <w:lang w:val="lt-LT"/>
              </w:rPr>
            </w:pPr>
          </w:p>
          <w:p w14:paraId="6DDDF5FC" w14:textId="2EB59975" w:rsidR="00904332" w:rsidRPr="006150D2" w:rsidRDefault="006150D2" w:rsidP="009F4802">
            <w:pPr>
              <w:pStyle w:val="ListParagraph"/>
              <w:widowControl w:val="0"/>
              <w:numPr>
                <w:ilvl w:val="1"/>
                <w:numId w:val="1"/>
              </w:numPr>
              <w:tabs>
                <w:tab w:val="left" w:pos="709"/>
              </w:tabs>
              <w:autoSpaceDE w:val="0"/>
              <w:autoSpaceDN w:val="0"/>
              <w:spacing w:after="0" w:line="240" w:lineRule="auto"/>
              <w:ind w:hanging="604"/>
              <w:contextualSpacing w:val="0"/>
              <w:jc w:val="both"/>
              <w:rPr>
                <w:lang w:val="lt-LT"/>
              </w:rPr>
            </w:pPr>
            <w:proofErr w:type="spellStart"/>
            <w:r w:rsidRPr="5905A4CA">
              <w:rPr>
                <w:rFonts w:cs="Arial"/>
              </w:rPr>
              <w:t>Paslaugų</w:t>
            </w:r>
            <w:proofErr w:type="spellEnd"/>
            <w:r w:rsidRPr="5905A4CA">
              <w:rPr>
                <w:rFonts w:cs="Arial"/>
              </w:rPr>
              <w:t xml:space="preserve"> </w:t>
            </w:r>
            <w:proofErr w:type="spellStart"/>
            <w:r w:rsidRPr="5905A4CA">
              <w:rPr>
                <w:rFonts w:cs="Arial"/>
              </w:rPr>
              <w:t>trūkumai</w:t>
            </w:r>
            <w:proofErr w:type="spellEnd"/>
            <w:r w:rsidRPr="5905A4CA">
              <w:rPr>
                <w:rFonts w:cs="Arial"/>
              </w:rPr>
              <w:t xml:space="preserve"> </w:t>
            </w:r>
            <w:proofErr w:type="spellStart"/>
            <w:r w:rsidRPr="5905A4CA">
              <w:rPr>
                <w:rFonts w:cs="Arial"/>
              </w:rPr>
              <w:t>suprantami</w:t>
            </w:r>
            <w:proofErr w:type="spellEnd"/>
            <w:r w:rsidRPr="5905A4CA">
              <w:rPr>
                <w:rFonts w:cs="Arial"/>
              </w:rPr>
              <w:t xml:space="preserve"> </w:t>
            </w:r>
            <w:proofErr w:type="spellStart"/>
            <w:r w:rsidRPr="5905A4CA">
              <w:rPr>
                <w:rFonts w:cs="Arial"/>
              </w:rPr>
              <w:t>kaip</w:t>
            </w:r>
            <w:proofErr w:type="spellEnd"/>
            <w:r w:rsidRPr="5905A4CA">
              <w:rPr>
                <w:rFonts w:cs="Arial"/>
              </w:rPr>
              <w:t xml:space="preserve"> </w:t>
            </w:r>
            <w:proofErr w:type="spellStart"/>
            <w:r w:rsidRPr="5905A4CA">
              <w:rPr>
                <w:rFonts w:cs="Arial"/>
              </w:rPr>
              <w:t>jie</w:t>
            </w:r>
            <w:proofErr w:type="spellEnd"/>
            <w:r w:rsidRPr="5905A4CA">
              <w:rPr>
                <w:rFonts w:cs="Arial"/>
              </w:rPr>
              <w:t xml:space="preserve"> </w:t>
            </w:r>
            <w:proofErr w:type="spellStart"/>
            <w:r w:rsidRPr="5905A4CA">
              <w:rPr>
                <w:rFonts w:cs="Arial"/>
              </w:rPr>
              <w:t>apibrėžti</w:t>
            </w:r>
            <w:proofErr w:type="spellEnd"/>
            <w:r w:rsidRPr="5905A4CA">
              <w:rPr>
                <w:rFonts w:cs="Arial"/>
              </w:rPr>
              <w:t xml:space="preserve"> </w:t>
            </w:r>
            <w:proofErr w:type="spellStart"/>
            <w:r w:rsidRPr="00581CBE">
              <w:rPr>
                <w:rFonts w:cs="Arial"/>
              </w:rPr>
              <w:t>Sutarties</w:t>
            </w:r>
            <w:proofErr w:type="spellEnd"/>
            <w:r w:rsidRPr="00581CBE">
              <w:rPr>
                <w:rFonts w:cs="Arial"/>
              </w:rPr>
              <w:t xml:space="preserve"> BD 1.</w:t>
            </w:r>
            <w:r w:rsidRPr="00E822D7">
              <w:rPr>
                <w:rFonts w:cs="Arial"/>
              </w:rPr>
              <w:t>3</w:t>
            </w:r>
            <w:r>
              <w:rPr>
                <w:rFonts w:cs="Arial"/>
              </w:rPr>
              <w:t>5</w:t>
            </w:r>
            <w:r w:rsidRPr="5905A4CA">
              <w:rPr>
                <w:rFonts w:cs="Arial"/>
              </w:rPr>
              <w:t xml:space="preserve"> </w:t>
            </w:r>
            <w:proofErr w:type="spellStart"/>
            <w:r w:rsidRPr="5905A4CA">
              <w:rPr>
                <w:rFonts w:cs="Arial"/>
              </w:rPr>
              <w:t>punkte</w:t>
            </w:r>
            <w:proofErr w:type="spellEnd"/>
            <w:r w:rsidR="00904332" w:rsidRPr="004A385C">
              <w:rPr>
                <w:spacing w:val="-5"/>
                <w:lang w:val="lt-LT"/>
              </w:rPr>
              <w:t>.</w:t>
            </w:r>
          </w:p>
          <w:p w14:paraId="78F0551F" w14:textId="77777777" w:rsidR="006150D2" w:rsidRDefault="006150D2" w:rsidP="006150D2">
            <w:pPr>
              <w:pStyle w:val="ListParagraph"/>
              <w:widowControl w:val="0"/>
              <w:tabs>
                <w:tab w:val="left" w:pos="709"/>
              </w:tabs>
              <w:autoSpaceDE w:val="0"/>
              <w:autoSpaceDN w:val="0"/>
              <w:spacing w:after="0" w:line="240" w:lineRule="auto"/>
              <w:contextualSpacing w:val="0"/>
              <w:jc w:val="both"/>
              <w:rPr>
                <w:lang w:val="lt-LT"/>
              </w:rPr>
            </w:pPr>
          </w:p>
          <w:p w14:paraId="3FA34C42" w14:textId="77777777" w:rsidR="009F4802" w:rsidRPr="004A385C" w:rsidRDefault="009F4802" w:rsidP="006150D2">
            <w:pPr>
              <w:pStyle w:val="ListParagraph"/>
              <w:widowControl w:val="0"/>
              <w:tabs>
                <w:tab w:val="left" w:pos="709"/>
              </w:tabs>
              <w:autoSpaceDE w:val="0"/>
              <w:autoSpaceDN w:val="0"/>
              <w:spacing w:after="0" w:line="240" w:lineRule="auto"/>
              <w:contextualSpacing w:val="0"/>
              <w:jc w:val="both"/>
              <w:rPr>
                <w:lang w:val="lt-LT"/>
              </w:rPr>
            </w:pPr>
          </w:p>
          <w:p w14:paraId="6EC85A30" w14:textId="41B2F746" w:rsidR="00346039" w:rsidRPr="002E35C6" w:rsidRDefault="006150D2" w:rsidP="002E35C6">
            <w:pPr>
              <w:pStyle w:val="ListBullet"/>
              <w:shd w:val="clear" w:color="auto" w:fill="DBE5F1" w:themeFill="accent1" w:themeFillTint="33"/>
              <w:ind w:left="605" w:hanging="567"/>
              <w:jc w:val="both"/>
              <w:rPr>
                <w:b/>
                <w:bCs/>
                <w:color w:val="1F497D" w:themeColor="text2"/>
                <w:lang w:val="lt-LT"/>
              </w:rPr>
            </w:pPr>
            <w:r w:rsidRPr="002E35C6">
              <w:rPr>
                <w:b/>
                <w:bCs/>
                <w:color w:val="1F497D" w:themeColor="text2"/>
                <w:shd w:val="clear" w:color="auto" w:fill="DBE4F0"/>
                <w:lang w:val="lt-LT"/>
              </w:rPr>
              <w:t>APMOKĖJIMO TVARKA</w:t>
            </w:r>
            <w:r w:rsidR="00175F5B" w:rsidRPr="002E35C6">
              <w:rPr>
                <w:b/>
                <w:bCs/>
                <w:color w:val="1F497D" w:themeColor="text2"/>
                <w:spacing w:val="-2"/>
                <w:shd w:val="clear" w:color="auto" w:fill="DBE4F0"/>
                <w:lang w:val="lt-LT"/>
              </w:rPr>
              <w:t>I</w:t>
            </w:r>
            <w:r w:rsidR="00175F5B" w:rsidRPr="002E35C6">
              <w:rPr>
                <w:b/>
                <w:bCs/>
                <w:color w:val="1F497D" w:themeColor="text2"/>
                <w:lang w:val="lt-LT"/>
              </w:rPr>
              <w:t xml:space="preserve"> </w:t>
            </w:r>
          </w:p>
          <w:p w14:paraId="1CCFBF79" w14:textId="750DFB0E" w:rsidR="00432A5B" w:rsidRPr="00A70A27" w:rsidRDefault="00432A5B" w:rsidP="00B30E4B">
            <w:pPr>
              <w:pStyle w:val="ListParagraph"/>
              <w:numPr>
                <w:ilvl w:val="1"/>
                <w:numId w:val="1"/>
              </w:numPr>
              <w:tabs>
                <w:tab w:val="left" w:pos="889"/>
              </w:tabs>
              <w:spacing w:after="0" w:line="240" w:lineRule="auto"/>
              <w:ind w:left="605" w:hanging="567"/>
              <w:jc w:val="both"/>
              <w:rPr>
                <w:rFonts w:cs="Arial"/>
              </w:rPr>
            </w:pPr>
            <w:proofErr w:type="spellStart"/>
            <w:r w:rsidRPr="0015751F">
              <w:rPr>
                <w:rFonts w:cs="Arial"/>
              </w:rPr>
              <w:t>Klientas</w:t>
            </w:r>
            <w:proofErr w:type="spellEnd"/>
            <w:r w:rsidRPr="0015751F">
              <w:rPr>
                <w:rFonts w:cs="Arial"/>
              </w:rPr>
              <w:t xml:space="preserve"> </w:t>
            </w:r>
            <w:proofErr w:type="spellStart"/>
            <w:r w:rsidRPr="0015751F">
              <w:rPr>
                <w:rFonts w:cs="Arial"/>
              </w:rPr>
              <w:t>sumoka</w:t>
            </w:r>
            <w:proofErr w:type="spellEnd"/>
            <w:r w:rsidRPr="0015751F">
              <w:rPr>
                <w:rFonts w:cs="Arial"/>
              </w:rPr>
              <w:t xml:space="preserve"> </w:t>
            </w:r>
            <w:proofErr w:type="spellStart"/>
            <w:r w:rsidRPr="0015751F">
              <w:rPr>
                <w:rFonts w:cs="Arial"/>
              </w:rPr>
              <w:t>Paslaugų</w:t>
            </w:r>
            <w:proofErr w:type="spellEnd"/>
            <w:r w:rsidRPr="0015751F">
              <w:rPr>
                <w:rFonts w:cs="Arial"/>
              </w:rPr>
              <w:t xml:space="preserve"> </w:t>
            </w:r>
            <w:proofErr w:type="spellStart"/>
            <w:r w:rsidRPr="0015751F">
              <w:rPr>
                <w:rFonts w:cs="Arial"/>
              </w:rPr>
              <w:t>teikėjui</w:t>
            </w:r>
            <w:proofErr w:type="spellEnd"/>
            <w:r w:rsidRPr="0015751F">
              <w:rPr>
                <w:rFonts w:cs="Arial"/>
              </w:rPr>
              <w:t xml:space="preserve"> per 30 </w:t>
            </w:r>
            <w:proofErr w:type="spellStart"/>
            <w:r w:rsidRPr="0015751F">
              <w:rPr>
                <w:rFonts w:cs="Arial"/>
              </w:rPr>
              <w:t>Dienų</w:t>
            </w:r>
            <w:proofErr w:type="spellEnd"/>
            <w:r w:rsidRPr="0015751F">
              <w:rPr>
                <w:rFonts w:cs="Arial"/>
              </w:rPr>
              <w:t xml:space="preserve"> </w:t>
            </w:r>
            <w:proofErr w:type="spellStart"/>
            <w:r w:rsidRPr="0015751F">
              <w:rPr>
                <w:rFonts w:cs="Arial"/>
              </w:rPr>
              <w:t>nuo</w:t>
            </w:r>
            <w:proofErr w:type="spellEnd"/>
            <w:r w:rsidRPr="0015751F">
              <w:rPr>
                <w:rFonts w:cs="Arial"/>
              </w:rPr>
              <w:t xml:space="preserve"> </w:t>
            </w:r>
            <w:proofErr w:type="spellStart"/>
            <w:r w:rsidRPr="0015751F">
              <w:rPr>
                <w:rFonts w:cs="Arial"/>
              </w:rPr>
              <w:t>Sąskaitos</w:t>
            </w:r>
            <w:proofErr w:type="spellEnd"/>
            <w:r w:rsidRPr="0015751F">
              <w:rPr>
                <w:rFonts w:cs="Arial"/>
              </w:rPr>
              <w:t xml:space="preserve"> </w:t>
            </w:r>
            <w:proofErr w:type="spellStart"/>
            <w:r w:rsidRPr="0015751F">
              <w:rPr>
                <w:rFonts w:cs="Arial"/>
              </w:rPr>
              <w:t>gavimo</w:t>
            </w:r>
            <w:proofErr w:type="spellEnd"/>
            <w:r w:rsidRPr="0015751F">
              <w:rPr>
                <w:rFonts w:cs="Arial"/>
              </w:rPr>
              <w:t xml:space="preserve"> </w:t>
            </w:r>
            <w:proofErr w:type="spellStart"/>
            <w:r w:rsidRPr="0015751F">
              <w:rPr>
                <w:rFonts w:cs="Arial"/>
              </w:rPr>
              <w:t>dienos</w:t>
            </w:r>
            <w:proofErr w:type="spellEnd"/>
            <w:r w:rsidRPr="0015751F">
              <w:rPr>
                <w:rFonts w:cs="Arial"/>
              </w:rPr>
              <w:t xml:space="preserve">. </w:t>
            </w:r>
            <w:proofErr w:type="spellStart"/>
            <w:r w:rsidRPr="0015751F">
              <w:rPr>
                <w:rFonts w:cs="Arial"/>
              </w:rPr>
              <w:t>Paslaugų</w:t>
            </w:r>
            <w:proofErr w:type="spellEnd"/>
            <w:r w:rsidRPr="0015751F">
              <w:rPr>
                <w:rFonts w:cs="Arial"/>
              </w:rPr>
              <w:t xml:space="preserve"> </w:t>
            </w:r>
            <w:proofErr w:type="spellStart"/>
            <w:r w:rsidRPr="0015751F">
              <w:rPr>
                <w:rFonts w:cs="Arial"/>
              </w:rPr>
              <w:t>teikėjas</w:t>
            </w:r>
            <w:proofErr w:type="spellEnd"/>
            <w:r w:rsidRPr="0015751F">
              <w:rPr>
                <w:rFonts w:cs="Arial"/>
              </w:rPr>
              <w:t xml:space="preserve"> </w:t>
            </w:r>
            <w:proofErr w:type="spellStart"/>
            <w:r w:rsidRPr="0015751F">
              <w:rPr>
                <w:rFonts w:cs="Arial"/>
              </w:rPr>
              <w:t>turi</w:t>
            </w:r>
            <w:proofErr w:type="spellEnd"/>
            <w:r w:rsidRPr="0015751F">
              <w:rPr>
                <w:rFonts w:cs="Arial"/>
              </w:rPr>
              <w:t xml:space="preserve"> </w:t>
            </w:r>
            <w:proofErr w:type="spellStart"/>
            <w:r w:rsidRPr="0015751F">
              <w:rPr>
                <w:rFonts w:cs="Arial"/>
              </w:rPr>
              <w:t>teisę</w:t>
            </w:r>
            <w:proofErr w:type="spellEnd"/>
            <w:r w:rsidRPr="0015751F">
              <w:rPr>
                <w:rFonts w:cs="Arial"/>
              </w:rPr>
              <w:t xml:space="preserve"> </w:t>
            </w:r>
            <w:proofErr w:type="spellStart"/>
            <w:r w:rsidRPr="0015751F">
              <w:rPr>
                <w:rFonts w:cs="Arial"/>
              </w:rPr>
              <w:t>pateikti</w:t>
            </w:r>
            <w:proofErr w:type="spellEnd"/>
            <w:r w:rsidRPr="0015751F">
              <w:rPr>
                <w:rFonts w:cs="Arial"/>
              </w:rPr>
              <w:t xml:space="preserve"> </w:t>
            </w:r>
            <w:proofErr w:type="spellStart"/>
            <w:r w:rsidRPr="0015751F">
              <w:rPr>
                <w:rFonts w:cs="Arial"/>
              </w:rPr>
              <w:t>Sąskaitą</w:t>
            </w:r>
            <w:proofErr w:type="spellEnd"/>
            <w:r w:rsidRPr="0015751F">
              <w:rPr>
                <w:rFonts w:cs="Arial"/>
              </w:rPr>
              <w:t xml:space="preserve"> </w:t>
            </w:r>
            <w:proofErr w:type="spellStart"/>
            <w:r w:rsidRPr="0015751F">
              <w:rPr>
                <w:rFonts w:cs="Arial"/>
              </w:rPr>
              <w:t>apmokėjimui</w:t>
            </w:r>
            <w:proofErr w:type="spellEnd"/>
            <w:r w:rsidRPr="0015751F">
              <w:rPr>
                <w:rFonts w:cs="Arial"/>
              </w:rPr>
              <w:t xml:space="preserve"> tik po </w:t>
            </w:r>
            <w:proofErr w:type="spellStart"/>
            <w:r w:rsidRPr="0015751F">
              <w:rPr>
                <w:rFonts w:cs="Arial"/>
              </w:rPr>
              <w:t>faktinio</w:t>
            </w:r>
            <w:proofErr w:type="spellEnd"/>
            <w:r w:rsidRPr="0015751F">
              <w:rPr>
                <w:rFonts w:cs="Arial"/>
              </w:rPr>
              <w:t xml:space="preserve"> </w:t>
            </w:r>
            <w:proofErr w:type="spellStart"/>
            <w:r w:rsidRPr="0015751F">
              <w:rPr>
                <w:rFonts w:cs="Arial"/>
              </w:rPr>
              <w:t>Paslaugų</w:t>
            </w:r>
            <w:proofErr w:type="spellEnd"/>
            <w:r w:rsidRPr="0015751F">
              <w:rPr>
                <w:rFonts w:cs="Arial"/>
              </w:rPr>
              <w:t xml:space="preserve"> </w:t>
            </w:r>
            <w:proofErr w:type="spellStart"/>
            <w:r w:rsidRPr="0015751F">
              <w:rPr>
                <w:rFonts w:cs="Arial"/>
              </w:rPr>
              <w:t>suteikimo</w:t>
            </w:r>
            <w:proofErr w:type="spellEnd"/>
            <w:r w:rsidRPr="0015751F">
              <w:rPr>
                <w:rFonts w:cs="Arial"/>
              </w:rPr>
              <w:t xml:space="preserve">, </w:t>
            </w:r>
            <w:proofErr w:type="spellStart"/>
            <w:r w:rsidRPr="0015751F">
              <w:rPr>
                <w:rFonts w:cs="Arial"/>
              </w:rPr>
              <w:t>Šalims</w:t>
            </w:r>
            <w:proofErr w:type="spellEnd"/>
            <w:r w:rsidRPr="0015751F">
              <w:rPr>
                <w:rFonts w:cs="Arial"/>
              </w:rPr>
              <w:t xml:space="preserve"> </w:t>
            </w:r>
            <w:proofErr w:type="spellStart"/>
            <w:r w:rsidRPr="0015751F">
              <w:rPr>
                <w:rFonts w:cs="Arial"/>
              </w:rPr>
              <w:t>pasirašius</w:t>
            </w:r>
            <w:proofErr w:type="spellEnd"/>
            <w:r w:rsidRPr="0015751F">
              <w:rPr>
                <w:rFonts w:cs="Arial"/>
              </w:rPr>
              <w:t xml:space="preserve"> </w:t>
            </w:r>
            <w:proofErr w:type="spellStart"/>
            <w:r w:rsidRPr="0015751F">
              <w:rPr>
                <w:rFonts w:cs="Arial"/>
              </w:rPr>
              <w:t>Aktą</w:t>
            </w:r>
            <w:proofErr w:type="spellEnd"/>
            <w:r w:rsidRPr="0015751F">
              <w:rPr>
                <w:rFonts w:cs="Arial"/>
              </w:rPr>
              <w:t xml:space="preserve">, </w:t>
            </w:r>
            <w:proofErr w:type="spellStart"/>
            <w:r w:rsidRPr="0015751F">
              <w:rPr>
                <w:rFonts w:cs="Arial"/>
              </w:rPr>
              <w:t>jei</w:t>
            </w:r>
            <w:proofErr w:type="spellEnd"/>
            <w:r w:rsidRPr="0015751F">
              <w:rPr>
                <w:rFonts w:cs="Arial"/>
              </w:rPr>
              <w:t xml:space="preserve"> </w:t>
            </w:r>
            <w:proofErr w:type="spellStart"/>
            <w:r w:rsidRPr="0015751F">
              <w:rPr>
                <w:rFonts w:cs="Arial"/>
              </w:rPr>
              <w:t>Techninėje</w:t>
            </w:r>
            <w:proofErr w:type="spellEnd"/>
            <w:r w:rsidRPr="0015751F">
              <w:rPr>
                <w:rFonts w:cs="Arial"/>
              </w:rPr>
              <w:t xml:space="preserve"> </w:t>
            </w:r>
            <w:proofErr w:type="spellStart"/>
            <w:r w:rsidRPr="0015751F">
              <w:rPr>
                <w:rFonts w:cs="Arial"/>
              </w:rPr>
              <w:t>specifikacijoje</w:t>
            </w:r>
            <w:proofErr w:type="spellEnd"/>
            <w:r w:rsidRPr="0015751F">
              <w:rPr>
                <w:rFonts w:cs="Arial"/>
              </w:rPr>
              <w:t xml:space="preserve"> </w:t>
            </w:r>
            <w:proofErr w:type="spellStart"/>
            <w:r w:rsidRPr="0015751F">
              <w:rPr>
                <w:rFonts w:cs="Arial"/>
              </w:rPr>
              <w:t>nenumatyta</w:t>
            </w:r>
            <w:proofErr w:type="spellEnd"/>
            <w:r w:rsidRPr="0015751F">
              <w:rPr>
                <w:rFonts w:cs="Arial"/>
              </w:rPr>
              <w:t xml:space="preserve"> </w:t>
            </w:r>
            <w:proofErr w:type="spellStart"/>
            <w:r w:rsidRPr="0015751F">
              <w:rPr>
                <w:rFonts w:cs="Arial"/>
              </w:rPr>
              <w:t>kitaip</w:t>
            </w:r>
            <w:proofErr w:type="spellEnd"/>
            <w:r w:rsidRPr="0015751F">
              <w:rPr>
                <w:rFonts w:cs="Arial"/>
              </w:rPr>
              <w:t xml:space="preserve">. </w:t>
            </w:r>
            <w:bookmarkStart w:id="3" w:name="_Hlk148526013"/>
            <w:proofErr w:type="spellStart"/>
            <w:r w:rsidRPr="0015751F">
              <w:rPr>
                <w:rFonts w:cs="Arial"/>
              </w:rPr>
              <w:t>Remiantis</w:t>
            </w:r>
            <w:proofErr w:type="spellEnd"/>
            <w:r w:rsidRPr="0015751F">
              <w:rPr>
                <w:rFonts w:cs="Arial"/>
              </w:rPr>
              <w:t xml:space="preserve"> </w:t>
            </w:r>
            <w:proofErr w:type="spellStart"/>
            <w:r w:rsidRPr="0015751F">
              <w:rPr>
                <w:rFonts w:cs="Arial"/>
              </w:rPr>
              <w:t>Sutarties</w:t>
            </w:r>
            <w:proofErr w:type="spellEnd"/>
            <w:r w:rsidRPr="0015751F">
              <w:rPr>
                <w:rFonts w:cs="Arial"/>
              </w:rPr>
              <w:t xml:space="preserve"> BD 4.2. </w:t>
            </w:r>
            <w:proofErr w:type="spellStart"/>
            <w:r w:rsidRPr="0015751F">
              <w:rPr>
                <w:rFonts w:cs="Arial"/>
              </w:rPr>
              <w:t>punkte</w:t>
            </w:r>
            <w:proofErr w:type="spellEnd"/>
            <w:r w:rsidRPr="0015751F">
              <w:rPr>
                <w:rFonts w:cs="Arial"/>
              </w:rPr>
              <w:t xml:space="preserve"> </w:t>
            </w:r>
            <w:proofErr w:type="spellStart"/>
            <w:r w:rsidRPr="00AB5259">
              <w:rPr>
                <w:rFonts w:cs="Arial"/>
              </w:rPr>
              <w:t>numatyta</w:t>
            </w:r>
            <w:proofErr w:type="spellEnd"/>
            <w:r w:rsidRPr="00AB5259">
              <w:rPr>
                <w:rFonts w:cs="Arial"/>
              </w:rPr>
              <w:t xml:space="preserve"> </w:t>
            </w:r>
            <w:proofErr w:type="spellStart"/>
            <w:r w:rsidRPr="00AB5259">
              <w:rPr>
                <w:rFonts w:cs="Arial"/>
              </w:rPr>
              <w:t>sąlyga</w:t>
            </w:r>
            <w:proofErr w:type="spellEnd"/>
            <w:r w:rsidRPr="00AB5259">
              <w:rPr>
                <w:rFonts w:cs="Arial"/>
              </w:rPr>
              <w:t xml:space="preserve"> </w:t>
            </w:r>
            <w:proofErr w:type="spellStart"/>
            <w:r w:rsidRPr="00AB5259">
              <w:rPr>
                <w:rFonts w:cs="Arial"/>
              </w:rPr>
              <w:t>vykdant</w:t>
            </w:r>
            <w:proofErr w:type="spellEnd"/>
            <w:r w:rsidRPr="00AB5259">
              <w:rPr>
                <w:rFonts w:cs="Arial"/>
              </w:rPr>
              <w:t xml:space="preserve"> </w:t>
            </w:r>
            <w:proofErr w:type="spellStart"/>
            <w:r w:rsidRPr="00AB5259">
              <w:rPr>
                <w:rFonts w:cs="Arial"/>
              </w:rPr>
              <w:t>Sutartį</w:t>
            </w:r>
            <w:proofErr w:type="spellEnd"/>
            <w:r w:rsidRPr="00AB5259">
              <w:rPr>
                <w:rFonts w:cs="Arial"/>
              </w:rPr>
              <w:t xml:space="preserve"> </w:t>
            </w:r>
            <w:proofErr w:type="spellStart"/>
            <w:r w:rsidRPr="00AB5259">
              <w:rPr>
                <w:rFonts w:cs="Arial"/>
              </w:rPr>
              <w:t>reikalaujama</w:t>
            </w:r>
            <w:proofErr w:type="spellEnd"/>
            <w:r w:rsidRPr="00AB5259">
              <w:rPr>
                <w:rFonts w:cs="Arial"/>
              </w:rPr>
              <w:t xml:space="preserve"> </w:t>
            </w:r>
            <w:proofErr w:type="spellStart"/>
            <w:r w:rsidRPr="00AB5259">
              <w:rPr>
                <w:rFonts w:cs="Arial"/>
              </w:rPr>
              <w:t>pateikti</w:t>
            </w:r>
            <w:proofErr w:type="spellEnd"/>
            <w:r w:rsidRPr="00AB5259">
              <w:rPr>
                <w:rFonts w:cs="Arial"/>
              </w:rPr>
              <w:t>:</w:t>
            </w:r>
            <w:r w:rsidRPr="00AB5259">
              <w:rPr>
                <w:rFonts w:cs="Arial"/>
                <w:i/>
                <w:iCs/>
              </w:rPr>
              <w:t xml:space="preserve"> </w:t>
            </w:r>
            <w:proofErr w:type="spellStart"/>
            <w:r w:rsidR="00AB5259" w:rsidRPr="00AB5259">
              <w:rPr>
                <w:rFonts w:cs="Arial"/>
                <w:bCs/>
              </w:rPr>
              <w:t>Sąskaita</w:t>
            </w:r>
            <w:proofErr w:type="spellEnd"/>
            <w:r w:rsidR="00AB5259" w:rsidRPr="00AB5259">
              <w:rPr>
                <w:rFonts w:cs="Arial"/>
                <w:bCs/>
              </w:rPr>
              <w:t xml:space="preserve"> </w:t>
            </w:r>
            <w:proofErr w:type="spellStart"/>
            <w:r w:rsidR="00AB5259" w:rsidRPr="00AB5259">
              <w:rPr>
                <w:rFonts w:cs="Arial"/>
                <w:bCs/>
              </w:rPr>
              <w:t>su</w:t>
            </w:r>
            <w:proofErr w:type="spellEnd"/>
            <w:r w:rsidR="00AB5259" w:rsidRPr="00AB5259">
              <w:rPr>
                <w:rFonts w:cs="Arial"/>
                <w:bCs/>
              </w:rPr>
              <w:t xml:space="preserve"> Aktu.</w:t>
            </w:r>
            <w:bookmarkEnd w:id="3"/>
          </w:p>
          <w:p w14:paraId="2CC6F190" w14:textId="77777777" w:rsidR="00A70A27" w:rsidRDefault="00A70A27" w:rsidP="00B30E4B">
            <w:pPr>
              <w:pStyle w:val="ListParagraph"/>
              <w:tabs>
                <w:tab w:val="left" w:pos="889"/>
              </w:tabs>
              <w:spacing w:after="0" w:line="240" w:lineRule="auto"/>
              <w:ind w:left="605" w:hanging="567"/>
              <w:jc w:val="both"/>
              <w:rPr>
                <w:rFonts w:cs="Arial"/>
              </w:rPr>
            </w:pPr>
          </w:p>
          <w:p w14:paraId="702E7AFE" w14:textId="77777777" w:rsidR="00B30E4B" w:rsidRDefault="00B30E4B" w:rsidP="00B30E4B">
            <w:pPr>
              <w:pStyle w:val="ListParagraph"/>
              <w:tabs>
                <w:tab w:val="left" w:pos="889"/>
              </w:tabs>
              <w:spacing w:after="0" w:line="240" w:lineRule="auto"/>
              <w:ind w:left="605" w:hanging="567"/>
              <w:jc w:val="both"/>
              <w:rPr>
                <w:rFonts w:cs="Arial"/>
              </w:rPr>
            </w:pPr>
          </w:p>
          <w:p w14:paraId="7ADDFC99" w14:textId="77777777" w:rsidR="00B30E4B" w:rsidRPr="00B84DF2" w:rsidRDefault="00B30E4B" w:rsidP="00B30E4B">
            <w:pPr>
              <w:pStyle w:val="ListParagraph"/>
              <w:tabs>
                <w:tab w:val="left" w:pos="889"/>
              </w:tabs>
              <w:spacing w:after="0" w:line="240" w:lineRule="auto"/>
              <w:ind w:left="605" w:hanging="567"/>
              <w:jc w:val="both"/>
              <w:rPr>
                <w:rFonts w:cs="Arial"/>
              </w:rPr>
            </w:pPr>
          </w:p>
          <w:p w14:paraId="6D6E8857" w14:textId="496C18B0" w:rsidR="00746571" w:rsidRPr="004A385C" w:rsidRDefault="00A2619A" w:rsidP="00B30E4B">
            <w:pPr>
              <w:pStyle w:val="ListParagraph"/>
              <w:widowControl w:val="0"/>
              <w:numPr>
                <w:ilvl w:val="1"/>
                <w:numId w:val="1"/>
              </w:numPr>
              <w:tabs>
                <w:tab w:val="left" w:pos="710"/>
                <w:tab w:val="left" w:pos="889"/>
              </w:tabs>
              <w:autoSpaceDE w:val="0"/>
              <w:autoSpaceDN w:val="0"/>
              <w:spacing w:after="0" w:line="240" w:lineRule="auto"/>
              <w:ind w:left="605" w:right="137" w:hanging="567"/>
              <w:contextualSpacing w:val="0"/>
              <w:jc w:val="both"/>
              <w:rPr>
                <w:lang w:val="lt-LT"/>
              </w:rPr>
            </w:pPr>
            <w:proofErr w:type="spellStart"/>
            <w:r>
              <w:rPr>
                <w:rFonts w:cs="Arial"/>
                <w:color w:val="000000" w:themeColor="text1"/>
              </w:rPr>
              <w:lastRenderedPageBreak/>
              <w:t>Paslaugų</w:t>
            </w:r>
            <w:proofErr w:type="spellEnd"/>
            <w:r>
              <w:rPr>
                <w:rFonts w:cs="Arial"/>
                <w:color w:val="000000" w:themeColor="text1"/>
              </w:rPr>
              <w:t xml:space="preserve"> </w:t>
            </w:r>
            <w:proofErr w:type="spellStart"/>
            <w:r>
              <w:rPr>
                <w:rFonts w:cs="Arial"/>
                <w:color w:val="000000" w:themeColor="text1"/>
              </w:rPr>
              <w:t>teikėjas</w:t>
            </w:r>
            <w:proofErr w:type="spellEnd"/>
            <w:r>
              <w:rPr>
                <w:rFonts w:cs="Arial"/>
                <w:color w:val="000000" w:themeColor="text1"/>
              </w:rPr>
              <w:t xml:space="preserve"> </w:t>
            </w:r>
            <w:proofErr w:type="spellStart"/>
            <w:r>
              <w:rPr>
                <w:rFonts w:cs="Arial"/>
                <w:color w:val="000000" w:themeColor="text1"/>
              </w:rPr>
              <w:t>už</w:t>
            </w:r>
            <w:proofErr w:type="spellEnd"/>
            <w:r>
              <w:rPr>
                <w:rFonts w:cs="Arial"/>
                <w:color w:val="000000" w:themeColor="text1"/>
              </w:rPr>
              <w:t xml:space="preserve"> </w:t>
            </w:r>
            <w:proofErr w:type="spellStart"/>
            <w:r>
              <w:rPr>
                <w:rFonts w:cs="Arial"/>
                <w:color w:val="000000" w:themeColor="text1"/>
              </w:rPr>
              <w:t>tinkamai</w:t>
            </w:r>
            <w:proofErr w:type="spellEnd"/>
            <w:r>
              <w:rPr>
                <w:rFonts w:cs="Arial"/>
                <w:color w:val="000000" w:themeColor="text1"/>
              </w:rPr>
              <w:t xml:space="preserve"> </w:t>
            </w:r>
            <w:proofErr w:type="spellStart"/>
            <w:r>
              <w:rPr>
                <w:rFonts w:cs="Arial"/>
                <w:color w:val="000000" w:themeColor="text1"/>
              </w:rPr>
              <w:t>ir</w:t>
            </w:r>
            <w:proofErr w:type="spellEnd"/>
            <w:r>
              <w:rPr>
                <w:rFonts w:cs="Arial"/>
                <w:color w:val="000000" w:themeColor="text1"/>
              </w:rPr>
              <w:t xml:space="preserve"> </w:t>
            </w:r>
            <w:proofErr w:type="spellStart"/>
            <w:r>
              <w:rPr>
                <w:rFonts w:cs="Arial"/>
                <w:color w:val="000000" w:themeColor="text1"/>
              </w:rPr>
              <w:t>kokybiškai</w:t>
            </w:r>
            <w:proofErr w:type="spellEnd"/>
            <w:r>
              <w:rPr>
                <w:rFonts w:cs="Arial"/>
                <w:color w:val="000000" w:themeColor="text1"/>
              </w:rPr>
              <w:t xml:space="preserve"> per </w:t>
            </w:r>
            <w:proofErr w:type="spellStart"/>
            <w:r>
              <w:rPr>
                <w:rFonts w:cs="Arial"/>
                <w:color w:val="000000" w:themeColor="text1"/>
              </w:rPr>
              <w:t>praėjusį</w:t>
            </w:r>
            <w:proofErr w:type="spellEnd"/>
            <w:r>
              <w:rPr>
                <w:rFonts w:cs="Arial"/>
                <w:color w:val="000000" w:themeColor="text1"/>
              </w:rPr>
              <w:t xml:space="preserve"> </w:t>
            </w:r>
            <w:proofErr w:type="spellStart"/>
            <w:r>
              <w:rPr>
                <w:rFonts w:cs="Arial"/>
                <w:color w:val="000000" w:themeColor="text1"/>
              </w:rPr>
              <w:t>mėnesį</w:t>
            </w:r>
            <w:proofErr w:type="spellEnd"/>
            <w:r>
              <w:rPr>
                <w:rFonts w:cs="Arial"/>
                <w:color w:val="000000" w:themeColor="text1"/>
              </w:rPr>
              <w:t xml:space="preserve"> </w:t>
            </w:r>
            <w:proofErr w:type="spellStart"/>
            <w:r>
              <w:rPr>
                <w:rFonts w:cs="Arial"/>
                <w:color w:val="000000" w:themeColor="text1"/>
              </w:rPr>
              <w:t>suteiktas</w:t>
            </w:r>
            <w:proofErr w:type="spellEnd"/>
            <w:r>
              <w:rPr>
                <w:rFonts w:cs="Arial"/>
                <w:color w:val="000000" w:themeColor="text1"/>
              </w:rPr>
              <w:t xml:space="preserve"> </w:t>
            </w:r>
            <w:proofErr w:type="spellStart"/>
            <w:r>
              <w:rPr>
                <w:rFonts w:cs="Arial"/>
                <w:color w:val="000000" w:themeColor="text1"/>
              </w:rPr>
              <w:t>Paslaugas</w:t>
            </w:r>
            <w:proofErr w:type="spellEnd"/>
            <w:r>
              <w:rPr>
                <w:rFonts w:cs="Arial"/>
                <w:color w:val="000000" w:themeColor="text1"/>
              </w:rPr>
              <w:t xml:space="preserve"> </w:t>
            </w:r>
            <w:proofErr w:type="spellStart"/>
            <w:r>
              <w:rPr>
                <w:rFonts w:cs="Arial"/>
                <w:color w:val="000000" w:themeColor="text1"/>
              </w:rPr>
              <w:t>pateikia</w:t>
            </w:r>
            <w:proofErr w:type="spellEnd"/>
            <w:r>
              <w:rPr>
                <w:rFonts w:cs="Arial"/>
                <w:color w:val="000000" w:themeColor="text1"/>
              </w:rPr>
              <w:t xml:space="preserve"> PVM </w:t>
            </w:r>
            <w:proofErr w:type="spellStart"/>
            <w:r>
              <w:rPr>
                <w:rFonts w:cs="Arial"/>
                <w:color w:val="000000" w:themeColor="text1"/>
              </w:rPr>
              <w:t>sąskaitą</w:t>
            </w:r>
            <w:proofErr w:type="spellEnd"/>
            <w:r>
              <w:rPr>
                <w:rFonts w:cs="Arial"/>
                <w:color w:val="000000" w:themeColor="text1"/>
              </w:rPr>
              <w:t xml:space="preserve"> – </w:t>
            </w:r>
            <w:proofErr w:type="spellStart"/>
            <w:r>
              <w:rPr>
                <w:rFonts w:cs="Arial"/>
                <w:color w:val="000000" w:themeColor="text1"/>
              </w:rPr>
              <w:t>faktūrą</w:t>
            </w:r>
            <w:proofErr w:type="spellEnd"/>
            <w:r>
              <w:rPr>
                <w:rFonts w:cs="Arial"/>
                <w:color w:val="000000" w:themeColor="text1"/>
              </w:rPr>
              <w:t xml:space="preserve"> </w:t>
            </w:r>
            <w:proofErr w:type="spellStart"/>
            <w:r>
              <w:rPr>
                <w:rFonts w:cs="Arial"/>
                <w:color w:val="000000" w:themeColor="text1"/>
              </w:rPr>
              <w:t>Klientui</w:t>
            </w:r>
            <w:proofErr w:type="spellEnd"/>
            <w:r>
              <w:rPr>
                <w:rFonts w:cs="Arial"/>
                <w:color w:val="000000" w:themeColor="text1"/>
              </w:rPr>
              <w:t xml:space="preserve"> ne </w:t>
            </w:r>
            <w:proofErr w:type="spellStart"/>
            <w:r>
              <w:rPr>
                <w:rFonts w:cs="Arial"/>
                <w:color w:val="000000" w:themeColor="text1"/>
              </w:rPr>
              <w:t>vėliau</w:t>
            </w:r>
            <w:proofErr w:type="spellEnd"/>
            <w:r>
              <w:rPr>
                <w:rFonts w:cs="Arial"/>
                <w:color w:val="000000" w:themeColor="text1"/>
              </w:rPr>
              <w:t xml:space="preserve"> </w:t>
            </w:r>
            <w:proofErr w:type="spellStart"/>
            <w:r>
              <w:rPr>
                <w:rFonts w:cs="Arial"/>
                <w:color w:val="000000" w:themeColor="text1"/>
              </w:rPr>
              <w:t>kaip</w:t>
            </w:r>
            <w:proofErr w:type="spellEnd"/>
            <w:r>
              <w:rPr>
                <w:rFonts w:cs="Arial"/>
                <w:color w:val="000000" w:themeColor="text1"/>
              </w:rPr>
              <w:t xml:space="preserve"> </w:t>
            </w:r>
            <w:proofErr w:type="spellStart"/>
            <w:r>
              <w:rPr>
                <w:rFonts w:cs="Arial"/>
                <w:color w:val="000000" w:themeColor="text1"/>
              </w:rPr>
              <w:t>iki</w:t>
            </w:r>
            <w:proofErr w:type="spellEnd"/>
            <w:r>
              <w:rPr>
                <w:rFonts w:cs="Arial"/>
                <w:color w:val="000000" w:themeColor="text1"/>
              </w:rPr>
              <w:t xml:space="preserve"> </w:t>
            </w:r>
            <w:proofErr w:type="spellStart"/>
            <w:r>
              <w:rPr>
                <w:rFonts w:cs="Arial"/>
                <w:color w:val="000000" w:themeColor="text1"/>
              </w:rPr>
              <w:t>einamojo</w:t>
            </w:r>
            <w:proofErr w:type="spellEnd"/>
            <w:r>
              <w:rPr>
                <w:rFonts w:cs="Arial"/>
                <w:color w:val="000000" w:themeColor="text1"/>
              </w:rPr>
              <w:t xml:space="preserve"> </w:t>
            </w:r>
            <w:proofErr w:type="spellStart"/>
            <w:r>
              <w:rPr>
                <w:rFonts w:cs="Arial"/>
                <w:color w:val="000000" w:themeColor="text1"/>
              </w:rPr>
              <w:t>mėnesio</w:t>
            </w:r>
            <w:proofErr w:type="spellEnd"/>
            <w:r>
              <w:rPr>
                <w:rFonts w:cs="Arial"/>
                <w:color w:val="000000" w:themeColor="text1"/>
              </w:rPr>
              <w:t xml:space="preserve"> 8 </w:t>
            </w:r>
            <w:proofErr w:type="spellStart"/>
            <w:r>
              <w:rPr>
                <w:rFonts w:cs="Arial"/>
                <w:color w:val="000000" w:themeColor="text1"/>
              </w:rPr>
              <w:t>Dienos</w:t>
            </w:r>
            <w:proofErr w:type="spellEnd"/>
            <w:r w:rsidR="00CD4B2A">
              <w:rPr>
                <w:rFonts w:cs="Arial"/>
                <w:color w:val="000000" w:themeColor="text1"/>
              </w:rPr>
              <w:t>.</w:t>
            </w:r>
          </w:p>
          <w:p w14:paraId="14173508" w14:textId="77777777" w:rsidR="00403FC1" w:rsidRPr="0072347F" w:rsidRDefault="00403FC1" w:rsidP="0072347F">
            <w:pPr>
              <w:widowControl w:val="0"/>
              <w:tabs>
                <w:tab w:val="left" w:pos="710"/>
                <w:tab w:val="left" w:pos="889"/>
              </w:tabs>
              <w:autoSpaceDE w:val="0"/>
              <w:autoSpaceDN w:val="0"/>
              <w:spacing w:after="0" w:line="240" w:lineRule="auto"/>
              <w:ind w:right="137"/>
              <w:jc w:val="both"/>
              <w:rPr>
                <w:lang w:val="lt-LT"/>
              </w:rPr>
            </w:pPr>
          </w:p>
          <w:p w14:paraId="17BC131A" w14:textId="1C474F5D" w:rsidR="00067493" w:rsidRPr="004A385C" w:rsidRDefault="00067493" w:rsidP="002E35C6">
            <w:pPr>
              <w:pStyle w:val="ListParagraph"/>
              <w:widowControl w:val="0"/>
              <w:tabs>
                <w:tab w:val="left" w:pos="710"/>
              </w:tabs>
              <w:autoSpaceDE w:val="0"/>
              <w:autoSpaceDN w:val="0"/>
              <w:spacing w:after="0" w:line="240" w:lineRule="auto"/>
              <w:ind w:left="604" w:right="137"/>
              <w:contextualSpacing w:val="0"/>
              <w:jc w:val="both"/>
              <w:rPr>
                <w:lang w:val="lt-LT"/>
              </w:rPr>
            </w:pPr>
          </w:p>
          <w:p w14:paraId="64F6D36A" w14:textId="77777777" w:rsidR="004A385C" w:rsidRPr="004A385C" w:rsidRDefault="004A385C" w:rsidP="004A385C">
            <w:pPr>
              <w:pStyle w:val="ListParagraph"/>
              <w:widowControl w:val="0"/>
              <w:tabs>
                <w:tab w:val="left" w:pos="1029"/>
              </w:tabs>
              <w:autoSpaceDE w:val="0"/>
              <w:autoSpaceDN w:val="0"/>
              <w:spacing w:after="0" w:line="240" w:lineRule="auto"/>
              <w:ind w:left="607" w:right="137"/>
              <w:contextualSpacing w:val="0"/>
              <w:jc w:val="both"/>
              <w:rPr>
                <w:lang w:val="lt-LT"/>
              </w:rPr>
            </w:pPr>
          </w:p>
          <w:p w14:paraId="0BDD3948" w14:textId="5AB9EF81" w:rsidR="00346039" w:rsidRPr="00403FC1" w:rsidRDefault="00EB251E" w:rsidP="00403FC1">
            <w:pPr>
              <w:pStyle w:val="ListBullet"/>
              <w:shd w:val="clear" w:color="auto" w:fill="DBE5F1" w:themeFill="accent1" w:themeFillTint="33"/>
              <w:ind w:left="605" w:hanging="567"/>
              <w:jc w:val="both"/>
              <w:rPr>
                <w:b/>
                <w:bCs/>
                <w:color w:val="1F497D" w:themeColor="text2"/>
                <w:lang w:val="lt-LT"/>
              </w:rPr>
            </w:pPr>
            <w:r w:rsidRPr="00403FC1">
              <w:rPr>
                <w:b/>
                <w:bCs/>
                <w:color w:val="1F497D" w:themeColor="text2"/>
                <w:shd w:val="clear" w:color="auto" w:fill="DBE4F0"/>
                <w:lang w:val="lt-LT"/>
              </w:rPr>
              <w:t>PASLAUGŲ TEIKĖJO TEISĖ PASITELKTI ASMENIS</w:t>
            </w:r>
            <w:r w:rsidR="00BF73B6" w:rsidRPr="00403FC1">
              <w:rPr>
                <w:b/>
                <w:bCs/>
                <w:color w:val="1F497D" w:themeColor="text2"/>
                <w:spacing w:val="-5"/>
                <w:shd w:val="clear" w:color="auto" w:fill="DBE4F0"/>
                <w:lang w:val="lt-LT"/>
              </w:rPr>
              <w:t xml:space="preserve"> </w:t>
            </w:r>
          </w:p>
          <w:p w14:paraId="2D456CF1" w14:textId="7D64D8AD" w:rsidR="007D5CF0" w:rsidRPr="006752B4" w:rsidRDefault="0006222B" w:rsidP="00403FC1">
            <w:pPr>
              <w:pStyle w:val="ListParagraph"/>
              <w:widowControl w:val="0"/>
              <w:numPr>
                <w:ilvl w:val="1"/>
                <w:numId w:val="1"/>
              </w:numPr>
              <w:tabs>
                <w:tab w:val="left" w:pos="1029"/>
              </w:tabs>
              <w:autoSpaceDE w:val="0"/>
              <w:autoSpaceDN w:val="0"/>
              <w:spacing w:after="0" w:line="240" w:lineRule="auto"/>
              <w:ind w:left="605" w:right="138" w:hanging="567"/>
              <w:contextualSpacing w:val="0"/>
              <w:jc w:val="both"/>
              <w:rPr>
                <w:lang w:val="lt-LT"/>
              </w:rPr>
            </w:pPr>
            <w:proofErr w:type="spellStart"/>
            <w:r w:rsidRPr="0046332C">
              <w:rPr>
                <w:rFonts w:cs="Arial"/>
              </w:rPr>
              <w:t>Paslaugų</w:t>
            </w:r>
            <w:proofErr w:type="spellEnd"/>
            <w:r w:rsidRPr="0046332C">
              <w:rPr>
                <w:rFonts w:cs="Arial"/>
              </w:rPr>
              <w:t xml:space="preserve"> </w:t>
            </w:r>
            <w:proofErr w:type="spellStart"/>
            <w:r w:rsidRPr="0046332C">
              <w:rPr>
                <w:rFonts w:cs="Arial"/>
              </w:rPr>
              <w:t>teikėjo</w:t>
            </w:r>
            <w:proofErr w:type="spellEnd"/>
            <w:r w:rsidRPr="0046332C">
              <w:rPr>
                <w:rFonts w:cs="Arial"/>
              </w:rPr>
              <w:t xml:space="preserve"> </w:t>
            </w:r>
            <w:proofErr w:type="spellStart"/>
            <w:r w:rsidRPr="0046332C">
              <w:rPr>
                <w:rFonts w:cs="Arial"/>
              </w:rPr>
              <w:t>pasitelkti</w:t>
            </w:r>
            <w:proofErr w:type="spellEnd"/>
            <w:r w:rsidRPr="0046332C">
              <w:rPr>
                <w:rFonts w:cs="Arial"/>
              </w:rPr>
              <w:t xml:space="preserve"> </w:t>
            </w:r>
            <w:proofErr w:type="spellStart"/>
            <w:r>
              <w:rPr>
                <w:rFonts w:cs="Arial"/>
              </w:rPr>
              <w:t>Ū</w:t>
            </w:r>
            <w:r w:rsidRPr="0046332C">
              <w:rPr>
                <w:rFonts w:cs="Arial"/>
              </w:rPr>
              <w:t>kio</w:t>
            </w:r>
            <w:proofErr w:type="spellEnd"/>
            <w:r w:rsidRPr="0046332C">
              <w:rPr>
                <w:rFonts w:cs="Arial"/>
              </w:rPr>
              <w:t xml:space="preserve"> </w:t>
            </w:r>
            <w:proofErr w:type="spellStart"/>
            <w:r w:rsidRPr="0046332C">
              <w:rPr>
                <w:rFonts w:cs="Arial"/>
              </w:rPr>
              <w:t>subjektai</w:t>
            </w:r>
            <w:proofErr w:type="spellEnd"/>
            <w:r w:rsidRPr="0046332C">
              <w:rPr>
                <w:rFonts w:cs="Arial"/>
              </w:rPr>
              <w:t>:</w:t>
            </w:r>
            <w:r w:rsidRPr="0046332C">
              <w:rPr>
                <w:rFonts w:cs="Arial"/>
                <w:color w:val="FF0000"/>
              </w:rPr>
              <w:t xml:space="preserve"> </w:t>
            </w:r>
            <w:sdt>
              <w:sdtPr>
                <w:rPr>
                  <w:rFonts w:cs="Arial"/>
                  <w:bCs/>
                </w:rPr>
                <w:id w:val="-1491403542"/>
                <w:placeholder>
                  <w:docPart w:val="B793C1AEF2C64D4B959F507F36921E27"/>
                </w:placeholder>
                <w:showingPlcHdr/>
                <w:dropDownList>
                  <w:listItem w:value="[Pasirinkite]"/>
                  <w:listItem w:displayText="TAIP" w:value="TAIP"/>
                  <w:listItem w:displayText="NE" w:value="NE"/>
                </w:dropDownList>
              </w:sdtPr>
              <w:sdtEndPr/>
              <w:sdtContent>
                <w:r w:rsidRPr="003752A6">
                  <w:rPr>
                    <w:rFonts w:cs="Arial"/>
                    <w:bCs/>
                    <w:color w:val="FF0000"/>
                  </w:rPr>
                  <w:t>[Pasirinkite]</w:t>
                </w:r>
              </w:sdtContent>
            </w:sdt>
            <w:r w:rsidRPr="0046332C">
              <w:rPr>
                <w:rFonts w:cs="Arial"/>
                <w:color w:val="FF0000"/>
              </w:rPr>
              <w:t>.</w:t>
            </w:r>
            <w:r w:rsidRPr="0046332C">
              <w:rPr>
                <w:rFonts w:cs="Arial"/>
                <w:color w:val="000000" w:themeColor="text1"/>
              </w:rPr>
              <w:t xml:space="preserve"> </w:t>
            </w:r>
            <w:r w:rsidRPr="0046332C">
              <w:rPr>
                <w:rFonts w:cs="Arial"/>
                <w:i/>
                <w:iCs/>
                <w:color w:val="FF0000"/>
              </w:rPr>
              <w:t>Jei TAIP</w:t>
            </w:r>
            <w:r w:rsidRPr="0046332C">
              <w:rPr>
                <w:rFonts w:cs="Arial"/>
                <w:color w:val="000000" w:themeColor="text1"/>
              </w:rPr>
              <w:t xml:space="preserve">, </w:t>
            </w:r>
            <w:proofErr w:type="spellStart"/>
            <w:r w:rsidRPr="0046332C">
              <w:rPr>
                <w:rFonts w:cs="Arial"/>
                <w:color w:val="000000" w:themeColor="text1"/>
              </w:rPr>
              <w:t>Pridedamas</w:t>
            </w:r>
            <w:proofErr w:type="spellEnd"/>
            <w:r w:rsidRPr="0046332C">
              <w:rPr>
                <w:rFonts w:cs="Arial"/>
                <w:color w:val="000000" w:themeColor="text1"/>
              </w:rPr>
              <w:t xml:space="preserve"> </w:t>
            </w:r>
            <w:proofErr w:type="spellStart"/>
            <w:r w:rsidRPr="0046332C">
              <w:rPr>
                <w:rFonts w:cs="Arial"/>
                <w:color w:val="000000" w:themeColor="text1"/>
              </w:rPr>
              <w:t>priedas</w:t>
            </w:r>
            <w:proofErr w:type="spellEnd"/>
            <w:r w:rsidRPr="0046332C">
              <w:rPr>
                <w:rFonts w:cs="Arial"/>
                <w:color w:val="000000" w:themeColor="text1"/>
              </w:rPr>
              <w:t xml:space="preserve"> </w:t>
            </w:r>
            <w:r w:rsidRPr="006752B4">
              <w:rPr>
                <w:rFonts w:cs="Arial"/>
                <w:color w:val="000000" w:themeColor="text1"/>
              </w:rPr>
              <w:t>Nr. 5.</w:t>
            </w:r>
          </w:p>
          <w:p w14:paraId="5B711258" w14:textId="5179013B" w:rsidR="007D5CF0" w:rsidRPr="006752B4" w:rsidRDefault="004057CA" w:rsidP="00403FC1">
            <w:pPr>
              <w:pStyle w:val="ListParagraph"/>
              <w:widowControl w:val="0"/>
              <w:numPr>
                <w:ilvl w:val="1"/>
                <w:numId w:val="1"/>
              </w:numPr>
              <w:tabs>
                <w:tab w:val="left" w:pos="1029"/>
              </w:tabs>
              <w:autoSpaceDE w:val="0"/>
              <w:autoSpaceDN w:val="0"/>
              <w:spacing w:after="0" w:line="240" w:lineRule="auto"/>
              <w:ind w:left="605" w:right="137" w:hanging="567"/>
              <w:contextualSpacing w:val="0"/>
              <w:jc w:val="both"/>
              <w:rPr>
                <w:lang w:val="lt-LT"/>
              </w:rPr>
            </w:pPr>
            <w:proofErr w:type="spellStart"/>
            <w:r w:rsidRPr="7DEBEEA4">
              <w:rPr>
                <w:rFonts w:cs="Arial"/>
              </w:rPr>
              <w:t>Sutarties</w:t>
            </w:r>
            <w:proofErr w:type="spellEnd"/>
            <w:r w:rsidRPr="7DEBEEA4">
              <w:rPr>
                <w:rFonts w:cs="Arial"/>
              </w:rPr>
              <w:t xml:space="preserve"> </w:t>
            </w:r>
            <w:proofErr w:type="spellStart"/>
            <w:r w:rsidRPr="7DEBEEA4">
              <w:rPr>
                <w:rFonts w:cs="Arial"/>
              </w:rPr>
              <w:t>vykdymui</w:t>
            </w:r>
            <w:proofErr w:type="spellEnd"/>
            <w:r w:rsidRPr="7DEBEEA4">
              <w:rPr>
                <w:rFonts w:cs="Arial"/>
              </w:rPr>
              <w:t xml:space="preserve"> </w:t>
            </w:r>
            <w:proofErr w:type="spellStart"/>
            <w:r w:rsidRPr="7DEBEEA4">
              <w:rPr>
                <w:rFonts w:cs="Arial"/>
              </w:rPr>
              <w:t>pasitelkti</w:t>
            </w:r>
            <w:proofErr w:type="spellEnd"/>
            <w:r w:rsidRPr="7DEBEEA4">
              <w:rPr>
                <w:rFonts w:cs="Arial"/>
              </w:rPr>
              <w:t xml:space="preserve"> </w:t>
            </w:r>
            <w:proofErr w:type="spellStart"/>
            <w:r w:rsidRPr="7DEBEEA4">
              <w:rPr>
                <w:rFonts w:cs="Arial"/>
              </w:rPr>
              <w:t>Subteikėjai</w:t>
            </w:r>
            <w:proofErr w:type="spellEnd"/>
            <w:r w:rsidRPr="7DEBEEA4">
              <w:rPr>
                <w:rFonts w:cs="Arial"/>
              </w:rPr>
              <w:t xml:space="preserve"> </w:t>
            </w:r>
            <w:proofErr w:type="spellStart"/>
            <w:r w:rsidRPr="7DEBEEA4">
              <w:rPr>
                <w:rFonts w:cs="Arial"/>
              </w:rPr>
              <w:t>ir</w:t>
            </w:r>
            <w:proofErr w:type="spellEnd"/>
            <w:r w:rsidRPr="7DEBEEA4">
              <w:rPr>
                <w:rFonts w:cs="Arial"/>
              </w:rPr>
              <w:t xml:space="preserve"> (</w:t>
            </w:r>
            <w:proofErr w:type="spellStart"/>
            <w:r w:rsidRPr="7DEBEEA4">
              <w:rPr>
                <w:rFonts w:cs="Arial"/>
              </w:rPr>
              <w:t>ar</w:t>
            </w:r>
            <w:proofErr w:type="spellEnd"/>
            <w:r w:rsidRPr="7DEBEEA4">
              <w:rPr>
                <w:rFonts w:cs="Arial"/>
              </w:rPr>
              <w:t xml:space="preserve">) </w:t>
            </w:r>
            <w:proofErr w:type="spellStart"/>
            <w:r w:rsidRPr="7DEBEEA4">
              <w:rPr>
                <w:rFonts w:cs="Arial"/>
              </w:rPr>
              <w:t>nurodyta</w:t>
            </w:r>
            <w:proofErr w:type="spellEnd"/>
            <w:r w:rsidRPr="7DEBEEA4">
              <w:rPr>
                <w:rFonts w:cs="Arial"/>
              </w:rPr>
              <w:t xml:space="preserve"> </w:t>
            </w:r>
            <w:proofErr w:type="spellStart"/>
            <w:r w:rsidRPr="7DEBEEA4">
              <w:rPr>
                <w:rFonts w:cs="Arial"/>
              </w:rPr>
              <w:t>subteikimui</w:t>
            </w:r>
            <w:proofErr w:type="spellEnd"/>
            <w:r w:rsidRPr="7DEBEEA4">
              <w:rPr>
                <w:rFonts w:cs="Arial"/>
              </w:rPr>
              <w:t xml:space="preserve"> </w:t>
            </w:r>
            <w:proofErr w:type="spellStart"/>
            <w:r w:rsidRPr="7DEBEEA4">
              <w:rPr>
                <w:rFonts w:cs="Arial"/>
              </w:rPr>
              <w:t>perduodama</w:t>
            </w:r>
            <w:proofErr w:type="spellEnd"/>
            <w:r w:rsidRPr="7DEBEEA4">
              <w:rPr>
                <w:rFonts w:cs="Arial"/>
              </w:rPr>
              <w:t xml:space="preserve"> </w:t>
            </w:r>
            <w:proofErr w:type="spellStart"/>
            <w:r w:rsidRPr="7DEBEEA4">
              <w:rPr>
                <w:rFonts w:cs="Arial"/>
              </w:rPr>
              <w:t>sutartinių</w:t>
            </w:r>
            <w:proofErr w:type="spellEnd"/>
            <w:r w:rsidRPr="7DEBEEA4">
              <w:rPr>
                <w:rFonts w:cs="Arial"/>
              </w:rPr>
              <w:t xml:space="preserve"> </w:t>
            </w:r>
            <w:proofErr w:type="spellStart"/>
            <w:r w:rsidRPr="7DEBEEA4">
              <w:rPr>
                <w:rFonts w:cs="Arial"/>
              </w:rPr>
              <w:t>įsipareigojimų</w:t>
            </w:r>
            <w:proofErr w:type="spellEnd"/>
            <w:r w:rsidRPr="7DEBEEA4">
              <w:rPr>
                <w:rFonts w:cs="Arial"/>
              </w:rPr>
              <w:t xml:space="preserve"> </w:t>
            </w:r>
            <w:proofErr w:type="spellStart"/>
            <w:r w:rsidRPr="7DEBEEA4">
              <w:rPr>
                <w:rFonts w:cs="Arial"/>
              </w:rPr>
              <w:t>dalis</w:t>
            </w:r>
            <w:proofErr w:type="spellEnd"/>
            <w:r w:rsidRPr="7DEBEEA4">
              <w:rPr>
                <w:rFonts w:cs="Arial"/>
              </w:rPr>
              <w:t xml:space="preserve">: </w:t>
            </w:r>
            <w:sdt>
              <w:sdtPr>
                <w:rPr>
                  <w:rFonts w:cs="Arial"/>
                  <w:bCs/>
                </w:rPr>
                <w:id w:val="-1247500227"/>
                <w:placeholder>
                  <w:docPart w:val="1DD9E805FFB847A7BE2643403E0D9FB7"/>
                </w:placeholder>
                <w:showingPlcHdr/>
                <w:dropDownList>
                  <w:listItem w:value="[Pasirinkite]"/>
                  <w:listItem w:displayText="TAIP" w:value="TAIP"/>
                  <w:listItem w:displayText="NE" w:value="NE"/>
                </w:dropDownList>
              </w:sdtPr>
              <w:sdtEndPr/>
              <w:sdtContent>
                <w:r w:rsidRPr="003752A6">
                  <w:rPr>
                    <w:rFonts w:cs="Arial"/>
                    <w:bCs/>
                    <w:color w:val="FF0000"/>
                  </w:rPr>
                  <w:t>[Pasirinkite]</w:t>
                </w:r>
              </w:sdtContent>
            </w:sdt>
            <w:r>
              <w:rPr>
                <w:rFonts w:cs="Arial"/>
                <w:color w:val="FF0000"/>
              </w:rPr>
              <w:t>.</w:t>
            </w:r>
            <w:r w:rsidRPr="00560F27">
              <w:rPr>
                <w:rFonts w:cs="Arial"/>
                <w:color w:val="000000" w:themeColor="text1"/>
              </w:rPr>
              <w:t xml:space="preserve"> </w:t>
            </w:r>
            <w:r w:rsidRPr="00E924B4">
              <w:rPr>
                <w:rFonts w:cs="Arial"/>
                <w:i/>
                <w:iCs/>
                <w:color w:val="FF0000"/>
              </w:rPr>
              <w:t>Jei TAIP</w:t>
            </w:r>
            <w:r w:rsidRPr="00742984">
              <w:rPr>
                <w:rFonts w:cs="Arial"/>
                <w:color w:val="000000" w:themeColor="text1"/>
              </w:rPr>
              <w:t xml:space="preserve">, </w:t>
            </w:r>
            <w:proofErr w:type="spellStart"/>
            <w:r>
              <w:rPr>
                <w:rFonts w:cs="Arial"/>
                <w:color w:val="000000" w:themeColor="text1"/>
              </w:rPr>
              <w:t>P</w:t>
            </w:r>
            <w:r w:rsidRPr="00742984">
              <w:rPr>
                <w:rFonts w:cs="Arial"/>
                <w:color w:val="000000" w:themeColor="text1"/>
              </w:rPr>
              <w:t>ridedamas</w:t>
            </w:r>
            <w:proofErr w:type="spellEnd"/>
            <w:r w:rsidRPr="00742984">
              <w:rPr>
                <w:rFonts w:cs="Arial"/>
                <w:color w:val="000000" w:themeColor="text1"/>
              </w:rPr>
              <w:t xml:space="preserve"> </w:t>
            </w:r>
            <w:proofErr w:type="spellStart"/>
            <w:r w:rsidRPr="006752B4">
              <w:rPr>
                <w:rFonts w:cs="Arial"/>
                <w:color w:val="000000" w:themeColor="text1"/>
              </w:rPr>
              <w:t>priedas</w:t>
            </w:r>
            <w:proofErr w:type="spellEnd"/>
            <w:r w:rsidRPr="006752B4">
              <w:rPr>
                <w:rFonts w:cs="Arial"/>
                <w:color w:val="000000" w:themeColor="text1"/>
              </w:rPr>
              <w:t xml:space="preserve"> Nr. 5</w:t>
            </w:r>
            <w:r w:rsidR="007D5CF0" w:rsidRPr="006752B4">
              <w:rPr>
                <w:lang w:val="lt-LT"/>
              </w:rPr>
              <w:t>.</w:t>
            </w:r>
          </w:p>
          <w:p w14:paraId="1908CB49" w14:textId="77777777" w:rsidR="004A385C" w:rsidRPr="004A385C" w:rsidRDefault="004A385C" w:rsidP="00403FC1">
            <w:pPr>
              <w:pStyle w:val="ListParagraph"/>
              <w:widowControl w:val="0"/>
              <w:tabs>
                <w:tab w:val="left" w:pos="1029"/>
              </w:tabs>
              <w:autoSpaceDE w:val="0"/>
              <w:autoSpaceDN w:val="0"/>
              <w:spacing w:after="0" w:line="240" w:lineRule="auto"/>
              <w:ind w:left="605" w:right="137" w:hanging="567"/>
              <w:contextualSpacing w:val="0"/>
              <w:jc w:val="both"/>
              <w:rPr>
                <w:lang w:val="lt-LT"/>
              </w:rPr>
            </w:pPr>
          </w:p>
          <w:p w14:paraId="360E98E4" w14:textId="2A149E7F" w:rsidR="00346039" w:rsidRPr="00152183" w:rsidRDefault="003F6249" w:rsidP="00403FC1">
            <w:pPr>
              <w:numPr>
                <w:ilvl w:val="1"/>
                <w:numId w:val="1"/>
              </w:numPr>
              <w:tabs>
                <w:tab w:val="left" w:pos="1029"/>
                <w:tab w:val="left" w:pos="2340"/>
              </w:tabs>
              <w:spacing w:after="0" w:line="240" w:lineRule="auto"/>
              <w:ind w:left="605" w:hanging="567"/>
              <w:jc w:val="both"/>
              <w:rPr>
                <w:lang w:val="lt-LT"/>
              </w:rPr>
            </w:pPr>
            <w:bookmarkStart w:id="4" w:name="_Ref185434003"/>
            <w:proofErr w:type="spellStart"/>
            <w:r>
              <w:rPr>
                <w:rFonts w:cs="Arial"/>
              </w:rPr>
              <w:t>Sutartyje</w:t>
            </w:r>
            <w:proofErr w:type="spellEnd"/>
            <w:r>
              <w:rPr>
                <w:rFonts w:cs="Arial"/>
              </w:rPr>
              <w:t xml:space="preserve"> </w:t>
            </w:r>
            <w:proofErr w:type="spellStart"/>
            <w:r w:rsidRPr="00FA5DCC">
              <w:rPr>
                <w:rFonts w:cs="Arial"/>
              </w:rPr>
              <w:t>nustatyt</w:t>
            </w:r>
            <w:r>
              <w:rPr>
                <w:rFonts w:cs="Arial"/>
              </w:rPr>
              <w:t>a</w:t>
            </w:r>
            <w:proofErr w:type="spellEnd"/>
            <w:r w:rsidRPr="00FA5DCC">
              <w:rPr>
                <w:rFonts w:cs="Arial"/>
              </w:rPr>
              <w:t xml:space="preserve"> </w:t>
            </w:r>
            <w:proofErr w:type="spellStart"/>
            <w:r w:rsidRPr="00FA5DCC">
              <w:rPr>
                <w:rFonts w:cs="Arial"/>
              </w:rPr>
              <w:t>tiesioginio</w:t>
            </w:r>
            <w:proofErr w:type="spellEnd"/>
            <w:r w:rsidRPr="00FA5DCC">
              <w:rPr>
                <w:rFonts w:cs="Arial"/>
              </w:rPr>
              <w:t xml:space="preserve"> </w:t>
            </w:r>
            <w:proofErr w:type="spellStart"/>
            <w:r w:rsidRPr="00FA5DCC">
              <w:rPr>
                <w:rFonts w:cs="Arial"/>
              </w:rPr>
              <w:t>atsiskaitymo</w:t>
            </w:r>
            <w:proofErr w:type="spellEnd"/>
            <w:r w:rsidRPr="00FA5DCC">
              <w:rPr>
                <w:rFonts w:cs="Arial"/>
              </w:rPr>
              <w:t xml:space="preserve"> </w:t>
            </w:r>
            <w:proofErr w:type="spellStart"/>
            <w:r w:rsidRPr="00FA5DCC">
              <w:rPr>
                <w:rFonts w:cs="Arial"/>
              </w:rPr>
              <w:t>su</w:t>
            </w:r>
            <w:proofErr w:type="spellEnd"/>
            <w:r w:rsidRPr="00FA5DCC">
              <w:rPr>
                <w:rFonts w:cs="Arial"/>
              </w:rPr>
              <w:t xml:space="preserve"> </w:t>
            </w:r>
            <w:proofErr w:type="spellStart"/>
            <w:r>
              <w:rPr>
                <w:rFonts w:cs="Arial"/>
              </w:rPr>
              <w:t>S</w:t>
            </w:r>
            <w:r w:rsidRPr="00FA5DCC">
              <w:rPr>
                <w:rFonts w:cs="Arial"/>
              </w:rPr>
              <w:t>ub</w:t>
            </w:r>
            <w:r>
              <w:rPr>
                <w:rFonts w:cs="Arial"/>
              </w:rPr>
              <w:t>tei</w:t>
            </w:r>
            <w:r w:rsidRPr="00FA5DCC">
              <w:rPr>
                <w:rFonts w:cs="Arial"/>
              </w:rPr>
              <w:t>kėjais</w:t>
            </w:r>
            <w:proofErr w:type="spellEnd"/>
            <w:r w:rsidRPr="00FA5DCC">
              <w:rPr>
                <w:rFonts w:cs="Arial"/>
              </w:rPr>
              <w:t xml:space="preserve"> </w:t>
            </w:r>
            <w:proofErr w:type="spellStart"/>
            <w:r w:rsidRPr="00FA5DCC">
              <w:rPr>
                <w:rFonts w:cs="Arial"/>
              </w:rPr>
              <w:t>galimyb</w:t>
            </w:r>
            <w:r>
              <w:rPr>
                <w:rFonts w:cs="Arial"/>
              </w:rPr>
              <w:t>ė</w:t>
            </w:r>
            <w:proofErr w:type="spellEnd"/>
            <w:r>
              <w:rPr>
                <w:rFonts w:cs="Arial"/>
              </w:rPr>
              <w:t xml:space="preserve">: </w:t>
            </w:r>
            <w:sdt>
              <w:sdtPr>
                <w:rPr>
                  <w:rFonts w:cs="Arial"/>
                  <w:bCs/>
                </w:rPr>
                <w:id w:val="-914930183"/>
                <w:placeholder>
                  <w:docPart w:val="E905836C082549F5919B03EA06435B7D"/>
                </w:placeholder>
                <w:showingPlcHdr/>
                <w:dropDownList>
                  <w:listItem w:value="[Pasirinkite]"/>
                  <w:listItem w:displayText="TAIP" w:value="TAIP"/>
                  <w:listItem w:displayText="NE" w:value="NE"/>
                </w:dropDownList>
              </w:sdtPr>
              <w:sdtEndPr/>
              <w:sdtContent>
                <w:r w:rsidRPr="003752A6">
                  <w:rPr>
                    <w:rFonts w:cs="Arial"/>
                    <w:bCs/>
                    <w:color w:val="FF0000"/>
                  </w:rPr>
                  <w:t>[Pasirinkite]</w:t>
                </w:r>
              </w:sdtContent>
            </w:sdt>
            <w:r>
              <w:rPr>
                <w:rFonts w:cs="Arial"/>
                <w:color w:val="FF0000"/>
              </w:rPr>
              <w:t>.</w:t>
            </w:r>
            <w:r w:rsidRPr="00FE027A">
              <w:rPr>
                <w:rFonts w:cs="Arial"/>
              </w:rPr>
              <w:t xml:space="preserve"> </w:t>
            </w:r>
            <w:proofErr w:type="spellStart"/>
            <w:r>
              <w:rPr>
                <w:rFonts w:cs="Arial"/>
              </w:rPr>
              <w:t>Paslaugų</w:t>
            </w:r>
            <w:proofErr w:type="spellEnd"/>
            <w:r>
              <w:rPr>
                <w:rFonts w:cs="Arial"/>
              </w:rPr>
              <w:t xml:space="preserve"> </w:t>
            </w:r>
            <w:proofErr w:type="spellStart"/>
            <w:r>
              <w:rPr>
                <w:rFonts w:cs="Arial"/>
              </w:rPr>
              <w:t>teikėjas</w:t>
            </w:r>
            <w:proofErr w:type="spellEnd"/>
            <w:r w:rsidRPr="009E63D8">
              <w:rPr>
                <w:rFonts w:cs="Arial"/>
              </w:rPr>
              <w:t xml:space="preserve"> </w:t>
            </w:r>
            <w:proofErr w:type="spellStart"/>
            <w:r w:rsidRPr="009E63D8">
              <w:rPr>
                <w:rFonts w:cs="Arial"/>
              </w:rPr>
              <w:t>įsipareigoja</w:t>
            </w:r>
            <w:proofErr w:type="spellEnd"/>
            <w:r w:rsidRPr="009E63D8">
              <w:rPr>
                <w:rFonts w:cs="Arial"/>
              </w:rPr>
              <w:t xml:space="preserve"> </w:t>
            </w:r>
            <w:proofErr w:type="spellStart"/>
            <w:r w:rsidRPr="009E63D8">
              <w:rPr>
                <w:rFonts w:cs="Arial"/>
              </w:rPr>
              <w:t>apie</w:t>
            </w:r>
            <w:proofErr w:type="spellEnd"/>
            <w:r w:rsidRPr="009E63D8">
              <w:rPr>
                <w:rFonts w:cs="Arial"/>
              </w:rPr>
              <w:t xml:space="preserve"> </w:t>
            </w:r>
            <w:proofErr w:type="spellStart"/>
            <w:r w:rsidRPr="009E63D8">
              <w:rPr>
                <w:rFonts w:cs="Arial"/>
              </w:rPr>
              <w:t>nurodytą</w:t>
            </w:r>
            <w:proofErr w:type="spellEnd"/>
            <w:r w:rsidRPr="009E63D8">
              <w:rPr>
                <w:rFonts w:cs="Arial"/>
              </w:rPr>
              <w:t xml:space="preserve"> </w:t>
            </w:r>
            <w:proofErr w:type="spellStart"/>
            <w:r w:rsidRPr="009E63D8">
              <w:rPr>
                <w:rFonts w:cs="Arial"/>
              </w:rPr>
              <w:t>tiesioginio</w:t>
            </w:r>
            <w:proofErr w:type="spellEnd"/>
            <w:r w:rsidRPr="009E63D8">
              <w:rPr>
                <w:rFonts w:cs="Arial"/>
              </w:rPr>
              <w:t xml:space="preserve"> </w:t>
            </w:r>
            <w:proofErr w:type="spellStart"/>
            <w:r w:rsidRPr="009E63D8">
              <w:rPr>
                <w:rFonts w:cs="Arial"/>
              </w:rPr>
              <w:t>atsiskaitymo</w:t>
            </w:r>
            <w:proofErr w:type="spellEnd"/>
            <w:r w:rsidRPr="009E63D8">
              <w:rPr>
                <w:rFonts w:cs="Arial"/>
              </w:rPr>
              <w:t xml:space="preserve"> </w:t>
            </w:r>
            <w:proofErr w:type="spellStart"/>
            <w:r w:rsidRPr="009E63D8">
              <w:rPr>
                <w:rFonts w:cs="Arial"/>
              </w:rPr>
              <w:t>galimybę</w:t>
            </w:r>
            <w:proofErr w:type="spellEnd"/>
            <w:r w:rsidRPr="009E63D8">
              <w:rPr>
                <w:rFonts w:cs="Arial"/>
              </w:rPr>
              <w:t xml:space="preserve"> </w:t>
            </w:r>
            <w:proofErr w:type="spellStart"/>
            <w:r w:rsidRPr="009E63D8">
              <w:rPr>
                <w:rFonts w:cs="Arial"/>
              </w:rPr>
              <w:t>bei</w:t>
            </w:r>
            <w:proofErr w:type="spellEnd"/>
            <w:r w:rsidRPr="009E63D8">
              <w:rPr>
                <w:rFonts w:cs="Arial"/>
              </w:rPr>
              <w:t xml:space="preserve"> </w:t>
            </w:r>
            <w:proofErr w:type="spellStart"/>
            <w:r w:rsidRPr="009E63D8">
              <w:rPr>
                <w:rFonts w:cs="Arial"/>
              </w:rPr>
              <w:t>šioje</w:t>
            </w:r>
            <w:proofErr w:type="spellEnd"/>
            <w:r w:rsidRPr="009E63D8">
              <w:rPr>
                <w:rFonts w:cs="Arial"/>
              </w:rPr>
              <w:t xml:space="preserve"> </w:t>
            </w:r>
            <w:proofErr w:type="spellStart"/>
            <w:r w:rsidRPr="009E63D8">
              <w:rPr>
                <w:rFonts w:cs="Arial"/>
              </w:rPr>
              <w:t>Sutartyje</w:t>
            </w:r>
            <w:proofErr w:type="spellEnd"/>
            <w:r w:rsidRPr="009E63D8">
              <w:rPr>
                <w:rFonts w:cs="Arial"/>
              </w:rPr>
              <w:t xml:space="preserve"> </w:t>
            </w:r>
            <w:proofErr w:type="spellStart"/>
            <w:r w:rsidRPr="009E63D8">
              <w:rPr>
                <w:rFonts w:cs="Arial"/>
              </w:rPr>
              <w:t>nustatytą</w:t>
            </w:r>
            <w:proofErr w:type="spellEnd"/>
            <w:r w:rsidRPr="009E63D8">
              <w:rPr>
                <w:rFonts w:cs="Arial"/>
              </w:rPr>
              <w:t xml:space="preserve"> </w:t>
            </w:r>
            <w:proofErr w:type="spellStart"/>
            <w:r w:rsidRPr="009E63D8">
              <w:rPr>
                <w:rFonts w:cs="Arial"/>
              </w:rPr>
              <w:t>tokio</w:t>
            </w:r>
            <w:proofErr w:type="spellEnd"/>
            <w:r w:rsidRPr="009E63D8">
              <w:rPr>
                <w:rFonts w:cs="Arial"/>
              </w:rPr>
              <w:t xml:space="preserve"> </w:t>
            </w:r>
            <w:proofErr w:type="spellStart"/>
            <w:r w:rsidRPr="009E63D8">
              <w:rPr>
                <w:rFonts w:cs="Arial"/>
              </w:rPr>
              <w:t>atsiskaitymo</w:t>
            </w:r>
            <w:proofErr w:type="spellEnd"/>
            <w:r w:rsidRPr="009E63D8">
              <w:rPr>
                <w:rFonts w:cs="Arial"/>
              </w:rPr>
              <w:t xml:space="preserve"> </w:t>
            </w:r>
            <w:proofErr w:type="spellStart"/>
            <w:r w:rsidRPr="009E63D8">
              <w:rPr>
                <w:rFonts w:cs="Arial"/>
              </w:rPr>
              <w:t>tvarką</w:t>
            </w:r>
            <w:proofErr w:type="spellEnd"/>
            <w:r>
              <w:rPr>
                <w:rFonts w:cs="Arial"/>
              </w:rPr>
              <w:t xml:space="preserve"> </w:t>
            </w:r>
            <w:r w:rsidRPr="00EA3B1F">
              <w:rPr>
                <w:rFonts w:cs="Arial"/>
              </w:rPr>
              <w:t>(</w:t>
            </w:r>
            <w:proofErr w:type="spellStart"/>
            <w:r w:rsidRPr="00EA3B1F">
              <w:rPr>
                <w:rFonts w:cs="Arial"/>
              </w:rPr>
              <w:t>jeigu</w:t>
            </w:r>
            <w:proofErr w:type="spellEnd"/>
            <w:r w:rsidRPr="00EA3B1F">
              <w:rPr>
                <w:rFonts w:cs="Arial"/>
              </w:rPr>
              <w:t xml:space="preserve"> </w:t>
            </w:r>
            <w:proofErr w:type="spellStart"/>
            <w:r w:rsidRPr="00EA3B1F">
              <w:rPr>
                <w:rFonts w:cs="Arial"/>
              </w:rPr>
              <w:t>taikoma</w:t>
            </w:r>
            <w:proofErr w:type="spellEnd"/>
            <w:r w:rsidRPr="00EA3B1F">
              <w:rPr>
                <w:rFonts w:cs="Arial"/>
              </w:rPr>
              <w:t xml:space="preserve">) </w:t>
            </w:r>
            <w:proofErr w:type="spellStart"/>
            <w:r w:rsidRPr="00EA3B1F">
              <w:rPr>
                <w:rFonts w:cs="Arial"/>
              </w:rPr>
              <w:t>informuoti</w:t>
            </w:r>
            <w:proofErr w:type="spellEnd"/>
            <w:r w:rsidRPr="00EA3B1F">
              <w:rPr>
                <w:rFonts w:cs="Arial"/>
              </w:rPr>
              <w:t xml:space="preserve"> </w:t>
            </w:r>
            <w:proofErr w:type="spellStart"/>
            <w:r w:rsidRPr="00EA3B1F">
              <w:rPr>
                <w:rFonts w:cs="Arial"/>
              </w:rPr>
              <w:t>pasitelktus</w:t>
            </w:r>
            <w:proofErr w:type="spellEnd"/>
            <w:r w:rsidRPr="00EA3B1F">
              <w:rPr>
                <w:rFonts w:cs="Arial"/>
              </w:rPr>
              <w:t xml:space="preserve"> </w:t>
            </w:r>
            <w:proofErr w:type="spellStart"/>
            <w:r w:rsidRPr="00EA3B1F">
              <w:rPr>
                <w:rFonts w:cs="Arial"/>
              </w:rPr>
              <w:t>Sub</w:t>
            </w:r>
            <w:r>
              <w:rPr>
                <w:rFonts w:cs="Arial"/>
              </w:rPr>
              <w:t>tei</w:t>
            </w:r>
            <w:r w:rsidRPr="00EA3B1F">
              <w:rPr>
                <w:rFonts w:cs="Arial"/>
              </w:rPr>
              <w:t>kėjus</w:t>
            </w:r>
            <w:proofErr w:type="spellEnd"/>
            <w:r w:rsidRPr="00EA3B1F">
              <w:rPr>
                <w:rFonts w:cs="Arial"/>
              </w:rPr>
              <w:t xml:space="preserve">. </w:t>
            </w:r>
            <w:proofErr w:type="spellStart"/>
            <w:r w:rsidRPr="00EA3B1F">
              <w:rPr>
                <w:rFonts w:cs="Arial"/>
              </w:rPr>
              <w:t>Tiesioginio</w:t>
            </w:r>
            <w:proofErr w:type="spellEnd"/>
            <w:r w:rsidRPr="00EA3B1F">
              <w:rPr>
                <w:rFonts w:cs="Arial"/>
              </w:rPr>
              <w:t xml:space="preserve"> </w:t>
            </w:r>
            <w:proofErr w:type="spellStart"/>
            <w:r w:rsidRPr="00EA3B1F">
              <w:rPr>
                <w:rFonts w:cs="Arial"/>
              </w:rPr>
              <w:t>atsiskaitymo</w:t>
            </w:r>
            <w:proofErr w:type="spellEnd"/>
            <w:r w:rsidRPr="00EA3B1F">
              <w:rPr>
                <w:rFonts w:cs="Arial"/>
              </w:rPr>
              <w:t xml:space="preserve"> </w:t>
            </w:r>
            <w:proofErr w:type="spellStart"/>
            <w:r w:rsidRPr="00EA3B1F">
              <w:rPr>
                <w:rFonts w:cs="Arial"/>
              </w:rPr>
              <w:t>tvarka</w:t>
            </w:r>
            <w:proofErr w:type="spellEnd"/>
            <w:r w:rsidRPr="00EA3B1F">
              <w:rPr>
                <w:rFonts w:cs="Arial"/>
              </w:rPr>
              <w:t xml:space="preserve"> </w:t>
            </w:r>
            <w:proofErr w:type="spellStart"/>
            <w:r w:rsidRPr="00EA3B1F">
              <w:rPr>
                <w:rFonts w:cs="Arial"/>
              </w:rPr>
              <w:t>ir</w:t>
            </w:r>
            <w:proofErr w:type="spellEnd"/>
            <w:r w:rsidRPr="00EA3B1F">
              <w:rPr>
                <w:rFonts w:cs="Arial"/>
              </w:rPr>
              <w:t xml:space="preserve"> </w:t>
            </w:r>
            <w:proofErr w:type="spellStart"/>
            <w:r w:rsidRPr="00EA3B1F">
              <w:rPr>
                <w:rFonts w:cs="Arial"/>
              </w:rPr>
              <w:t>sąlygos</w:t>
            </w:r>
            <w:proofErr w:type="spellEnd"/>
            <w:r w:rsidRPr="00EA3B1F">
              <w:rPr>
                <w:rFonts w:cs="Arial"/>
              </w:rPr>
              <w:t xml:space="preserve"> </w:t>
            </w:r>
            <w:proofErr w:type="spellStart"/>
            <w:r w:rsidRPr="00AA70B0">
              <w:rPr>
                <w:rFonts w:cs="Arial"/>
              </w:rPr>
              <w:t>numatytos</w:t>
            </w:r>
            <w:proofErr w:type="spellEnd"/>
            <w:r w:rsidRPr="00AA70B0">
              <w:rPr>
                <w:rFonts w:cs="Arial"/>
              </w:rPr>
              <w:t xml:space="preserve"> </w:t>
            </w:r>
            <w:proofErr w:type="spellStart"/>
            <w:r w:rsidRPr="00AA70B0">
              <w:rPr>
                <w:rFonts w:cs="Arial"/>
              </w:rPr>
              <w:t>Sutarties</w:t>
            </w:r>
            <w:proofErr w:type="spellEnd"/>
            <w:r w:rsidRPr="00AA70B0">
              <w:rPr>
                <w:rFonts w:cs="Arial"/>
              </w:rPr>
              <w:t xml:space="preserve"> BD 8 </w:t>
            </w:r>
            <w:proofErr w:type="spellStart"/>
            <w:r w:rsidRPr="00AA70B0">
              <w:rPr>
                <w:rFonts w:cs="Arial"/>
              </w:rPr>
              <w:t>skyriaus</w:t>
            </w:r>
            <w:proofErr w:type="spellEnd"/>
            <w:r w:rsidRPr="00EA3B1F">
              <w:rPr>
                <w:rFonts w:cs="Arial"/>
              </w:rPr>
              <w:t xml:space="preserve"> </w:t>
            </w:r>
            <w:proofErr w:type="spellStart"/>
            <w:r w:rsidRPr="00EA3B1F">
              <w:rPr>
                <w:rFonts w:cs="Arial"/>
              </w:rPr>
              <w:t>punktuose</w:t>
            </w:r>
            <w:proofErr w:type="spellEnd"/>
            <w:r w:rsidRPr="00FE027A">
              <w:rPr>
                <w:rFonts w:cs="Arial"/>
              </w:rPr>
              <w:t>.</w:t>
            </w:r>
            <w:bookmarkEnd w:id="4"/>
          </w:p>
          <w:p w14:paraId="7E07E8F2" w14:textId="77777777" w:rsidR="00152183" w:rsidRDefault="00152183" w:rsidP="007C3641">
            <w:pPr>
              <w:pStyle w:val="ListBullet"/>
              <w:numPr>
                <w:ilvl w:val="0"/>
                <w:numId w:val="0"/>
              </w:numPr>
              <w:ind w:left="360"/>
              <w:rPr>
                <w:lang w:val="lt-LT"/>
              </w:rPr>
            </w:pPr>
          </w:p>
          <w:p w14:paraId="0258AB9E" w14:textId="77777777" w:rsidR="007C3641" w:rsidRDefault="007C3641" w:rsidP="007C3641">
            <w:pPr>
              <w:pStyle w:val="ListBullet"/>
              <w:numPr>
                <w:ilvl w:val="0"/>
                <w:numId w:val="0"/>
              </w:numPr>
              <w:ind w:left="360"/>
              <w:rPr>
                <w:lang w:val="lt-LT"/>
              </w:rPr>
            </w:pPr>
          </w:p>
          <w:p w14:paraId="488F7531" w14:textId="14DCF2BC" w:rsidR="009F47ED" w:rsidRPr="005F6A06" w:rsidRDefault="003F6249" w:rsidP="005F6A06">
            <w:pPr>
              <w:pStyle w:val="ListBullet"/>
              <w:shd w:val="clear" w:color="auto" w:fill="DBE5F1" w:themeFill="accent1" w:themeFillTint="33"/>
              <w:ind w:left="605" w:hanging="567"/>
              <w:jc w:val="both"/>
              <w:rPr>
                <w:b/>
                <w:bCs/>
                <w:color w:val="1F497D" w:themeColor="text2"/>
                <w:lang w:val="lt-LT"/>
              </w:rPr>
            </w:pPr>
            <w:r w:rsidRPr="5B9DE773">
              <w:rPr>
                <w:b/>
                <w:bCs/>
                <w:color w:val="1F497D" w:themeColor="text2"/>
                <w:lang w:val="lt-LT"/>
              </w:rPr>
              <w:t>ŠALIŲ ATSAKOMYBĖ</w:t>
            </w:r>
          </w:p>
          <w:p w14:paraId="34017180" w14:textId="7E9D0C67" w:rsidR="00270982" w:rsidRDefault="00270982" w:rsidP="00D96A64">
            <w:pPr>
              <w:numPr>
                <w:ilvl w:val="1"/>
                <w:numId w:val="1"/>
              </w:numPr>
              <w:tabs>
                <w:tab w:val="left" w:pos="889"/>
              </w:tabs>
              <w:spacing w:after="0" w:line="240" w:lineRule="auto"/>
              <w:ind w:left="605" w:hanging="605"/>
              <w:jc w:val="both"/>
              <w:rPr>
                <w:rFonts w:cs="Arial"/>
              </w:rPr>
            </w:pPr>
            <w:proofErr w:type="spellStart"/>
            <w:r w:rsidRPr="48609D98">
              <w:rPr>
                <w:rFonts w:cs="Arial"/>
              </w:rPr>
              <w:t>Už</w:t>
            </w:r>
            <w:proofErr w:type="spellEnd"/>
            <w:r w:rsidRPr="48609D98">
              <w:rPr>
                <w:rFonts w:cs="Arial"/>
              </w:rPr>
              <w:t xml:space="preserve"> </w:t>
            </w:r>
            <w:proofErr w:type="spellStart"/>
            <w:r w:rsidRPr="48609D98">
              <w:rPr>
                <w:rFonts w:cs="Arial"/>
              </w:rPr>
              <w:t>vėlavimą</w:t>
            </w:r>
            <w:proofErr w:type="spellEnd"/>
            <w:r w:rsidRPr="48609D98">
              <w:rPr>
                <w:rFonts w:cs="Arial"/>
              </w:rPr>
              <w:t xml:space="preserve"> </w:t>
            </w:r>
            <w:proofErr w:type="spellStart"/>
            <w:r w:rsidRPr="48609D98">
              <w:rPr>
                <w:rFonts w:cs="Arial"/>
              </w:rPr>
              <w:t>suteikti</w:t>
            </w:r>
            <w:proofErr w:type="spellEnd"/>
            <w:r w:rsidRPr="48609D98">
              <w:rPr>
                <w:rFonts w:cs="Arial"/>
              </w:rPr>
              <w:t xml:space="preserve"> </w:t>
            </w:r>
            <w:proofErr w:type="spellStart"/>
            <w:r w:rsidRPr="48609D98">
              <w:rPr>
                <w:rFonts w:cs="Arial"/>
              </w:rPr>
              <w:t>Pirkimo</w:t>
            </w:r>
            <w:proofErr w:type="spellEnd"/>
            <w:r w:rsidRPr="48609D98">
              <w:rPr>
                <w:rFonts w:cs="Arial"/>
              </w:rPr>
              <w:t xml:space="preserve"> </w:t>
            </w:r>
            <w:proofErr w:type="spellStart"/>
            <w:r w:rsidRPr="48609D98">
              <w:rPr>
                <w:rFonts w:cs="Arial"/>
              </w:rPr>
              <w:t>sąlygas</w:t>
            </w:r>
            <w:proofErr w:type="spellEnd"/>
            <w:r w:rsidRPr="48609D98">
              <w:rPr>
                <w:rFonts w:cs="Arial"/>
              </w:rPr>
              <w:t xml:space="preserve"> </w:t>
            </w:r>
            <w:proofErr w:type="spellStart"/>
            <w:r w:rsidRPr="48609D98">
              <w:rPr>
                <w:rFonts w:cs="Arial"/>
              </w:rPr>
              <w:t>atitinkančias</w:t>
            </w:r>
            <w:proofErr w:type="spellEnd"/>
            <w:r w:rsidRPr="48609D98">
              <w:rPr>
                <w:rFonts w:cs="Arial"/>
              </w:rPr>
              <w:t xml:space="preserve"> </w:t>
            </w:r>
            <w:proofErr w:type="spellStart"/>
            <w:r w:rsidRPr="48609D98">
              <w:rPr>
                <w:rFonts w:cs="Arial"/>
              </w:rPr>
              <w:t>Paslaugas</w:t>
            </w:r>
            <w:proofErr w:type="spellEnd"/>
            <w:r w:rsidRPr="48609D98">
              <w:rPr>
                <w:rFonts w:cs="Arial"/>
              </w:rPr>
              <w:t xml:space="preserve"> per </w:t>
            </w:r>
            <w:proofErr w:type="spellStart"/>
            <w:r w:rsidRPr="48609D98">
              <w:rPr>
                <w:rFonts w:cs="Arial"/>
              </w:rPr>
              <w:t>Sutarties</w:t>
            </w:r>
            <w:proofErr w:type="spellEnd"/>
            <w:r w:rsidRPr="48609D98">
              <w:rPr>
                <w:rFonts w:cs="Arial"/>
              </w:rPr>
              <w:t xml:space="preserve"> SD </w:t>
            </w:r>
            <w:r w:rsidRPr="0056295F">
              <w:rPr>
                <w:rFonts w:cs="Arial"/>
              </w:rPr>
              <w:t>3.1.</w:t>
            </w:r>
            <w:r w:rsidRPr="00655DDD">
              <w:rPr>
                <w:rFonts w:cs="Arial"/>
              </w:rPr>
              <w:t xml:space="preserve"> </w:t>
            </w:r>
            <w:proofErr w:type="spellStart"/>
            <w:r w:rsidRPr="48609D98">
              <w:rPr>
                <w:rFonts w:cs="Arial"/>
              </w:rPr>
              <w:t>punkte</w:t>
            </w:r>
            <w:proofErr w:type="spellEnd"/>
            <w:r w:rsidRPr="48609D98">
              <w:rPr>
                <w:rFonts w:cs="Arial"/>
              </w:rPr>
              <w:t xml:space="preserve"> </w:t>
            </w:r>
            <w:proofErr w:type="spellStart"/>
            <w:r w:rsidRPr="48609D98">
              <w:rPr>
                <w:rFonts w:cs="Arial"/>
              </w:rPr>
              <w:t>nustatytą</w:t>
            </w:r>
            <w:proofErr w:type="spellEnd"/>
            <w:r w:rsidRPr="48609D98">
              <w:rPr>
                <w:rFonts w:cs="Arial"/>
              </w:rPr>
              <w:t xml:space="preserve"> </w:t>
            </w:r>
            <w:proofErr w:type="spellStart"/>
            <w:r w:rsidRPr="48609D98">
              <w:rPr>
                <w:rFonts w:cs="Arial"/>
              </w:rPr>
              <w:t>terminą</w:t>
            </w:r>
            <w:proofErr w:type="spellEnd"/>
            <w:r w:rsidRPr="48609D98">
              <w:rPr>
                <w:rFonts w:cs="Arial"/>
              </w:rPr>
              <w:t xml:space="preserve"> </w:t>
            </w:r>
            <w:proofErr w:type="spellStart"/>
            <w:r w:rsidRPr="48609D98">
              <w:rPr>
                <w:rFonts w:cs="Arial"/>
              </w:rPr>
              <w:t>Paslaugų</w:t>
            </w:r>
            <w:proofErr w:type="spellEnd"/>
            <w:r w:rsidRPr="48609D98">
              <w:rPr>
                <w:rFonts w:cs="Arial"/>
              </w:rPr>
              <w:t xml:space="preserve"> </w:t>
            </w:r>
            <w:proofErr w:type="spellStart"/>
            <w:r w:rsidRPr="48609D98">
              <w:rPr>
                <w:rFonts w:cs="Arial"/>
              </w:rPr>
              <w:t>teikėjas</w:t>
            </w:r>
            <w:proofErr w:type="spellEnd"/>
            <w:r w:rsidRPr="48609D98">
              <w:rPr>
                <w:rFonts w:cs="Arial"/>
              </w:rPr>
              <w:t xml:space="preserve">, </w:t>
            </w:r>
            <w:proofErr w:type="spellStart"/>
            <w:r w:rsidRPr="48609D98">
              <w:rPr>
                <w:rFonts w:cs="Arial"/>
              </w:rPr>
              <w:t>Klientui</w:t>
            </w:r>
            <w:proofErr w:type="spellEnd"/>
            <w:r w:rsidRPr="48609D98">
              <w:rPr>
                <w:rFonts w:cs="Arial"/>
              </w:rPr>
              <w:t xml:space="preserve"> </w:t>
            </w:r>
            <w:proofErr w:type="spellStart"/>
            <w:r w:rsidRPr="48609D98">
              <w:rPr>
                <w:rFonts w:cs="Arial"/>
              </w:rPr>
              <w:t>pareikalavus</w:t>
            </w:r>
            <w:proofErr w:type="spellEnd"/>
            <w:r w:rsidRPr="48609D98">
              <w:rPr>
                <w:rFonts w:cs="Arial"/>
              </w:rPr>
              <w:t xml:space="preserve">, moka </w:t>
            </w:r>
            <w:proofErr w:type="spellStart"/>
            <w:r w:rsidRPr="48609D98">
              <w:rPr>
                <w:rFonts w:cs="Arial"/>
              </w:rPr>
              <w:t>Klientui</w:t>
            </w:r>
            <w:proofErr w:type="spellEnd"/>
            <w:r w:rsidRPr="48609D98">
              <w:rPr>
                <w:rFonts w:cs="Arial"/>
              </w:rPr>
              <w:t xml:space="preserve"> 0,05 </w:t>
            </w:r>
            <w:proofErr w:type="spellStart"/>
            <w:r w:rsidRPr="48609D98">
              <w:rPr>
                <w:rFonts w:cs="Arial"/>
              </w:rPr>
              <w:t>procentų</w:t>
            </w:r>
            <w:proofErr w:type="spellEnd"/>
            <w:r w:rsidRPr="48609D98">
              <w:rPr>
                <w:rFonts w:cs="Arial"/>
              </w:rPr>
              <w:t xml:space="preserve"> </w:t>
            </w:r>
            <w:proofErr w:type="spellStart"/>
            <w:r w:rsidRPr="48609D98">
              <w:rPr>
                <w:rFonts w:cs="Arial"/>
              </w:rPr>
              <w:t>nuo</w:t>
            </w:r>
            <w:proofErr w:type="spellEnd"/>
            <w:r w:rsidRPr="48609D98">
              <w:rPr>
                <w:rFonts w:cs="Arial"/>
              </w:rPr>
              <w:t xml:space="preserve"> </w:t>
            </w:r>
            <w:proofErr w:type="spellStart"/>
            <w:r w:rsidRPr="48609D98">
              <w:rPr>
                <w:rFonts w:cs="Arial"/>
              </w:rPr>
              <w:t>vėluojamų</w:t>
            </w:r>
            <w:proofErr w:type="spellEnd"/>
            <w:r w:rsidRPr="48609D98">
              <w:rPr>
                <w:rFonts w:cs="Arial"/>
              </w:rPr>
              <w:t xml:space="preserve"> </w:t>
            </w:r>
            <w:proofErr w:type="spellStart"/>
            <w:r w:rsidRPr="48609D98">
              <w:rPr>
                <w:rFonts w:cs="Arial"/>
              </w:rPr>
              <w:t>suteikti</w:t>
            </w:r>
            <w:proofErr w:type="spellEnd"/>
            <w:r w:rsidRPr="48609D98">
              <w:rPr>
                <w:rFonts w:cs="Arial"/>
              </w:rPr>
              <w:t xml:space="preserve"> </w:t>
            </w:r>
            <w:proofErr w:type="spellStart"/>
            <w:r w:rsidRPr="48609D98">
              <w:rPr>
                <w:rFonts w:cs="Arial"/>
              </w:rPr>
              <w:t>Paslaugų</w:t>
            </w:r>
            <w:proofErr w:type="spellEnd"/>
            <w:r w:rsidRPr="48609D98">
              <w:rPr>
                <w:rFonts w:cs="Arial"/>
              </w:rPr>
              <w:t xml:space="preserve"> </w:t>
            </w:r>
            <w:proofErr w:type="spellStart"/>
            <w:r w:rsidRPr="48609D98">
              <w:rPr>
                <w:rFonts w:cs="Arial"/>
              </w:rPr>
              <w:t>kainos</w:t>
            </w:r>
            <w:proofErr w:type="spellEnd"/>
            <w:r w:rsidRPr="48609D98">
              <w:rPr>
                <w:rFonts w:cs="Arial"/>
              </w:rPr>
              <w:t xml:space="preserve"> </w:t>
            </w:r>
            <w:proofErr w:type="spellStart"/>
            <w:r w:rsidRPr="48609D98">
              <w:rPr>
                <w:rFonts w:cs="Arial"/>
              </w:rPr>
              <w:t>dydžio</w:t>
            </w:r>
            <w:proofErr w:type="spellEnd"/>
            <w:r w:rsidRPr="48609D98">
              <w:rPr>
                <w:rFonts w:cs="Arial"/>
              </w:rPr>
              <w:t xml:space="preserve"> </w:t>
            </w:r>
            <w:proofErr w:type="spellStart"/>
            <w:r w:rsidRPr="48609D98">
              <w:rPr>
                <w:rFonts w:cs="Arial"/>
              </w:rPr>
              <w:t>delspinigius</w:t>
            </w:r>
            <w:proofErr w:type="spellEnd"/>
            <w:r w:rsidRPr="48609D98">
              <w:rPr>
                <w:rFonts w:cs="Arial"/>
              </w:rPr>
              <w:t xml:space="preserve"> </w:t>
            </w:r>
            <w:proofErr w:type="spellStart"/>
            <w:r w:rsidRPr="48609D98">
              <w:rPr>
                <w:rFonts w:cs="Arial"/>
              </w:rPr>
              <w:t>už</w:t>
            </w:r>
            <w:proofErr w:type="spellEnd"/>
            <w:r w:rsidRPr="48609D98">
              <w:rPr>
                <w:rFonts w:cs="Arial"/>
              </w:rPr>
              <w:t xml:space="preserve"> </w:t>
            </w:r>
            <w:proofErr w:type="spellStart"/>
            <w:r w:rsidRPr="48609D98">
              <w:rPr>
                <w:rFonts w:cs="Arial"/>
              </w:rPr>
              <w:t>kiekvieną</w:t>
            </w:r>
            <w:proofErr w:type="spellEnd"/>
            <w:r w:rsidRPr="48609D98">
              <w:rPr>
                <w:rFonts w:cs="Arial"/>
              </w:rPr>
              <w:t xml:space="preserve"> </w:t>
            </w:r>
            <w:proofErr w:type="spellStart"/>
            <w:r w:rsidRPr="48609D98">
              <w:rPr>
                <w:rFonts w:cs="Arial"/>
              </w:rPr>
              <w:t>uždelstą</w:t>
            </w:r>
            <w:proofErr w:type="spellEnd"/>
            <w:r w:rsidRPr="48609D98">
              <w:rPr>
                <w:rFonts w:cs="Arial"/>
              </w:rPr>
              <w:t xml:space="preserve"> </w:t>
            </w:r>
            <w:r>
              <w:rPr>
                <w:rFonts w:cs="Arial"/>
              </w:rPr>
              <w:t>D</w:t>
            </w:r>
            <w:r w:rsidRPr="48609D98">
              <w:rPr>
                <w:rFonts w:cs="Arial"/>
              </w:rPr>
              <w:t>ieną</w:t>
            </w:r>
            <w:r>
              <w:rPr>
                <w:rFonts w:cs="Arial"/>
              </w:rPr>
              <w:t>,</w:t>
            </w:r>
            <w:r w:rsidRPr="48609D98">
              <w:rPr>
                <w:rFonts w:cs="Arial"/>
              </w:rPr>
              <w:t xml:space="preserve"> </w:t>
            </w:r>
            <w:proofErr w:type="spellStart"/>
            <w:r w:rsidRPr="009019C3">
              <w:rPr>
                <w:rFonts w:cs="Arial"/>
              </w:rPr>
              <w:t>tačiau</w:t>
            </w:r>
            <w:proofErr w:type="spellEnd"/>
            <w:r w:rsidRPr="009019C3">
              <w:rPr>
                <w:rFonts w:cs="Arial"/>
              </w:rPr>
              <w:t xml:space="preserve"> bet </w:t>
            </w:r>
            <w:proofErr w:type="spellStart"/>
            <w:r w:rsidRPr="009019C3">
              <w:rPr>
                <w:rFonts w:cs="Arial"/>
              </w:rPr>
              <w:t>kokiu</w:t>
            </w:r>
            <w:proofErr w:type="spellEnd"/>
            <w:r w:rsidRPr="009019C3">
              <w:rPr>
                <w:rFonts w:cs="Arial"/>
              </w:rPr>
              <w:t xml:space="preserve"> </w:t>
            </w:r>
            <w:proofErr w:type="spellStart"/>
            <w:r w:rsidRPr="009019C3">
              <w:rPr>
                <w:rFonts w:cs="Arial"/>
              </w:rPr>
              <w:t>atveju</w:t>
            </w:r>
            <w:proofErr w:type="spellEnd"/>
            <w:r w:rsidRPr="009019C3">
              <w:rPr>
                <w:rFonts w:cs="Arial"/>
              </w:rPr>
              <w:t xml:space="preserve"> ne </w:t>
            </w:r>
            <w:proofErr w:type="spellStart"/>
            <w:r w:rsidRPr="009019C3">
              <w:rPr>
                <w:rFonts w:cs="Arial"/>
              </w:rPr>
              <w:t>mažiau</w:t>
            </w:r>
            <w:proofErr w:type="spellEnd"/>
            <w:r w:rsidRPr="009019C3">
              <w:rPr>
                <w:rFonts w:cs="Arial"/>
              </w:rPr>
              <w:t xml:space="preserve"> </w:t>
            </w:r>
            <w:proofErr w:type="spellStart"/>
            <w:r w:rsidRPr="009019C3">
              <w:rPr>
                <w:rFonts w:cs="Arial"/>
              </w:rPr>
              <w:t>kaip</w:t>
            </w:r>
            <w:proofErr w:type="spellEnd"/>
            <w:r w:rsidRPr="009019C3">
              <w:rPr>
                <w:rFonts w:cs="Arial"/>
              </w:rPr>
              <w:t xml:space="preserve"> </w:t>
            </w:r>
            <w:r w:rsidR="009019C3" w:rsidRPr="009019C3">
              <w:rPr>
                <w:rFonts w:cs="Arial"/>
              </w:rPr>
              <w:t xml:space="preserve">300 </w:t>
            </w:r>
            <w:r w:rsidRPr="009019C3">
              <w:rPr>
                <w:rFonts w:cs="Arial"/>
              </w:rPr>
              <w:t>EUR (</w:t>
            </w:r>
            <w:proofErr w:type="spellStart"/>
            <w:r w:rsidR="009019C3" w:rsidRPr="009019C3">
              <w:rPr>
                <w:rFonts w:cs="Arial"/>
              </w:rPr>
              <w:t>trys</w:t>
            </w:r>
            <w:proofErr w:type="spellEnd"/>
            <w:r w:rsidR="009019C3" w:rsidRPr="009019C3">
              <w:rPr>
                <w:rFonts w:cs="Arial"/>
              </w:rPr>
              <w:t xml:space="preserve"> </w:t>
            </w:r>
            <w:r w:rsidR="009019C3" w:rsidRPr="009019C3">
              <w:rPr>
                <w:rFonts w:cs="Arial"/>
                <w:lang w:val="lt-LT"/>
              </w:rPr>
              <w:t>šimtai</w:t>
            </w:r>
            <w:r w:rsidRPr="009019C3">
              <w:rPr>
                <w:rFonts w:cs="Arial"/>
              </w:rPr>
              <w:t xml:space="preserve">) </w:t>
            </w:r>
            <w:proofErr w:type="spellStart"/>
            <w:r w:rsidRPr="009019C3">
              <w:rPr>
                <w:rFonts w:cs="Arial"/>
              </w:rPr>
              <w:t>už</w:t>
            </w:r>
            <w:proofErr w:type="spellEnd"/>
            <w:r w:rsidRPr="009019C3">
              <w:rPr>
                <w:rFonts w:cs="Arial"/>
              </w:rPr>
              <w:t xml:space="preserve"> </w:t>
            </w:r>
            <w:proofErr w:type="spellStart"/>
            <w:r w:rsidRPr="009019C3">
              <w:rPr>
                <w:rFonts w:cs="Arial"/>
              </w:rPr>
              <w:t>vieną</w:t>
            </w:r>
            <w:proofErr w:type="spellEnd"/>
            <w:r w:rsidRPr="009019C3">
              <w:rPr>
                <w:rFonts w:cs="Arial"/>
              </w:rPr>
              <w:t xml:space="preserve"> </w:t>
            </w:r>
            <w:proofErr w:type="spellStart"/>
            <w:r w:rsidRPr="009019C3">
              <w:rPr>
                <w:rFonts w:cs="Arial"/>
              </w:rPr>
              <w:t>vėlavimo</w:t>
            </w:r>
            <w:proofErr w:type="spellEnd"/>
            <w:r w:rsidRPr="009019C3">
              <w:rPr>
                <w:rFonts w:cs="Arial"/>
              </w:rPr>
              <w:t xml:space="preserve"> </w:t>
            </w:r>
            <w:proofErr w:type="spellStart"/>
            <w:r w:rsidRPr="009019C3">
              <w:rPr>
                <w:rFonts w:cs="Arial"/>
              </w:rPr>
              <w:t>laikotarpį</w:t>
            </w:r>
            <w:proofErr w:type="spellEnd"/>
            <w:r w:rsidRPr="009019C3">
              <w:rPr>
                <w:rFonts w:cs="Arial"/>
              </w:rPr>
              <w:t>.</w:t>
            </w:r>
          </w:p>
          <w:p w14:paraId="459F03FC" w14:textId="77777777" w:rsidR="00270982" w:rsidRDefault="00270982" w:rsidP="00F5549F">
            <w:pPr>
              <w:tabs>
                <w:tab w:val="left" w:pos="889"/>
              </w:tabs>
              <w:spacing w:after="0" w:line="240" w:lineRule="auto"/>
              <w:jc w:val="both"/>
              <w:rPr>
                <w:rFonts w:cs="Arial"/>
              </w:rPr>
            </w:pPr>
          </w:p>
          <w:p w14:paraId="5D8CE45F" w14:textId="77777777" w:rsidR="00785E4A" w:rsidRDefault="00785E4A" w:rsidP="00D96A64">
            <w:pPr>
              <w:tabs>
                <w:tab w:val="left" w:pos="889"/>
              </w:tabs>
              <w:spacing w:after="0" w:line="240" w:lineRule="auto"/>
              <w:ind w:left="605" w:hanging="605"/>
              <w:jc w:val="both"/>
              <w:rPr>
                <w:rFonts w:cs="Arial"/>
              </w:rPr>
            </w:pPr>
          </w:p>
          <w:p w14:paraId="0068C45A" w14:textId="0E0C46CD" w:rsidR="00270982" w:rsidRDefault="00270982" w:rsidP="00D96A64">
            <w:pPr>
              <w:pStyle w:val="ListParagraph"/>
              <w:numPr>
                <w:ilvl w:val="1"/>
                <w:numId w:val="1"/>
              </w:numPr>
              <w:tabs>
                <w:tab w:val="left" w:pos="889"/>
              </w:tabs>
              <w:spacing w:after="0" w:line="240" w:lineRule="auto"/>
              <w:ind w:left="605" w:hanging="605"/>
              <w:jc w:val="both"/>
              <w:rPr>
                <w:rFonts w:cs="Arial"/>
              </w:rPr>
            </w:pPr>
            <w:proofErr w:type="spellStart"/>
            <w:r w:rsidRPr="00717DB8">
              <w:rPr>
                <w:rFonts w:cs="Arial"/>
              </w:rPr>
              <w:t>Už</w:t>
            </w:r>
            <w:proofErr w:type="spellEnd"/>
            <w:r w:rsidRPr="00717DB8">
              <w:rPr>
                <w:rFonts w:cs="Arial"/>
              </w:rPr>
              <w:t xml:space="preserve"> </w:t>
            </w:r>
            <w:proofErr w:type="spellStart"/>
            <w:r w:rsidRPr="00717DB8">
              <w:rPr>
                <w:rFonts w:cs="Arial"/>
              </w:rPr>
              <w:t>nustatytų</w:t>
            </w:r>
            <w:proofErr w:type="spellEnd"/>
            <w:r w:rsidRPr="00717DB8">
              <w:rPr>
                <w:rFonts w:cs="Arial"/>
              </w:rPr>
              <w:t xml:space="preserve"> </w:t>
            </w:r>
            <w:proofErr w:type="spellStart"/>
            <w:r w:rsidRPr="00717DB8">
              <w:rPr>
                <w:rFonts w:cs="Arial"/>
              </w:rPr>
              <w:t>trūkumų</w:t>
            </w:r>
            <w:proofErr w:type="spellEnd"/>
            <w:r w:rsidRPr="00717DB8">
              <w:rPr>
                <w:rFonts w:cs="Arial"/>
              </w:rPr>
              <w:t xml:space="preserve"> </w:t>
            </w:r>
            <w:proofErr w:type="spellStart"/>
            <w:r w:rsidRPr="00717DB8">
              <w:rPr>
                <w:rFonts w:cs="Arial"/>
              </w:rPr>
              <w:t>nepašalinimą</w:t>
            </w:r>
            <w:proofErr w:type="spellEnd"/>
            <w:r w:rsidRPr="00717DB8">
              <w:rPr>
                <w:rFonts w:cs="Arial"/>
              </w:rPr>
              <w:t xml:space="preserve"> per </w:t>
            </w:r>
            <w:proofErr w:type="spellStart"/>
            <w:r w:rsidRPr="00717DB8">
              <w:rPr>
                <w:rFonts w:cs="Arial"/>
              </w:rPr>
              <w:t>Techninėje</w:t>
            </w:r>
            <w:proofErr w:type="spellEnd"/>
            <w:r w:rsidRPr="00717DB8">
              <w:rPr>
                <w:rFonts w:cs="Arial"/>
              </w:rPr>
              <w:t xml:space="preserve"> </w:t>
            </w:r>
            <w:proofErr w:type="spellStart"/>
            <w:r w:rsidRPr="00717DB8">
              <w:rPr>
                <w:rFonts w:cs="Arial"/>
              </w:rPr>
              <w:t>specifikacijoje</w:t>
            </w:r>
            <w:proofErr w:type="spellEnd"/>
            <w:r w:rsidRPr="00717DB8">
              <w:rPr>
                <w:rFonts w:cs="Arial"/>
              </w:rPr>
              <w:t xml:space="preserve"> </w:t>
            </w:r>
            <w:proofErr w:type="spellStart"/>
            <w:r>
              <w:rPr>
                <w:rFonts w:cs="Arial"/>
              </w:rPr>
              <w:t>ar</w:t>
            </w:r>
            <w:proofErr w:type="spellEnd"/>
            <w:r>
              <w:rPr>
                <w:rFonts w:cs="Arial"/>
              </w:rPr>
              <w:t xml:space="preserve"> </w:t>
            </w:r>
            <w:proofErr w:type="spellStart"/>
            <w:r>
              <w:rPr>
                <w:rFonts w:cs="Arial"/>
              </w:rPr>
              <w:t>Sutartyje</w:t>
            </w:r>
            <w:proofErr w:type="spellEnd"/>
            <w:r>
              <w:rPr>
                <w:rFonts w:cs="Arial"/>
              </w:rPr>
              <w:t xml:space="preserve"> </w:t>
            </w:r>
            <w:proofErr w:type="spellStart"/>
            <w:r w:rsidRPr="00717DB8">
              <w:rPr>
                <w:rFonts w:cs="Arial"/>
              </w:rPr>
              <w:t>nustatytą</w:t>
            </w:r>
            <w:proofErr w:type="spellEnd"/>
            <w:r w:rsidRPr="00717DB8">
              <w:rPr>
                <w:rFonts w:cs="Arial"/>
              </w:rPr>
              <w:t xml:space="preserve"> </w:t>
            </w:r>
            <w:proofErr w:type="spellStart"/>
            <w:r w:rsidRPr="00717DB8">
              <w:rPr>
                <w:rFonts w:cs="Arial"/>
              </w:rPr>
              <w:t>terminą</w:t>
            </w:r>
            <w:proofErr w:type="spellEnd"/>
            <w:r w:rsidRPr="00717DB8">
              <w:rPr>
                <w:rFonts w:cs="Arial"/>
              </w:rPr>
              <w:t xml:space="preserve"> </w:t>
            </w:r>
            <w:proofErr w:type="spellStart"/>
            <w:r>
              <w:rPr>
                <w:rFonts w:cs="Arial"/>
              </w:rPr>
              <w:t>Paslaugų</w:t>
            </w:r>
            <w:proofErr w:type="spellEnd"/>
            <w:r>
              <w:rPr>
                <w:rFonts w:cs="Arial"/>
              </w:rPr>
              <w:t xml:space="preserve"> </w:t>
            </w:r>
            <w:proofErr w:type="spellStart"/>
            <w:r>
              <w:rPr>
                <w:rFonts w:cs="Arial"/>
              </w:rPr>
              <w:t>teikėjas</w:t>
            </w:r>
            <w:proofErr w:type="spellEnd"/>
            <w:r w:rsidRPr="00717DB8">
              <w:rPr>
                <w:rFonts w:cs="Arial"/>
              </w:rPr>
              <w:t xml:space="preserve">, </w:t>
            </w:r>
            <w:proofErr w:type="spellStart"/>
            <w:r>
              <w:rPr>
                <w:rFonts w:cs="Arial"/>
              </w:rPr>
              <w:t>Klientui</w:t>
            </w:r>
            <w:proofErr w:type="spellEnd"/>
            <w:r w:rsidRPr="00717DB8">
              <w:rPr>
                <w:rFonts w:cs="Arial"/>
              </w:rPr>
              <w:t xml:space="preserve"> </w:t>
            </w:r>
            <w:proofErr w:type="spellStart"/>
            <w:r w:rsidRPr="00717DB8">
              <w:rPr>
                <w:rFonts w:cs="Arial"/>
              </w:rPr>
              <w:t>pareikalavus</w:t>
            </w:r>
            <w:proofErr w:type="spellEnd"/>
            <w:r w:rsidRPr="000352CA">
              <w:rPr>
                <w:rFonts w:cs="Arial"/>
              </w:rPr>
              <w:t xml:space="preserve">, moka </w:t>
            </w:r>
            <w:proofErr w:type="spellStart"/>
            <w:r w:rsidRPr="000352CA">
              <w:rPr>
                <w:rFonts w:cs="Arial"/>
              </w:rPr>
              <w:t>Klientui</w:t>
            </w:r>
            <w:proofErr w:type="spellEnd"/>
            <w:r w:rsidRPr="000352CA">
              <w:rPr>
                <w:rFonts w:cs="Arial"/>
              </w:rPr>
              <w:t xml:space="preserve"> 0,05 </w:t>
            </w:r>
            <w:proofErr w:type="spellStart"/>
            <w:r w:rsidRPr="000352CA">
              <w:rPr>
                <w:rFonts w:cs="Arial"/>
              </w:rPr>
              <w:t>procentų</w:t>
            </w:r>
            <w:proofErr w:type="spellEnd"/>
            <w:r w:rsidRPr="000352CA">
              <w:rPr>
                <w:rFonts w:cs="Arial"/>
              </w:rPr>
              <w:t xml:space="preserve"> </w:t>
            </w:r>
            <w:proofErr w:type="spellStart"/>
            <w:r w:rsidRPr="000352CA">
              <w:rPr>
                <w:rFonts w:cs="Arial"/>
              </w:rPr>
              <w:t>nuo</w:t>
            </w:r>
            <w:proofErr w:type="spellEnd"/>
            <w:r w:rsidRPr="000352CA">
              <w:rPr>
                <w:rFonts w:cs="Arial"/>
              </w:rPr>
              <w:t xml:space="preserve"> </w:t>
            </w:r>
            <w:proofErr w:type="spellStart"/>
            <w:r w:rsidRPr="000352CA">
              <w:rPr>
                <w:rFonts w:cs="Arial"/>
              </w:rPr>
              <w:t>trūkumų</w:t>
            </w:r>
            <w:proofErr w:type="spellEnd"/>
            <w:r w:rsidRPr="000352CA">
              <w:rPr>
                <w:rFonts w:cs="Arial"/>
              </w:rPr>
              <w:t xml:space="preserve"> </w:t>
            </w:r>
            <w:proofErr w:type="spellStart"/>
            <w:r w:rsidRPr="000352CA">
              <w:rPr>
                <w:rFonts w:cs="Arial"/>
              </w:rPr>
              <w:t>turinčių</w:t>
            </w:r>
            <w:proofErr w:type="spellEnd"/>
            <w:r w:rsidRPr="000352CA">
              <w:rPr>
                <w:rFonts w:cs="Arial"/>
              </w:rPr>
              <w:t xml:space="preserve"> </w:t>
            </w:r>
            <w:proofErr w:type="spellStart"/>
            <w:r w:rsidRPr="000352CA">
              <w:rPr>
                <w:rFonts w:cs="Arial"/>
              </w:rPr>
              <w:t>Paslaugų</w:t>
            </w:r>
            <w:proofErr w:type="spellEnd"/>
            <w:r w:rsidRPr="000352CA">
              <w:rPr>
                <w:rFonts w:cs="Arial"/>
              </w:rPr>
              <w:t xml:space="preserve"> </w:t>
            </w:r>
            <w:proofErr w:type="spellStart"/>
            <w:r w:rsidRPr="000352CA">
              <w:rPr>
                <w:rFonts w:cs="Arial"/>
              </w:rPr>
              <w:t>kainos</w:t>
            </w:r>
            <w:proofErr w:type="spellEnd"/>
            <w:r w:rsidRPr="000352CA">
              <w:rPr>
                <w:rFonts w:cs="Arial"/>
              </w:rPr>
              <w:t xml:space="preserve"> </w:t>
            </w:r>
            <w:proofErr w:type="spellStart"/>
            <w:r w:rsidRPr="000352CA">
              <w:rPr>
                <w:rFonts w:cs="Arial"/>
              </w:rPr>
              <w:t>dydžio</w:t>
            </w:r>
            <w:proofErr w:type="spellEnd"/>
            <w:r w:rsidRPr="000352CA">
              <w:rPr>
                <w:rFonts w:cs="Arial"/>
              </w:rPr>
              <w:t xml:space="preserve"> </w:t>
            </w:r>
            <w:proofErr w:type="spellStart"/>
            <w:r w:rsidRPr="000352CA">
              <w:rPr>
                <w:rFonts w:cs="Arial"/>
              </w:rPr>
              <w:t>delspinigius</w:t>
            </w:r>
            <w:proofErr w:type="spellEnd"/>
            <w:r w:rsidRPr="000352CA">
              <w:rPr>
                <w:rFonts w:cs="Arial"/>
              </w:rPr>
              <w:t xml:space="preserve"> </w:t>
            </w:r>
            <w:proofErr w:type="spellStart"/>
            <w:r w:rsidRPr="000352CA">
              <w:rPr>
                <w:rFonts w:cs="Arial"/>
              </w:rPr>
              <w:t>už</w:t>
            </w:r>
            <w:proofErr w:type="spellEnd"/>
            <w:r w:rsidRPr="000352CA">
              <w:rPr>
                <w:rFonts w:cs="Arial"/>
              </w:rPr>
              <w:t xml:space="preserve"> </w:t>
            </w:r>
            <w:proofErr w:type="spellStart"/>
            <w:r w:rsidRPr="000352CA">
              <w:rPr>
                <w:rFonts w:cs="Arial"/>
              </w:rPr>
              <w:t>kiekvieną</w:t>
            </w:r>
            <w:proofErr w:type="spellEnd"/>
            <w:r w:rsidRPr="000352CA">
              <w:rPr>
                <w:rFonts w:cs="Arial"/>
              </w:rPr>
              <w:t xml:space="preserve"> </w:t>
            </w:r>
            <w:proofErr w:type="spellStart"/>
            <w:r w:rsidRPr="000352CA">
              <w:rPr>
                <w:rFonts w:cs="Arial"/>
              </w:rPr>
              <w:t>uždelstą</w:t>
            </w:r>
            <w:proofErr w:type="spellEnd"/>
            <w:r w:rsidRPr="000352CA">
              <w:rPr>
                <w:rFonts w:cs="Arial"/>
              </w:rPr>
              <w:t xml:space="preserve"> Dieną, </w:t>
            </w:r>
            <w:proofErr w:type="spellStart"/>
            <w:r w:rsidRPr="000352CA">
              <w:rPr>
                <w:rFonts w:cs="Arial"/>
              </w:rPr>
              <w:t>tačiau</w:t>
            </w:r>
            <w:proofErr w:type="spellEnd"/>
            <w:r w:rsidRPr="000352CA">
              <w:rPr>
                <w:rFonts w:cs="Arial"/>
              </w:rPr>
              <w:t xml:space="preserve"> bet </w:t>
            </w:r>
            <w:proofErr w:type="spellStart"/>
            <w:r w:rsidRPr="000352CA">
              <w:rPr>
                <w:rFonts w:cs="Arial"/>
              </w:rPr>
              <w:t>kokiu</w:t>
            </w:r>
            <w:proofErr w:type="spellEnd"/>
            <w:r w:rsidRPr="000352CA">
              <w:rPr>
                <w:rFonts w:cs="Arial"/>
              </w:rPr>
              <w:t xml:space="preserve"> </w:t>
            </w:r>
            <w:proofErr w:type="spellStart"/>
            <w:r w:rsidRPr="000352CA">
              <w:rPr>
                <w:rFonts w:cs="Arial"/>
              </w:rPr>
              <w:t>atveju</w:t>
            </w:r>
            <w:proofErr w:type="spellEnd"/>
            <w:r w:rsidRPr="000352CA">
              <w:rPr>
                <w:rFonts w:cs="Arial"/>
              </w:rPr>
              <w:t xml:space="preserve"> ne </w:t>
            </w:r>
            <w:proofErr w:type="spellStart"/>
            <w:r w:rsidRPr="000352CA">
              <w:rPr>
                <w:rFonts w:cs="Arial"/>
              </w:rPr>
              <w:t>mažiau</w:t>
            </w:r>
            <w:proofErr w:type="spellEnd"/>
            <w:r w:rsidRPr="000352CA">
              <w:rPr>
                <w:rFonts w:cs="Arial"/>
              </w:rPr>
              <w:t xml:space="preserve"> </w:t>
            </w:r>
            <w:proofErr w:type="spellStart"/>
            <w:r w:rsidRPr="000352CA">
              <w:rPr>
                <w:rFonts w:cs="Arial"/>
              </w:rPr>
              <w:t>kaip</w:t>
            </w:r>
            <w:proofErr w:type="spellEnd"/>
            <w:r w:rsidRPr="000352CA">
              <w:rPr>
                <w:rFonts w:cs="Arial"/>
              </w:rPr>
              <w:t xml:space="preserve"> </w:t>
            </w:r>
            <w:r w:rsidR="000352CA" w:rsidRPr="000352CA">
              <w:rPr>
                <w:rFonts w:cs="Arial"/>
              </w:rPr>
              <w:t>300 EUR (</w:t>
            </w:r>
            <w:proofErr w:type="spellStart"/>
            <w:r w:rsidR="000352CA" w:rsidRPr="000352CA">
              <w:rPr>
                <w:rFonts w:cs="Arial"/>
              </w:rPr>
              <w:t>trys</w:t>
            </w:r>
            <w:proofErr w:type="spellEnd"/>
            <w:r w:rsidR="000352CA" w:rsidRPr="000352CA">
              <w:rPr>
                <w:rFonts w:cs="Arial"/>
              </w:rPr>
              <w:t xml:space="preserve"> </w:t>
            </w:r>
            <w:r w:rsidR="000352CA" w:rsidRPr="000352CA">
              <w:rPr>
                <w:rFonts w:cs="Arial"/>
                <w:lang w:val="lt-LT"/>
              </w:rPr>
              <w:t>šimtai</w:t>
            </w:r>
            <w:r w:rsidR="000352CA" w:rsidRPr="000352CA">
              <w:rPr>
                <w:rFonts w:cs="Arial"/>
              </w:rPr>
              <w:t xml:space="preserve">) </w:t>
            </w:r>
            <w:proofErr w:type="spellStart"/>
            <w:r w:rsidRPr="000352CA">
              <w:rPr>
                <w:rFonts w:cs="Arial"/>
              </w:rPr>
              <w:t>už</w:t>
            </w:r>
            <w:proofErr w:type="spellEnd"/>
            <w:r w:rsidRPr="000352CA">
              <w:rPr>
                <w:rFonts w:cs="Arial"/>
              </w:rPr>
              <w:t xml:space="preserve"> </w:t>
            </w:r>
            <w:proofErr w:type="spellStart"/>
            <w:r w:rsidRPr="000352CA">
              <w:rPr>
                <w:rFonts w:cs="Arial"/>
              </w:rPr>
              <w:t>vieną</w:t>
            </w:r>
            <w:proofErr w:type="spellEnd"/>
            <w:r w:rsidRPr="000352CA">
              <w:rPr>
                <w:rFonts w:cs="Arial"/>
              </w:rPr>
              <w:t xml:space="preserve"> </w:t>
            </w:r>
            <w:proofErr w:type="spellStart"/>
            <w:r w:rsidRPr="000352CA">
              <w:rPr>
                <w:rFonts w:cs="Arial"/>
              </w:rPr>
              <w:t>vėlavimo</w:t>
            </w:r>
            <w:proofErr w:type="spellEnd"/>
            <w:r w:rsidRPr="000352CA">
              <w:rPr>
                <w:rFonts w:cs="Arial"/>
              </w:rPr>
              <w:t xml:space="preserve"> </w:t>
            </w:r>
            <w:proofErr w:type="spellStart"/>
            <w:r w:rsidRPr="000352CA">
              <w:rPr>
                <w:rFonts w:cs="Arial"/>
              </w:rPr>
              <w:t>laikotarpį</w:t>
            </w:r>
            <w:proofErr w:type="spellEnd"/>
            <w:r w:rsidRPr="000352CA">
              <w:rPr>
                <w:rFonts w:cs="Arial"/>
              </w:rPr>
              <w:t xml:space="preserve">. </w:t>
            </w:r>
          </w:p>
          <w:p w14:paraId="4E415017" w14:textId="77777777" w:rsidR="00270982" w:rsidRDefault="00270982" w:rsidP="009C6E26">
            <w:pPr>
              <w:pStyle w:val="ListParagraph"/>
              <w:spacing w:after="0" w:line="240" w:lineRule="auto"/>
              <w:ind w:left="567" w:hanging="720"/>
              <w:jc w:val="both"/>
              <w:rPr>
                <w:rFonts w:cs="Arial"/>
              </w:rPr>
            </w:pPr>
          </w:p>
          <w:p w14:paraId="175D604E" w14:textId="77777777" w:rsidR="00F840FA" w:rsidRDefault="00F840FA" w:rsidP="009C6E26">
            <w:pPr>
              <w:pStyle w:val="ListParagraph"/>
              <w:widowControl w:val="0"/>
              <w:tabs>
                <w:tab w:val="left" w:pos="710"/>
              </w:tabs>
              <w:autoSpaceDE w:val="0"/>
              <w:autoSpaceDN w:val="0"/>
              <w:spacing w:after="0" w:line="240" w:lineRule="auto"/>
              <w:ind w:right="137" w:hanging="720"/>
              <w:contextualSpacing w:val="0"/>
              <w:jc w:val="both"/>
              <w:rPr>
                <w:lang w:val="lt-LT"/>
              </w:rPr>
            </w:pPr>
          </w:p>
          <w:p w14:paraId="370FF74E" w14:textId="77777777" w:rsidR="003A4941" w:rsidRPr="004A385C" w:rsidRDefault="003A4941" w:rsidP="003A4941">
            <w:pPr>
              <w:tabs>
                <w:tab w:val="left" w:pos="1029"/>
              </w:tabs>
              <w:spacing w:after="0" w:line="240" w:lineRule="auto"/>
              <w:ind w:left="607"/>
              <w:jc w:val="both"/>
              <w:rPr>
                <w:lang w:val="lt-LT"/>
              </w:rPr>
            </w:pPr>
          </w:p>
          <w:p w14:paraId="2DD68665" w14:textId="20A7D038" w:rsidR="00346039" w:rsidRPr="00CB53D8" w:rsidRDefault="0038613D" w:rsidP="00CB53D8">
            <w:pPr>
              <w:pStyle w:val="ListBullet"/>
              <w:shd w:val="clear" w:color="auto" w:fill="DBE5F1" w:themeFill="accent1" w:themeFillTint="33"/>
              <w:spacing w:after="0" w:line="240" w:lineRule="auto"/>
              <w:ind w:left="607" w:hanging="607"/>
              <w:jc w:val="both"/>
              <w:rPr>
                <w:b/>
                <w:bCs/>
                <w:color w:val="1F497D" w:themeColor="text2"/>
                <w:lang w:val="lt-LT"/>
              </w:rPr>
            </w:pPr>
            <w:r w:rsidRPr="00CB53D8">
              <w:rPr>
                <w:b/>
                <w:bCs/>
                <w:color w:val="1F497D" w:themeColor="text2"/>
              </w:rPr>
              <w:t>SUTARTIES PASIRAŠYMAS,</w:t>
            </w:r>
            <w:r w:rsidR="00CB53D8">
              <w:rPr>
                <w:b/>
                <w:bCs/>
                <w:color w:val="1F497D" w:themeColor="text2"/>
              </w:rPr>
              <w:t xml:space="preserve"> </w:t>
            </w:r>
            <w:r w:rsidRPr="00CB53D8">
              <w:rPr>
                <w:b/>
                <w:bCs/>
                <w:color w:val="1F497D" w:themeColor="text2"/>
              </w:rPr>
              <w:t xml:space="preserve">ĮSIGALIOJIMAS IR GALIOJIMAS </w:t>
            </w:r>
          </w:p>
          <w:p w14:paraId="480EF177" w14:textId="77777777" w:rsidR="00CB53D8" w:rsidRPr="00CB53D8" w:rsidRDefault="00CB53D8" w:rsidP="00CB53D8">
            <w:pPr>
              <w:pStyle w:val="ListParagraph"/>
              <w:spacing w:after="0" w:line="240" w:lineRule="auto"/>
              <w:ind w:left="605"/>
              <w:jc w:val="both"/>
              <w:rPr>
                <w:rFonts w:eastAsia="Times New Roman" w:cs="Arial"/>
              </w:rPr>
            </w:pPr>
          </w:p>
          <w:p w14:paraId="431D1738" w14:textId="77777777" w:rsidR="00931BE8" w:rsidRPr="00931BE8" w:rsidRDefault="00EC779F" w:rsidP="00931BE8">
            <w:pPr>
              <w:pStyle w:val="ListParagraph"/>
              <w:numPr>
                <w:ilvl w:val="1"/>
                <w:numId w:val="1"/>
              </w:numPr>
              <w:spacing w:after="0" w:line="240" w:lineRule="auto"/>
              <w:ind w:left="605" w:hanging="720"/>
              <w:jc w:val="both"/>
              <w:rPr>
                <w:rFonts w:eastAsia="Times New Roman" w:cs="Arial"/>
              </w:rPr>
            </w:pPr>
            <w:proofErr w:type="spellStart"/>
            <w:r>
              <w:rPr>
                <w:rFonts w:cs="Arial"/>
                <w:iCs/>
              </w:rPr>
              <w:t>Sutartis</w:t>
            </w:r>
            <w:proofErr w:type="spellEnd"/>
            <w:r>
              <w:rPr>
                <w:rFonts w:cs="Arial"/>
                <w:iCs/>
              </w:rPr>
              <w:t xml:space="preserve"> </w:t>
            </w:r>
            <w:proofErr w:type="spellStart"/>
            <w:r>
              <w:rPr>
                <w:rFonts w:cs="Arial"/>
                <w:iCs/>
              </w:rPr>
              <w:t>pasirašoma</w:t>
            </w:r>
            <w:proofErr w:type="spellEnd"/>
            <w:r>
              <w:rPr>
                <w:rFonts w:cs="Arial"/>
                <w:iCs/>
              </w:rPr>
              <w:t xml:space="preserve"> </w:t>
            </w:r>
            <w:bookmarkStart w:id="5" w:name="_Hlk31723706"/>
            <w:sdt>
              <w:sdtPr>
                <w:id w:val="881291736"/>
                <w:placeholder>
                  <w:docPart w:val="385EFD98649E46C7BFA8B67891AA46A7"/>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Pr>
                    <w:rFonts w:cs="Arial"/>
                    <w:b/>
                    <w:bCs/>
                    <w:color w:val="FF0000"/>
                  </w:rPr>
                  <w:t>[Pasirinkite]</w:t>
                </w:r>
              </w:sdtContent>
            </w:sdt>
            <w:bookmarkEnd w:id="5"/>
          </w:p>
          <w:p w14:paraId="00C5693C" w14:textId="6D0759EF" w:rsidR="00494B8B" w:rsidRPr="00931BE8" w:rsidRDefault="00494B8B" w:rsidP="00931BE8">
            <w:pPr>
              <w:pStyle w:val="ListParagraph"/>
              <w:numPr>
                <w:ilvl w:val="1"/>
                <w:numId w:val="1"/>
              </w:numPr>
              <w:spacing w:after="0" w:line="240" w:lineRule="auto"/>
              <w:ind w:left="605" w:hanging="720"/>
              <w:jc w:val="both"/>
              <w:rPr>
                <w:rFonts w:eastAsia="Times New Roman" w:cs="Arial"/>
              </w:rPr>
            </w:pPr>
            <w:r w:rsidRPr="00931BE8">
              <w:rPr>
                <w:lang w:val="lt-LT"/>
              </w:rPr>
              <w:t>Sutartis įsigalioja nuo jos abipusio pasirašymo dienos</w:t>
            </w:r>
            <w:r w:rsidR="00931BE8" w:rsidRPr="00931BE8">
              <w:rPr>
                <w:lang w:val="lt-LT"/>
              </w:rPr>
              <w:t xml:space="preserve">. </w:t>
            </w:r>
            <w:r w:rsidRPr="00931BE8">
              <w:rPr>
                <w:lang w:val="lt-LT"/>
              </w:rPr>
              <w:t xml:space="preserve">Paslaugų teikimo terminas yra 36 </w:t>
            </w:r>
            <w:r w:rsidRPr="00931BE8">
              <w:rPr>
                <w:lang w:val="lt-LT"/>
              </w:rPr>
              <w:lastRenderedPageBreak/>
              <w:t>(trisdešimt šeši) mėnesiai nuo Sutarties įsigaliojimo dienos. Maksimalus Sutarties galiojimo terminas yra 38 (trisdešimt aštuoni) mėnesiai, t. y. 36 (trisdešimt šeši) mėnesiai Paslaugų teikimo laikotarpis ir 2 mėnesiai galutiniam atsiskaitymui tarp Šalių už tinkamai suteiktas Paslaugas ir pritaikytas sankcijas.</w:t>
            </w:r>
          </w:p>
          <w:p w14:paraId="6D1AB85D" w14:textId="77777777" w:rsidR="00AB507F" w:rsidRDefault="00AB507F" w:rsidP="00AB507F">
            <w:pPr>
              <w:pStyle w:val="ListParagraph"/>
              <w:widowControl w:val="0"/>
              <w:tabs>
                <w:tab w:val="left" w:pos="1030"/>
              </w:tabs>
              <w:autoSpaceDE w:val="0"/>
              <w:autoSpaceDN w:val="0"/>
              <w:spacing w:after="0" w:line="240" w:lineRule="auto"/>
              <w:ind w:left="605" w:right="136"/>
              <w:jc w:val="both"/>
              <w:rPr>
                <w:iCs/>
                <w:lang w:val="lt-LT"/>
              </w:rPr>
            </w:pPr>
          </w:p>
          <w:p w14:paraId="1E1A3450" w14:textId="77777777" w:rsidR="00AB507F" w:rsidRDefault="00AB507F" w:rsidP="00AB507F">
            <w:pPr>
              <w:pStyle w:val="ListParagraph"/>
              <w:widowControl w:val="0"/>
              <w:tabs>
                <w:tab w:val="left" w:pos="1030"/>
              </w:tabs>
              <w:autoSpaceDE w:val="0"/>
              <w:autoSpaceDN w:val="0"/>
              <w:spacing w:after="0" w:line="240" w:lineRule="auto"/>
              <w:ind w:left="605" w:right="136"/>
              <w:jc w:val="both"/>
              <w:rPr>
                <w:iCs/>
                <w:lang w:val="lt-LT"/>
              </w:rPr>
            </w:pPr>
          </w:p>
          <w:p w14:paraId="67D0BA08" w14:textId="77777777" w:rsidR="00AB507F" w:rsidRPr="009575F0" w:rsidRDefault="00AB507F" w:rsidP="00AB507F">
            <w:pPr>
              <w:pStyle w:val="ListParagraph"/>
              <w:widowControl w:val="0"/>
              <w:tabs>
                <w:tab w:val="left" w:pos="1030"/>
              </w:tabs>
              <w:autoSpaceDE w:val="0"/>
              <w:autoSpaceDN w:val="0"/>
              <w:spacing w:after="0" w:line="240" w:lineRule="auto"/>
              <w:ind w:left="605" w:right="136"/>
              <w:jc w:val="both"/>
              <w:rPr>
                <w:iCs/>
                <w:lang w:val="lt-LT"/>
              </w:rPr>
            </w:pPr>
          </w:p>
          <w:p w14:paraId="6AEA7689" w14:textId="7374A573" w:rsidR="00AB507F" w:rsidRPr="00E5541F" w:rsidRDefault="009575F0" w:rsidP="00E5541F">
            <w:pPr>
              <w:pStyle w:val="ListParagraph"/>
              <w:widowControl w:val="0"/>
              <w:numPr>
                <w:ilvl w:val="1"/>
                <w:numId w:val="35"/>
              </w:numPr>
              <w:tabs>
                <w:tab w:val="left" w:pos="1030"/>
              </w:tabs>
              <w:autoSpaceDE w:val="0"/>
              <w:autoSpaceDN w:val="0"/>
              <w:spacing w:after="0" w:line="240" w:lineRule="auto"/>
              <w:ind w:left="605" w:right="136" w:hanging="567"/>
              <w:jc w:val="both"/>
              <w:rPr>
                <w:iCs/>
                <w:lang w:val="lt-LT"/>
              </w:rPr>
            </w:pPr>
            <w:r w:rsidRPr="00494B8B">
              <w:rPr>
                <w:lang w:val="lt-LT"/>
              </w:rPr>
              <w:t xml:space="preserve">Jei Sutarties galiojimo laikotarpiu yra </w:t>
            </w:r>
            <w:r w:rsidRPr="00E5541F">
              <w:rPr>
                <w:lang w:val="lt-LT"/>
              </w:rPr>
              <w:t xml:space="preserve">išperkama Paslaugų už Sutarties SD 2.1. punkte nurodytą bendrą Sutarties kainą, </w:t>
            </w:r>
            <w:r w:rsidRPr="00E5541F">
              <w:rPr>
                <w:iCs/>
                <w:lang w:val="lt-LT"/>
              </w:rPr>
              <w:t>Sutartis nustoja galioti nuo Paslaugų išpirkimo bendrai Sutarties kainai, Šalims galutinai atsiskaičius už faktiškai suteiktas Paslaugas ir priskaičiuotas netesybas/nuostolius</w:t>
            </w:r>
            <w:r w:rsidRPr="00494B8B">
              <w:rPr>
                <w:iCs/>
                <w:lang w:val="lt-LT"/>
              </w:rPr>
              <w:t>. Klientas apie Paslaugų išpirkimą praneša Paslaugų teikėjui Raštu, o Paslaugų teikėjas pateikia paskutinę pagal Sutartį Sąskaitą, atskiras susitarimas dėl Sutarties nutraukimo nepasirašomas.</w:t>
            </w:r>
          </w:p>
          <w:p w14:paraId="0EBD9A75" w14:textId="77777777" w:rsidR="00AA26CF" w:rsidRDefault="00AA26CF" w:rsidP="009C2D0D">
            <w:pPr>
              <w:spacing w:after="0" w:line="240" w:lineRule="auto"/>
              <w:jc w:val="both"/>
              <w:rPr>
                <w:lang w:val="lt-LT"/>
              </w:rPr>
            </w:pPr>
          </w:p>
          <w:p w14:paraId="593C8346" w14:textId="77777777" w:rsidR="009651EF" w:rsidRPr="004A385C" w:rsidRDefault="009651EF" w:rsidP="00CB53D8">
            <w:pPr>
              <w:spacing w:after="0" w:line="240" w:lineRule="auto"/>
              <w:ind w:left="607"/>
              <w:jc w:val="both"/>
              <w:rPr>
                <w:lang w:val="lt-LT"/>
              </w:rPr>
            </w:pPr>
          </w:p>
          <w:p w14:paraId="4B31621A" w14:textId="09434AB4" w:rsidR="00346039" w:rsidRPr="009651EF" w:rsidRDefault="00241C8B" w:rsidP="009651EF">
            <w:pPr>
              <w:pStyle w:val="ListBullet"/>
              <w:shd w:val="clear" w:color="auto" w:fill="DBE5F1" w:themeFill="accent1" w:themeFillTint="33"/>
              <w:ind w:left="605" w:hanging="567"/>
              <w:jc w:val="both"/>
              <w:rPr>
                <w:b/>
                <w:bCs/>
                <w:color w:val="1F497D" w:themeColor="text2"/>
                <w:lang w:val="lt-LT"/>
              </w:rPr>
            </w:pPr>
            <w:r w:rsidRPr="009651EF">
              <w:rPr>
                <w:b/>
                <w:bCs/>
                <w:color w:val="1F497D" w:themeColor="text2"/>
                <w:lang w:val="lt-LT"/>
              </w:rPr>
              <w:t>KITOS SĄLYGOS</w:t>
            </w:r>
            <w:r w:rsidR="008C4C57" w:rsidRPr="009651EF">
              <w:rPr>
                <w:b/>
                <w:bCs/>
                <w:color w:val="1F497D" w:themeColor="text2"/>
                <w:lang w:val="lt-LT"/>
              </w:rPr>
              <w:t xml:space="preserve"> </w:t>
            </w:r>
          </w:p>
          <w:p w14:paraId="237ABACD" w14:textId="64773CD9" w:rsidR="00530508" w:rsidRDefault="00F466A0" w:rsidP="009651EF">
            <w:pPr>
              <w:pStyle w:val="ListParagraph"/>
              <w:widowControl w:val="0"/>
              <w:numPr>
                <w:ilvl w:val="1"/>
                <w:numId w:val="1"/>
              </w:numPr>
              <w:tabs>
                <w:tab w:val="left" w:pos="889"/>
              </w:tabs>
              <w:autoSpaceDE w:val="0"/>
              <w:autoSpaceDN w:val="0"/>
              <w:spacing w:before="1" w:after="0" w:line="240" w:lineRule="auto"/>
              <w:ind w:left="605" w:right="136" w:hanging="605"/>
              <w:contextualSpacing w:val="0"/>
              <w:jc w:val="both"/>
              <w:rPr>
                <w:lang w:val="lt-LT"/>
              </w:rPr>
            </w:pPr>
            <w:proofErr w:type="spellStart"/>
            <w:r w:rsidRPr="00F466A0">
              <w:t>Paslaugų</w:t>
            </w:r>
            <w:proofErr w:type="spellEnd"/>
            <w:r w:rsidRPr="00F466A0">
              <w:t xml:space="preserve"> </w:t>
            </w:r>
            <w:proofErr w:type="spellStart"/>
            <w:r w:rsidRPr="00F466A0">
              <w:t>teikėjas</w:t>
            </w:r>
            <w:proofErr w:type="spellEnd"/>
            <w:r w:rsidRPr="00F466A0">
              <w:t xml:space="preserve"> </w:t>
            </w:r>
            <w:proofErr w:type="spellStart"/>
            <w:r w:rsidRPr="00F466A0">
              <w:t>bei</w:t>
            </w:r>
            <w:proofErr w:type="spellEnd"/>
            <w:r w:rsidRPr="00F466A0">
              <w:t xml:space="preserve"> </w:t>
            </w:r>
            <w:proofErr w:type="spellStart"/>
            <w:r w:rsidRPr="00F466A0">
              <w:t>visi</w:t>
            </w:r>
            <w:proofErr w:type="spellEnd"/>
            <w:r w:rsidRPr="00F466A0">
              <w:t xml:space="preserve"> jo </w:t>
            </w:r>
            <w:proofErr w:type="spellStart"/>
            <w:r w:rsidRPr="00F466A0">
              <w:t>Sutarties</w:t>
            </w:r>
            <w:proofErr w:type="spellEnd"/>
            <w:r w:rsidRPr="00F466A0">
              <w:t xml:space="preserve"> </w:t>
            </w:r>
            <w:proofErr w:type="spellStart"/>
            <w:r w:rsidRPr="00F466A0">
              <w:t>vykdymui</w:t>
            </w:r>
            <w:proofErr w:type="spellEnd"/>
            <w:r w:rsidRPr="00F466A0">
              <w:t xml:space="preserve"> </w:t>
            </w:r>
            <w:proofErr w:type="spellStart"/>
            <w:r w:rsidRPr="00F466A0">
              <w:t>pasitelkiami</w:t>
            </w:r>
            <w:proofErr w:type="spellEnd"/>
            <w:r w:rsidRPr="00F466A0">
              <w:t xml:space="preserve"> </w:t>
            </w:r>
            <w:proofErr w:type="spellStart"/>
            <w:r w:rsidRPr="00F466A0">
              <w:t>tretieji</w:t>
            </w:r>
            <w:proofErr w:type="spellEnd"/>
            <w:r w:rsidRPr="00F466A0">
              <w:t xml:space="preserve"> </w:t>
            </w:r>
            <w:proofErr w:type="spellStart"/>
            <w:r w:rsidRPr="00F466A0">
              <w:t>asmenys</w:t>
            </w:r>
            <w:proofErr w:type="spellEnd"/>
            <w:r w:rsidRPr="00F466A0">
              <w:t xml:space="preserve"> (</w:t>
            </w:r>
            <w:proofErr w:type="spellStart"/>
            <w:r w:rsidRPr="00F466A0">
              <w:t>jei</w:t>
            </w:r>
            <w:proofErr w:type="spellEnd"/>
            <w:r w:rsidRPr="00F466A0">
              <w:t xml:space="preserve"> </w:t>
            </w:r>
            <w:proofErr w:type="spellStart"/>
            <w:r w:rsidRPr="00F466A0">
              <w:t>pasitelkiami</w:t>
            </w:r>
            <w:proofErr w:type="spellEnd"/>
            <w:r w:rsidRPr="00F466A0">
              <w:t xml:space="preserve">) </w:t>
            </w:r>
            <w:proofErr w:type="spellStart"/>
            <w:r w:rsidRPr="00F466A0">
              <w:t>įsipareigoja</w:t>
            </w:r>
            <w:proofErr w:type="spellEnd"/>
            <w:r w:rsidRPr="00F466A0">
              <w:t xml:space="preserve"> </w:t>
            </w:r>
            <w:proofErr w:type="spellStart"/>
            <w:r w:rsidRPr="00F466A0">
              <w:t>neteikti</w:t>
            </w:r>
            <w:proofErr w:type="spellEnd"/>
            <w:r w:rsidRPr="00F466A0">
              <w:t xml:space="preserve"> </w:t>
            </w:r>
            <w:proofErr w:type="spellStart"/>
            <w:r w:rsidRPr="00F466A0">
              <w:t>jokios</w:t>
            </w:r>
            <w:proofErr w:type="spellEnd"/>
            <w:r w:rsidRPr="00F466A0">
              <w:t xml:space="preserve"> </w:t>
            </w:r>
            <w:proofErr w:type="spellStart"/>
            <w:r w:rsidRPr="00F466A0">
              <w:t>informacijos</w:t>
            </w:r>
            <w:proofErr w:type="spellEnd"/>
            <w:r w:rsidRPr="00F466A0">
              <w:t xml:space="preserve"> </w:t>
            </w:r>
            <w:proofErr w:type="spellStart"/>
            <w:r w:rsidRPr="00F466A0">
              <w:t>apie</w:t>
            </w:r>
            <w:proofErr w:type="spellEnd"/>
            <w:r w:rsidRPr="00F466A0">
              <w:t xml:space="preserve"> </w:t>
            </w:r>
            <w:proofErr w:type="spellStart"/>
            <w:r w:rsidRPr="00F466A0">
              <w:t>Sutartį</w:t>
            </w:r>
            <w:proofErr w:type="spellEnd"/>
            <w:r w:rsidRPr="00F466A0">
              <w:t xml:space="preserve"> </w:t>
            </w:r>
            <w:proofErr w:type="spellStart"/>
            <w:r w:rsidRPr="00F466A0">
              <w:t>Rusijos</w:t>
            </w:r>
            <w:proofErr w:type="spellEnd"/>
            <w:r w:rsidRPr="00F466A0">
              <w:t xml:space="preserve"> </w:t>
            </w:r>
            <w:proofErr w:type="spellStart"/>
            <w:r w:rsidRPr="00F466A0">
              <w:t>Federacijos</w:t>
            </w:r>
            <w:proofErr w:type="spellEnd"/>
            <w:r w:rsidRPr="00F466A0">
              <w:t xml:space="preserve">, </w:t>
            </w:r>
            <w:proofErr w:type="spellStart"/>
            <w:r w:rsidRPr="00F466A0">
              <w:t>Baltarusijos</w:t>
            </w:r>
            <w:proofErr w:type="spellEnd"/>
            <w:r w:rsidRPr="00F466A0">
              <w:t xml:space="preserve"> </w:t>
            </w:r>
            <w:proofErr w:type="spellStart"/>
            <w:r w:rsidRPr="00F466A0">
              <w:t>Respublikos</w:t>
            </w:r>
            <w:proofErr w:type="spellEnd"/>
            <w:r w:rsidRPr="00F466A0">
              <w:t xml:space="preserve"> </w:t>
            </w:r>
            <w:proofErr w:type="spellStart"/>
            <w:r w:rsidRPr="00F466A0">
              <w:t>ir</w:t>
            </w:r>
            <w:proofErr w:type="spellEnd"/>
            <w:r w:rsidRPr="00F466A0">
              <w:t xml:space="preserve"> </w:t>
            </w:r>
            <w:proofErr w:type="spellStart"/>
            <w:r w:rsidRPr="00F466A0">
              <w:t>Kinijos</w:t>
            </w:r>
            <w:proofErr w:type="spellEnd"/>
            <w:r w:rsidRPr="00F466A0">
              <w:t xml:space="preserve"> </w:t>
            </w:r>
            <w:proofErr w:type="spellStart"/>
            <w:r w:rsidRPr="00F466A0">
              <w:t>Liaudies</w:t>
            </w:r>
            <w:proofErr w:type="spellEnd"/>
            <w:r w:rsidRPr="00F466A0">
              <w:t xml:space="preserve"> </w:t>
            </w:r>
            <w:proofErr w:type="spellStart"/>
            <w:r w:rsidRPr="00F466A0">
              <w:t>Respublikos</w:t>
            </w:r>
            <w:proofErr w:type="spellEnd"/>
            <w:r w:rsidRPr="00F466A0">
              <w:t xml:space="preserve"> </w:t>
            </w:r>
            <w:proofErr w:type="spellStart"/>
            <w:r w:rsidRPr="00F466A0">
              <w:t>subjektams</w:t>
            </w:r>
            <w:proofErr w:type="spellEnd"/>
            <w:r w:rsidRPr="00F466A0">
              <w:t xml:space="preserve"> (</w:t>
            </w:r>
            <w:proofErr w:type="spellStart"/>
            <w:r w:rsidRPr="00F466A0">
              <w:t>ar</w:t>
            </w:r>
            <w:proofErr w:type="spellEnd"/>
            <w:r w:rsidRPr="00F466A0">
              <w:t xml:space="preserve"> </w:t>
            </w:r>
            <w:proofErr w:type="spellStart"/>
            <w:r w:rsidRPr="00F466A0">
              <w:t>jiems</w:t>
            </w:r>
            <w:proofErr w:type="spellEnd"/>
            <w:r w:rsidRPr="00F466A0">
              <w:t xml:space="preserve"> </w:t>
            </w:r>
            <w:proofErr w:type="spellStart"/>
            <w:r w:rsidRPr="00F466A0">
              <w:t>atstovaujantiems</w:t>
            </w:r>
            <w:proofErr w:type="spellEnd"/>
            <w:r w:rsidRPr="00F466A0">
              <w:t xml:space="preserve"> </w:t>
            </w:r>
            <w:proofErr w:type="spellStart"/>
            <w:r w:rsidRPr="00F466A0">
              <w:t>asmenims</w:t>
            </w:r>
            <w:proofErr w:type="spellEnd"/>
            <w:r w:rsidRPr="00F466A0">
              <w:t xml:space="preserve">) </w:t>
            </w:r>
            <w:proofErr w:type="spellStart"/>
            <w:r w:rsidRPr="00F466A0">
              <w:t>ir</w:t>
            </w:r>
            <w:proofErr w:type="spellEnd"/>
            <w:r w:rsidRPr="00F466A0">
              <w:t xml:space="preserve"> </w:t>
            </w:r>
            <w:proofErr w:type="spellStart"/>
            <w:r w:rsidRPr="00F466A0">
              <w:t>jokiomis</w:t>
            </w:r>
            <w:proofErr w:type="spellEnd"/>
            <w:r w:rsidRPr="00F466A0">
              <w:t xml:space="preserve"> </w:t>
            </w:r>
            <w:proofErr w:type="spellStart"/>
            <w:r w:rsidRPr="00F466A0">
              <w:t>formomis</w:t>
            </w:r>
            <w:proofErr w:type="spellEnd"/>
            <w:r w:rsidRPr="00F466A0">
              <w:t xml:space="preserve"> </w:t>
            </w:r>
            <w:proofErr w:type="spellStart"/>
            <w:r w:rsidRPr="00F466A0">
              <w:t>šių</w:t>
            </w:r>
            <w:proofErr w:type="spellEnd"/>
            <w:r w:rsidRPr="00F466A0">
              <w:t xml:space="preserve"> </w:t>
            </w:r>
            <w:proofErr w:type="spellStart"/>
            <w:r w:rsidRPr="00F466A0">
              <w:t>valstybių</w:t>
            </w:r>
            <w:proofErr w:type="spellEnd"/>
            <w:r w:rsidRPr="00F466A0">
              <w:t xml:space="preserve"> </w:t>
            </w:r>
            <w:proofErr w:type="spellStart"/>
            <w:r w:rsidRPr="00F466A0">
              <w:t>subjektų</w:t>
            </w:r>
            <w:proofErr w:type="spellEnd"/>
            <w:r w:rsidRPr="00F466A0">
              <w:t xml:space="preserve"> </w:t>
            </w:r>
            <w:proofErr w:type="spellStart"/>
            <w:r w:rsidRPr="00F466A0">
              <w:t>nepasitelkti</w:t>
            </w:r>
            <w:proofErr w:type="spellEnd"/>
            <w:r w:rsidRPr="00F466A0">
              <w:t xml:space="preserve"> </w:t>
            </w:r>
            <w:proofErr w:type="spellStart"/>
            <w:r w:rsidRPr="00F466A0">
              <w:t>dalyvauti</w:t>
            </w:r>
            <w:proofErr w:type="spellEnd"/>
            <w:r w:rsidRPr="00F466A0">
              <w:t xml:space="preserve"> </w:t>
            </w:r>
            <w:proofErr w:type="spellStart"/>
            <w:r w:rsidRPr="00F466A0">
              <w:t>Sutarties</w:t>
            </w:r>
            <w:proofErr w:type="spellEnd"/>
            <w:r w:rsidRPr="00F466A0">
              <w:t xml:space="preserve"> </w:t>
            </w:r>
            <w:proofErr w:type="spellStart"/>
            <w:r w:rsidRPr="00F466A0">
              <w:t>vykdyme</w:t>
            </w:r>
            <w:proofErr w:type="spellEnd"/>
            <w:r w:rsidRPr="00F466A0">
              <w:t xml:space="preserve">. </w:t>
            </w:r>
            <w:proofErr w:type="spellStart"/>
            <w:r w:rsidRPr="00F466A0">
              <w:t>Paslaugų</w:t>
            </w:r>
            <w:proofErr w:type="spellEnd"/>
            <w:r w:rsidRPr="00F466A0">
              <w:t xml:space="preserve"> </w:t>
            </w:r>
            <w:proofErr w:type="spellStart"/>
            <w:r w:rsidRPr="00F466A0">
              <w:t>teikėjas</w:t>
            </w:r>
            <w:proofErr w:type="spellEnd"/>
            <w:r w:rsidRPr="00F466A0">
              <w:t xml:space="preserve"> </w:t>
            </w:r>
            <w:proofErr w:type="spellStart"/>
            <w:r w:rsidRPr="00F466A0">
              <w:t>įsipareigoja</w:t>
            </w:r>
            <w:proofErr w:type="spellEnd"/>
            <w:r w:rsidRPr="00F466A0">
              <w:t xml:space="preserve"> </w:t>
            </w:r>
            <w:proofErr w:type="spellStart"/>
            <w:r w:rsidRPr="00F466A0">
              <w:t>informuoti</w:t>
            </w:r>
            <w:proofErr w:type="spellEnd"/>
            <w:r w:rsidRPr="00F466A0">
              <w:t xml:space="preserve"> </w:t>
            </w:r>
            <w:proofErr w:type="spellStart"/>
            <w:r w:rsidRPr="00F466A0">
              <w:t>visus</w:t>
            </w:r>
            <w:proofErr w:type="spellEnd"/>
            <w:r w:rsidRPr="00F466A0">
              <w:t xml:space="preserve"> </w:t>
            </w:r>
            <w:proofErr w:type="spellStart"/>
            <w:r w:rsidRPr="00F466A0">
              <w:t>pasitelkiamus</w:t>
            </w:r>
            <w:proofErr w:type="spellEnd"/>
            <w:r w:rsidRPr="00F466A0">
              <w:t xml:space="preserve"> </w:t>
            </w:r>
            <w:proofErr w:type="spellStart"/>
            <w:r w:rsidRPr="00F466A0">
              <w:t>trečiuosius</w:t>
            </w:r>
            <w:proofErr w:type="spellEnd"/>
            <w:r w:rsidRPr="00F466A0">
              <w:t xml:space="preserve"> </w:t>
            </w:r>
            <w:proofErr w:type="spellStart"/>
            <w:r w:rsidRPr="00F466A0">
              <w:t>asmenis</w:t>
            </w:r>
            <w:proofErr w:type="spellEnd"/>
            <w:r w:rsidRPr="00F466A0">
              <w:t xml:space="preserve"> </w:t>
            </w:r>
            <w:proofErr w:type="spellStart"/>
            <w:r w:rsidRPr="00F466A0">
              <w:t>apie</w:t>
            </w:r>
            <w:proofErr w:type="spellEnd"/>
            <w:r w:rsidRPr="00F466A0">
              <w:t xml:space="preserve"> </w:t>
            </w:r>
            <w:proofErr w:type="spellStart"/>
            <w:r w:rsidRPr="00F466A0">
              <w:t>šios</w:t>
            </w:r>
            <w:proofErr w:type="spellEnd"/>
            <w:r w:rsidRPr="00F466A0">
              <w:t xml:space="preserve"> </w:t>
            </w:r>
            <w:proofErr w:type="spellStart"/>
            <w:r w:rsidRPr="00F466A0">
              <w:t>nuostatos</w:t>
            </w:r>
            <w:proofErr w:type="spellEnd"/>
            <w:r w:rsidRPr="00F466A0">
              <w:t xml:space="preserve"> </w:t>
            </w:r>
            <w:proofErr w:type="spellStart"/>
            <w:r w:rsidRPr="00F466A0">
              <w:t>taikymą</w:t>
            </w:r>
            <w:proofErr w:type="spellEnd"/>
            <w:r w:rsidRPr="00F466A0">
              <w:t xml:space="preserve">. </w:t>
            </w:r>
            <w:proofErr w:type="spellStart"/>
            <w:r w:rsidRPr="00F466A0">
              <w:t>Šiame</w:t>
            </w:r>
            <w:proofErr w:type="spellEnd"/>
            <w:r w:rsidRPr="00F466A0">
              <w:t xml:space="preserve"> </w:t>
            </w:r>
            <w:proofErr w:type="spellStart"/>
            <w:r w:rsidRPr="00F466A0">
              <w:t>punkte</w:t>
            </w:r>
            <w:proofErr w:type="spellEnd"/>
            <w:r w:rsidRPr="00F466A0">
              <w:t xml:space="preserve"> </w:t>
            </w:r>
            <w:proofErr w:type="spellStart"/>
            <w:r w:rsidRPr="00F466A0">
              <w:t>nurodytų</w:t>
            </w:r>
            <w:proofErr w:type="spellEnd"/>
            <w:r w:rsidRPr="00F466A0">
              <w:t xml:space="preserve"> </w:t>
            </w:r>
            <w:proofErr w:type="spellStart"/>
            <w:r w:rsidRPr="00F466A0">
              <w:t>įsipareigojimų</w:t>
            </w:r>
            <w:proofErr w:type="spellEnd"/>
            <w:r w:rsidRPr="00F466A0">
              <w:t xml:space="preserve"> </w:t>
            </w:r>
            <w:proofErr w:type="spellStart"/>
            <w:r w:rsidRPr="00F466A0">
              <w:t>nesilaikymas</w:t>
            </w:r>
            <w:proofErr w:type="spellEnd"/>
            <w:r w:rsidRPr="00F466A0">
              <w:t xml:space="preserve"> </w:t>
            </w:r>
            <w:proofErr w:type="spellStart"/>
            <w:r w:rsidRPr="00F466A0">
              <w:t>laikomas</w:t>
            </w:r>
            <w:proofErr w:type="spellEnd"/>
            <w:r w:rsidRPr="00F466A0">
              <w:t xml:space="preserve"> </w:t>
            </w:r>
            <w:proofErr w:type="spellStart"/>
            <w:r w:rsidRPr="00F466A0">
              <w:t>esminiu</w:t>
            </w:r>
            <w:proofErr w:type="spellEnd"/>
            <w:r w:rsidRPr="00F466A0">
              <w:t xml:space="preserve"> </w:t>
            </w:r>
            <w:proofErr w:type="spellStart"/>
            <w:r w:rsidRPr="00F466A0">
              <w:t>Sutarties</w:t>
            </w:r>
            <w:proofErr w:type="spellEnd"/>
            <w:r w:rsidRPr="00F466A0">
              <w:t xml:space="preserve"> </w:t>
            </w:r>
            <w:proofErr w:type="spellStart"/>
            <w:r w:rsidRPr="00F466A0">
              <w:t>pažeidimu</w:t>
            </w:r>
            <w:proofErr w:type="spellEnd"/>
            <w:r w:rsidR="00530508" w:rsidRPr="004A385C">
              <w:rPr>
                <w:lang w:val="lt-LT"/>
              </w:rPr>
              <w:t>.</w:t>
            </w:r>
          </w:p>
          <w:p w14:paraId="0EC92C4D" w14:textId="77777777" w:rsidR="00DE7FD4" w:rsidRDefault="00DE7FD4" w:rsidP="00DE7FD4">
            <w:pPr>
              <w:pStyle w:val="ListParagraph"/>
              <w:widowControl w:val="0"/>
              <w:tabs>
                <w:tab w:val="left" w:pos="710"/>
              </w:tabs>
              <w:autoSpaceDE w:val="0"/>
              <w:autoSpaceDN w:val="0"/>
              <w:spacing w:before="1" w:after="0" w:line="240" w:lineRule="auto"/>
              <w:ind w:right="136"/>
              <w:contextualSpacing w:val="0"/>
              <w:jc w:val="both"/>
              <w:rPr>
                <w:lang w:val="lt-LT"/>
              </w:rPr>
            </w:pPr>
          </w:p>
          <w:p w14:paraId="2171EE87" w14:textId="77777777" w:rsidR="00675218" w:rsidRPr="00A94C02" w:rsidRDefault="00675218" w:rsidP="00A94C02">
            <w:pPr>
              <w:widowControl w:val="0"/>
              <w:tabs>
                <w:tab w:val="left" w:pos="709"/>
              </w:tabs>
              <w:autoSpaceDE w:val="0"/>
              <w:autoSpaceDN w:val="0"/>
              <w:spacing w:after="0" w:line="240" w:lineRule="auto"/>
              <w:jc w:val="both"/>
              <w:rPr>
                <w:lang w:val="lt-LT"/>
              </w:rPr>
            </w:pPr>
          </w:p>
          <w:p w14:paraId="14BB7798" w14:textId="77777777" w:rsidR="002B347A" w:rsidRPr="00675218" w:rsidRDefault="002B347A" w:rsidP="00675218">
            <w:pPr>
              <w:pStyle w:val="ListParagraph"/>
              <w:widowControl w:val="0"/>
              <w:tabs>
                <w:tab w:val="left" w:pos="709"/>
              </w:tabs>
              <w:autoSpaceDE w:val="0"/>
              <w:autoSpaceDN w:val="0"/>
              <w:spacing w:after="0" w:line="240" w:lineRule="auto"/>
              <w:ind w:left="607"/>
              <w:contextualSpacing w:val="0"/>
              <w:jc w:val="both"/>
              <w:rPr>
                <w:lang w:val="lt-LT"/>
              </w:rPr>
            </w:pPr>
          </w:p>
          <w:p w14:paraId="59CEF776" w14:textId="578DE11F" w:rsidR="00346039" w:rsidRPr="0031159E" w:rsidRDefault="00E658D3" w:rsidP="0031159E">
            <w:pPr>
              <w:pStyle w:val="ListBullet"/>
              <w:shd w:val="clear" w:color="auto" w:fill="DBE5F1" w:themeFill="accent1" w:themeFillTint="33"/>
              <w:ind w:left="605" w:hanging="567"/>
              <w:jc w:val="both"/>
              <w:rPr>
                <w:b/>
                <w:bCs/>
                <w:color w:val="1F497D" w:themeColor="text2"/>
                <w:lang w:val="lt-LT"/>
              </w:rPr>
            </w:pPr>
            <w:r w:rsidRPr="0031159E">
              <w:rPr>
                <w:b/>
                <w:bCs/>
                <w:color w:val="1F497D" w:themeColor="text2"/>
                <w:lang w:val="lt-LT"/>
              </w:rPr>
              <w:t>PRIEDAI</w:t>
            </w:r>
          </w:p>
          <w:p w14:paraId="1267824F" w14:textId="16049814" w:rsidR="00F46567" w:rsidRPr="002B347A" w:rsidRDefault="00B76161" w:rsidP="0031159E">
            <w:pPr>
              <w:pStyle w:val="ListParagraph"/>
              <w:widowControl w:val="0"/>
              <w:numPr>
                <w:ilvl w:val="1"/>
                <w:numId w:val="1"/>
              </w:numPr>
              <w:tabs>
                <w:tab w:val="left" w:pos="888"/>
              </w:tabs>
              <w:autoSpaceDE w:val="0"/>
              <w:autoSpaceDN w:val="0"/>
              <w:spacing w:after="0" w:line="240" w:lineRule="auto"/>
              <w:ind w:left="605" w:right="137" w:hanging="567"/>
              <w:contextualSpacing w:val="0"/>
              <w:jc w:val="both"/>
              <w:rPr>
                <w:lang w:val="lt-LT"/>
              </w:rPr>
            </w:pPr>
            <w:proofErr w:type="spellStart"/>
            <w:r w:rsidRPr="00B76161">
              <w:t>Kiekvienas</w:t>
            </w:r>
            <w:proofErr w:type="spellEnd"/>
            <w:r w:rsidRPr="00B76161">
              <w:t xml:space="preserve"> </w:t>
            </w:r>
            <w:proofErr w:type="spellStart"/>
            <w:r w:rsidRPr="00B76161">
              <w:t>šios</w:t>
            </w:r>
            <w:proofErr w:type="spellEnd"/>
            <w:r w:rsidRPr="00B76161">
              <w:t xml:space="preserve"> </w:t>
            </w:r>
            <w:proofErr w:type="spellStart"/>
            <w:r w:rsidRPr="00B76161">
              <w:t>Sutarties</w:t>
            </w:r>
            <w:proofErr w:type="spellEnd"/>
            <w:r w:rsidRPr="00B76161">
              <w:t xml:space="preserve"> </w:t>
            </w:r>
            <w:proofErr w:type="spellStart"/>
            <w:r w:rsidRPr="00B76161">
              <w:t>priedas</w:t>
            </w:r>
            <w:proofErr w:type="spellEnd"/>
            <w:r w:rsidRPr="00B76161">
              <w:t xml:space="preserve"> </w:t>
            </w:r>
            <w:proofErr w:type="spellStart"/>
            <w:r w:rsidRPr="00B76161">
              <w:t>yra</w:t>
            </w:r>
            <w:proofErr w:type="spellEnd"/>
            <w:r w:rsidRPr="00B76161">
              <w:t xml:space="preserve"> </w:t>
            </w:r>
            <w:proofErr w:type="spellStart"/>
            <w:r w:rsidRPr="00B76161">
              <w:t>neatskiriama</w:t>
            </w:r>
            <w:proofErr w:type="spellEnd"/>
            <w:r w:rsidRPr="00B76161">
              <w:t xml:space="preserve"> </w:t>
            </w:r>
            <w:proofErr w:type="spellStart"/>
            <w:r w:rsidRPr="00B76161">
              <w:t>jos</w:t>
            </w:r>
            <w:proofErr w:type="spellEnd"/>
            <w:r w:rsidRPr="00B76161">
              <w:t xml:space="preserve"> </w:t>
            </w:r>
            <w:proofErr w:type="spellStart"/>
            <w:r w:rsidRPr="00B76161">
              <w:t>dalis</w:t>
            </w:r>
            <w:proofErr w:type="spellEnd"/>
            <w:r w:rsidRPr="00B76161">
              <w:t xml:space="preserve">. </w:t>
            </w:r>
            <w:proofErr w:type="spellStart"/>
            <w:r w:rsidRPr="00B76161">
              <w:t>Kiekviena</w:t>
            </w:r>
            <w:proofErr w:type="spellEnd"/>
            <w:r w:rsidRPr="00B76161">
              <w:t xml:space="preserve"> Šalis </w:t>
            </w:r>
            <w:proofErr w:type="spellStart"/>
            <w:r w:rsidRPr="00B76161">
              <w:t>gauna</w:t>
            </w:r>
            <w:proofErr w:type="spellEnd"/>
            <w:r w:rsidRPr="00B76161">
              <w:t xml:space="preserve"> po </w:t>
            </w:r>
            <w:proofErr w:type="spellStart"/>
            <w:r w:rsidRPr="00B76161">
              <w:t>vieną</w:t>
            </w:r>
            <w:proofErr w:type="spellEnd"/>
            <w:r w:rsidRPr="00B76161">
              <w:t xml:space="preserve"> </w:t>
            </w:r>
            <w:proofErr w:type="spellStart"/>
            <w:r w:rsidRPr="00B76161">
              <w:t>kiekvieno</w:t>
            </w:r>
            <w:proofErr w:type="spellEnd"/>
            <w:r w:rsidRPr="00B76161">
              <w:t xml:space="preserve"> </w:t>
            </w:r>
            <w:proofErr w:type="spellStart"/>
            <w:r w:rsidRPr="00B76161">
              <w:t>Sutarties</w:t>
            </w:r>
            <w:proofErr w:type="spellEnd"/>
            <w:r w:rsidRPr="00B76161">
              <w:t xml:space="preserve"> </w:t>
            </w:r>
            <w:proofErr w:type="spellStart"/>
            <w:r w:rsidRPr="00B76161">
              <w:t>priedo</w:t>
            </w:r>
            <w:proofErr w:type="spellEnd"/>
            <w:r w:rsidRPr="00B76161">
              <w:t xml:space="preserve"> </w:t>
            </w:r>
            <w:proofErr w:type="spellStart"/>
            <w:r w:rsidRPr="00B76161">
              <w:t>egzempliorių</w:t>
            </w:r>
            <w:proofErr w:type="spellEnd"/>
            <w:r w:rsidR="00F46567" w:rsidRPr="004A385C">
              <w:rPr>
                <w:spacing w:val="-2"/>
                <w:lang w:val="lt-LT"/>
              </w:rPr>
              <w:t>.</w:t>
            </w:r>
          </w:p>
          <w:p w14:paraId="53C12608" w14:textId="6BE2910C" w:rsidR="00346039" w:rsidRDefault="005A0EB9" w:rsidP="0031159E">
            <w:pPr>
              <w:numPr>
                <w:ilvl w:val="1"/>
                <w:numId w:val="1"/>
              </w:numPr>
              <w:tabs>
                <w:tab w:val="left" w:pos="888"/>
              </w:tabs>
              <w:spacing w:after="0" w:line="240" w:lineRule="auto"/>
              <w:ind w:left="605" w:hanging="567"/>
              <w:jc w:val="both"/>
              <w:rPr>
                <w:lang w:val="lt-LT"/>
              </w:rPr>
            </w:pPr>
            <w:proofErr w:type="spellStart"/>
            <w:r w:rsidRPr="005A0EB9">
              <w:t>Prie</w:t>
            </w:r>
            <w:proofErr w:type="spellEnd"/>
            <w:r w:rsidRPr="005A0EB9">
              <w:t xml:space="preserve"> </w:t>
            </w:r>
            <w:proofErr w:type="spellStart"/>
            <w:r w:rsidRPr="005A0EB9">
              <w:t>Sutarties</w:t>
            </w:r>
            <w:proofErr w:type="spellEnd"/>
            <w:r w:rsidRPr="005A0EB9">
              <w:t xml:space="preserve"> SD </w:t>
            </w:r>
            <w:proofErr w:type="spellStart"/>
            <w:r w:rsidRPr="005A0EB9">
              <w:t>pridedami</w:t>
            </w:r>
            <w:proofErr w:type="spellEnd"/>
            <w:r w:rsidRPr="005A0EB9">
              <w:t xml:space="preserve"> </w:t>
            </w:r>
            <w:proofErr w:type="spellStart"/>
            <w:r w:rsidRPr="005A0EB9">
              <w:t>šie</w:t>
            </w:r>
            <w:proofErr w:type="spellEnd"/>
            <w:r w:rsidRPr="005A0EB9">
              <w:t xml:space="preserve"> </w:t>
            </w:r>
            <w:proofErr w:type="spellStart"/>
            <w:r w:rsidRPr="005A0EB9">
              <w:t>priedai</w:t>
            </w:r>
            <w:proofErr w:type="spellEnd"/>
            <w:r w:rsidRPr="005A0EB9">
              <w:t>:</w:t>
            </w:r>
          </w:p>
          <w:p w14:paraId="51005A09" w14:textId="77777777" w:rsidR="007741A9" w:rsidRPr="00B50C49" w:rsidRDefault="007741A9" w:rsidP="0031159E">
            <w:pPr>
              <w:pStyle w:val="ListParagraph"/>
              <w:numPr>
                <w:ilvl w:val="2"/>
                <w:numId w:val="1"/>
              </w:numPr>
              <w:tabs>
                <w:tab w:val="left" w:pos="284"/>
                <w:tab w:val="left" w:pos="567"/>
              </w:tabs>
              <w:spacing w:after="0" w:line="240" w:lineRule="auto"/>
              <w:ind w:left="1172" w:hanging="567"/>
              <w:jc w:val="both"/>
              <w:rPr>
                <w:rFonts w:eastAsia="Times New Roman" w:cs="Arial"/>
                <w:color w:val="000000"/>
              </w:rPr>
            </w:pPr>
            <w:proofErr w:type="spellStart"/>
            <w:r>
              <w:rPr>
                <w:rFonts w:cs="Arial"/>
              </w:rPr>
              <w:t>Priedas</w:t>
            </w:r>
            <w:proofErr w:type="spellEnd"/>
            <w:r>
              <w:rPr>
                <w:rFonts w:cs="Arial"/>
              </w:rPr>
              <w:t xml:space="preserve"> Nr. 1. – </w:t>
            </w:r>
            <w:proofErr w:type="spellStart"/>
            <w:r>
              <w:rPr>
                <w:rFonts w:cs="Arial"/>
              </w:rPr>
              <w:t>Kontaktiniai</w:t>
            </w:r>
            <w:proofErr w:type="spellEnd"/>
            <w:r>
              <w:rPr>
                <w:rFonts w:cs="Arial"/>
              </w:rPr>
              <w:t xml:space="preserve"> </w:t>
            </w:r>
            <w:proofErr w:type="spellStart"/>
            <w:r>
              <w:rPr>
                <w:rFonts w:cs="Arial"/>
              </w:rPr>
              <w:t>adresai</w:t>
            </w:r>
            <w:proofErr w:type="spellEnd"/>
            <w:r>
              <w:rPr>
                <w:rFonts w:cs="Arial"/>
              </w:rPr>
              <w:t xml:space="preserve"> </w:t>
            </w:r>
            <w:proofErr w:type="spellStart"/>
            <w:r>
              <w:rPr>
                <w:rFonts w:cs="Arial"/>
              </w:rPr>
              <w:t>pranešimams</w:t>
            </w:r>
            <w:proofErr w:type="spellEnd"/>
            <w:r>
              <w:rPr>
                <w:rFonts w:cs="Arial"/>
              </w:rPr>
              <w:t xml:space="preserve"> </w:t>
            </w:r>
            <w:proofErr w:type="spellStart"/>
            <w:r>
              <w:rPr>
                <w:rFonts w:cs="Arial"/>
              </w:rPr>
              <w:t>siųsti</w:t>
            </w:r>
            <w:proofErr w:type="spellEnd"/>
            <w:r>
              <w:rPr>
                <w:rFonts w:cs="Arial"/>
              </w:rPr>
              <w:t xml:space="preserve"> </w:t>
            </w:r>
            <w:proofErr w:type="spellStart"/>
            <w:r>
              <w:rPr>
                <w:rFonts w:cs="Arial"/>
              </w:rPr>
              <w:t>ir</w:t>
            </w:r>
            <w:proofErr w:type="spellEnd"/>
            <w:r>
              <w:rPr>
                <w:rFonts w:cs="Arial"/>
              </w:rPr>
              <w:t xml:space="preserve"> </w:t>
            </w:r>
            <w:proofErr w:type="spellStart"/>
            <w:r>
              <w:rPr>
                <w:rFonts w:cs="Arial"/>
              </w:rPr>
              <w:t>už</w:t>
            </w:r>
            <w:proofErr w:type="spellEnd"/>
            <w:r>
              <w:rPr>
                <w:rFonts w:cs="Arial"/>
              </w:rPr>
              <w:t xml:space="preserve"> </w:t>
            </w:r>
            <w:proofErr w:type="spellStart"/>
            <w:r>
              <w:rPr>
                <w:rFonts w:cs="Arial"/>
              </w:rPr>
              <w:t>Sutartį</w:t>
            </w:r>
            <w:proofErr w:type="spellEnd"/>
            <w:r>
              <w:rPr>
                <w:rFonts w:cs="Arial"/>
              </w:rPr>
              <w:t xml:space="preserve"> </w:t>
            </w:r>
            <w:proofErr w:type="spellStart"/>
            <w:r>
              <w:rPr>
                <w:rFonts w:cs="Arial"/>
              </w:rPr>
              <w:t>atsakingi</w:t>
            </w:r>
            <w:proofErr w:type="spellEnd"/>
            <w:r>
              <w:rPr>
                <w:rFonts w:cs="Arial"/>
              </w:rPr>
              <w:t xml:space="preserve"> </w:t>
            </w:r>
            <w:proofErr w:type="spellStart"/>
            <w:r>
              <w:rPr>
                <w:rFonts w:cs="Arial"/>
              </w:rPr>
              <w:t>asmenys</w:t>
            </w:r>
            <w:proofErr w:type="spellEnd"/>
            <w:r>
              <w:rPr>
                <w:rFonts w:cs="Arial"/>
              </w:rPr>
              <w:t>;</w:t>
            </w:r>
          </w:p>
          <w:p w14:paraId="36FC7DC2" w14:textId="77777777" w:rsidR="00B50C49" w:rsidRDefault="00B50C49" w:rsidP="00B50C49">
            <w:pPr>
              <w:pStyle w:val="ListParagraph"/>
              <w:tabs>
                <w:tab w:val="left" w:pos="284"/>
                <w:tab w:val="left" w:pos="567"/>
              </w:tabs>
              <w:spacing w:after="0" w:line="240" w:lineRule="auto"/>
              <w:ind w:left="1172"/>
              <w:jc w:val="both"/>
              <w:rPr>
                <w:rFonts w:eastAsia="Times New Roman" w:cs="Arial"/>
                <w:color w:val="000000"/>
              </w:rPr>
            </w:pPr>
          </w:p>
          <w:p w14:paraId="158AE230" w14:textId="77777777" w:rsidR="007741A9" w:rsidRDefault="007741A9" w:rsidP="0031159E">
            <w:pPr>
              <w:pStyle w:val="ListParagraph"/>
              <w:numPr>
                <w:ilvl w:val="2"/>
                <w:numId w:val="1"/>
              </w:numPr>
              <w:tabs>
                <w:tab w:val="left" w:pos="284"/>
                <w:tab w:val="left" w:pos="567"/>
              </w:tabs>
              <w:spacing w:after="0" w:line="240" w:lineRule="auto"/>
              <w:ind w:left="1172" w:hanging="567"/>
              <w:jc w:val="both"/>
              <w:rPr>
                <w:rFonts w:cs="Arial"/>
                <w:color w:val="000000"/>
              </w:rPr>
            </w:pPr>
            <w:proofErr w:type="spellStart"/>
            <w:r>
              <w:rPr>
                <w:rFonts w:cs="Arial"/>
              </w:rPr>
              <w:t>Priedas</w:t>
            </w:r>
            <w:proofErr w:type="spellEnd"/>
            <w:r>
              <w:rPr>
                <w:rFonts w:cs="Arial"/>
              </w:rPr>
              <w:t xml:space="preserve"> Nr. 2. – </w:t>
            </w:r>
            <w:proofErr w:type="spellStart"/>
            <w:r>
              <w:rPr>
                <w:rFonts w:cs="Arial"/>
              </w:rPr>
              <w:t>Techninė</w:t>
            </w:r>
            <w:proofErr w:type="spellEnd"/>
            <w:r>
              <w:rPr>
                <w:rFonts w:cs="Arial"/>
              </w:rPr>
              <w:t xml:space="preserve"> </w:t>
            </w:r>
            <w:proofErr w:type="spellStart"/>
            <w:r>
              <w:rPr>
                <w:rFonts w:cs="Arial"/>
              </w:rPr>
              <w:t>specifikacija</w:t>
            </w:r>
            <w:proofErr w:type="spellEnd"/>
            <w:r>
              <w:rPr>
                <w:rFonts w:cs="Arial"/>
              </w:rPr>
              <w:t xml:space="preserve">; </w:t>
            </w:r>
          </w:p>
          <w:p w14:paraId="0C1419E4" w14:textId="77777777" w:rsidR="007741A9" w:rsidRDefault="007741A9" w:rsidP="0031159E">
            <w:pPr>
              <w:pStyle w:val="ListParagraph"/>
              <w:numPr>
                <w:ilvl w:val="2"/>
                <w:numId w:val="1"/>
              </w:numPr>
              <w:tabs>
                <w:tab w:val="left" w:pos="284"/>
                <w:tab w:val="left" w:pos="567"/>
              </w:tabs>
              <w:spacing w:after="0" w:line="240" w:lineRule="auto"/>
              <w:ind w:left="1172" w:hanging="567"/>
              <w:jc w:val="both"/>
              <w:rPr>
                <w:rFonts w:cs="Arial"/>
                <w:color w:val="000000"/>
              </w:rPr>
            </w:pPr>
            <w:proofErr w:type="spellStart"/>
            <w:r>
              <w:rPr>
                <w:rFonts w:cs="Arial"/>
              </w:rPr>
              <w:t>Priedas</w:t>
            </w:r>
            <w:proofErr w:type="spellEnd"/>
            <w:r>
              <w:rPr>
                <w:rFonts w:cs="Arial"/>
              </w:rPr>
              <w:t xml:space="preserve"> Nr. 3. – </w:t>
            </w:r>
            <w:proofErr w:type="spellStart"/>
            <w:r>
              <w:rPr>
                <w:rFonts w:cs="Arial"/>
              </w:rPr>
              <w:t>Pirkimo</w:t>
            </w:r>
            <w:proofErr w:type="spellEnd"/>
            <w:r>
              <w:rPr>
                <w:rFonts w:cs="Arial"/>
              </w:rPr>
              <w:t xml:space="preserve"> </w:t>
            </w:r>
            <w:proofErr w:type="spellStart"/>
            <w:r>
              <w:rPr>
                <w:rFonts w:cs="Arial"/>
              </w:rPr>
              <w:t>objekto</w:t>
            </w:r>
            <w:proofErr w:type="spellEnd"/>
            <w:r>
              <w:rPr>
                <w:rFonts w:cs="Arial"/>
              </w:rPr>
              <w:t xml:space="preserve"> </w:t>
            </w:r>
            <w:proofErr w:type="spellStart"/>
            <w:r>
              <w:rPr>
                <w:rFonts w:cs="Arial"/>
              </w:rPr>
              <w:t>pavadinimas</w:t>
            </w:r>
            <w:proofErr w:type="spellEnd"/>
            <w:r>
              <w:rPr>
                <w:rFonts w:cs="Arial"/>
              </w:rPr>
              <w:t xml:space="preserve">, </w:t>
            </w:r>
            <w:proofErr w:type="spellStart"/>
            <w:r>
              <w:rPr>
                <w:rFonts w:cs="Arial"/>
              </w:rPr>
              <w:t>kiekis</w:t>
            </w:r>
            <w:proofErr w:type="spellEnd"/>
            <w:r>
              <w:rPr>
                <w:rFonts w:cs="Arial"/>
              </w:rPr>
              <w:t xml:space="preserve">, </w:t>
            </w:r>
            <w:proofErr w:type="spellStart"/>
            <w:r>
              <w:rPr>
                <w:rFonts w:cs="Arial"/>
              </w:rPr>
              <w:t>įkainiai</w:t>
            </w:r>
            <w:proofErr w:type="spellEnd"/>
            <w:r>
              <w:rPr>
                <w:rFonts w:cs="Arial"/>
              </w:rPr>
              <w:t>;</w:t>
            </w:r>
          </w:p>
          <w:p w14:paraId="7A31FA1E" w14:textId="0CAEE7BC" w:rsidR="007741A9" w:rsidRDefault="007741A9" w:rsidP="0031159E">
            <w:pPr>
              <w:pStyle w:val="ListParagraph"/>
              <w:numPr>
                <w:ilvl w:val="2"/>
                <w:numId w:val="1"/>
              </w:numPr>
              <w:tabs>
                <w:tab w:val="left" w:pos="284"/>
                <w:tab w:val="left" w:pos="567"/>
              </w:tabs>
              <w:spacing w:after="0" w:line="240" w:lineRule="auto"/>
              <w:ind w:left="1172" w:hanging="567"/>
              <w:jc w:val="both"/>
              <w:rPr>
                <w:rFonts w:cs="Arial"/>
                <w:color w:val="000000"/>
              </w:rPr>
            </w:pPr>
            <w:proofErr w:type="spellStart"/>
            <w:r w:rsidRPr="4AE383AC">
              <w:rPr>
                <w:rFonts w:cs="Arial"/>
              </w:rPr>
              <w:t>Priedas</w:t>
            </w:r>
            <w:proofErr w:type="spellEnd"/>
            <w:r w:rsidRPr="4AE383AC">
              <w:rPr>
                <w:rFonts w:cs="Arial"/>
              </w:rPr>
              <w:t xml:space="preserve"> Nr. 4. – </w:t>
            </w:r>
            <w:proofErr w:type="spellStart"/>
            <w:r w:rsidRPr="4AE383AC">
              <w:rPr>
                <w:rFonts w:cs="Arial"/>
              </w:rPr>
              <w:t>Įkainio</w:t>
            </w:r>
            <w:proofErr w:type="spellEnd"/>
            <w:r w:rsidRPr="4AE383AC">
              <w:rPr>
                <w:rFonts w:cs="Arial"/>
              </w:rPr>
              <w:t xml:space="preserve"> </w:t>
            </w:r>
            <w:proofErr w:type="spellStart"/>
            <w:r w:rsidRPr="4AE383AC">
              <w:rPr>
                <w:rFonts w:cs="Arial"/>
              </w:rPr>
              <w:t>perskaičiavimas</w:t>
            </w:r>
            <w:proofErr w:type="spellEnd"/>
            <w:r w:rsidR="00A94C02" w:rsidRPr="4AE383AC">
              <w:rPr>
                <w:rFonts w:cs="Arial"/>
              </w:rPr>
              <w:t>;</w:t>
            </w:r>
          </w:p>
          <w:p w14:paraId="6A555D3D" w14:textId="77777777" w:rsidR="007741A9" w:rsidRDefault="007741A9" w:rsidP="0031159E">
            <w:pPr>
              <w:pStyle w:val="ListParagraph"/>
              <w:numPr>
                <w:ilvl w:val="2"/>
                <w:numId w:val="1"/>
              </w:numPr>
              <w:tabs>
                <w:tab w:val="left" w:pos="284"/>
                <w:tab w:val="left" w:pos="567"/>
              </w:tabs>
              <w:spacing w:after="0" w:line="240" w:lineRule="auto"/>
              <w:ind w:left="1172" w:hanging="567"/>
              <w:jc w:val="both"/>
              <w:rPr>
                <w:rFonts w:cs="Arial"/>
                <w:color w:val="000000"/>
              </w:rPr>
            </w:pPr>
            <w:proofErr w:type="spellStart"/>
            <w:r>
              <w:rPr>
                <w:rFonts w:cs="Arial"/>
              </w:rPr>
              <w:lastRenderedPageBreak/>
              <w:t>Priedas</w:t>
            </w:r>
            <w:proofErr w:type="spellEnd"/>
            <w:r>
              <w:rPr>
                <w:rFonts w:cs="Arial"/>
              </w:rPr>
              <w:t xml:space="preserve"> Nr. 5. – </w:t>
            </w:r>
            <w:proofErr w:type="spellStart"/>
            <w:r>
              <w:rPr>
                <w:rFonts w:cs="Arial"/>
              </w:rPr>
              <w:t>Ūkio</w:t>
            </w:r>
            <w:proofErr w:type="spellEnd"/>
            <w:r>
              <w:rPr>
                <w:rFonts w:cs="Arial"/>
              </w:rPr>
              <w:t xml:space="preserve"> </w:t>
            </w:r>
            <w:proofErr w:type="spellStart"/>
            <w:r>
              <w:rPr>
                <w:rFonts w:cs="Arial"/>
              </w:rPr>
              <w:t>subjektų</w:t>
            </w:r>
            <w:proofErr w:type="spellEnd"/>
            <w:r>
              <w:rPr>
                <w:rFonts w:cs="Arial"/>
              </w:rPr>
              <w:t xml:space="preserve">, </w:t>
            </w:r>
            <w:proofErr w:type="spellStart"/>
            <w:r>
              <w:rPr>
                <w:rFonts w:cs="Arial"/>
              </w:rPr>
              <w:t>specialistų</w:t>
            </w:r>
            <w:proofErr w:type="spellEnd"/>
            <w:r>
              <w:rPr>
                <w:rFonts w:cs="Arial"/>
              </w:rPr>
              <w:t xml:space="preserve">, </w:t>
            </w:r>
            <w:proofErr w:type="spellStart"/>
            <w:r>
              <w:rPr>
                <w:rFonts w:cs="Arial"/>
              </w:rPr>
              <w:t>Subteikėjų</w:t>
            </w:r>
            <w:proofErr w:type="spellEnd"/>
            <w:r>
              <w:rPr>
                <w:rFonts w:cs="Arial"/>
              </w:rPr>
              <w:t xml:space="preserve"> </w:t>
            </w:r>
            <w:proofErr w:type="spellStart"/>
            <w:r>
              <w:rPr>
                <w:rFonts w:cs="Arial"/>
              </w:rPr>
              <w:t>sąrašas</w:t>
            </w:r>
            <w:proofErr w:type="spellEnd"/>
            <w:r>
              <w:rPr>
                <w:rFonts w:cs="Arial"/>
              </w:rPr>
              <w:t xml:space="preserve"> </w:t>
            </w:r>
            <w:proofErr w:type="spellStart"/>
            <w:r>
              <w:rPr>
                <w:rFonts w:cs="Arial"/>
              </w:rPr>
              <w:t>bei</w:t>
            </w:r>
            <w:proofErr w:type="spellEnd"/>
            <w:r>
              <w:rPr>
                <w:rFonts w:cs="Arial"/>
              </w:rPr>
              <w:t xml:space="preserve"> </w:t>
            </w:r>
            <w:proofErr w:type="spellStart"/>
            <w:r>
              <w:rPr>
                <w:rFonts w:cs="Arial"/>
              </w:rPr>
              <w:t>perduodamų</w:t>
            </w:r>
            <w:proofErr w:type="spellEnd"/>
            <w:r>
              <w:rPr>
                <w:rFonts w:cs="Arial"/>
              </w:rPr>
              <w:t xml:space="preserve"> </w:t>
            </w:r>
            <w:proofErr w:type="spellStart"/>
            <w:r>
              <w:rPr>
                <w:rFonts w:cs="Arial"/>
              </w:rPr>
              <w:t>sutartinių</w:t>
            </w:r>
            <w:proofErr w:type="spellEnd"/>
            <w:r>
              <w:rPr>
                <w:rFonts w:cs="Arial"/>
              </w:rPr>
              <w:t xml:space="preserve"> </w:t>
            </w:r>
            <w:proofErr w:type="spellStart"/>
            <w:r>
              <w:rPr>
                <w:rFonts w:cs="Arial"/>
              </w:rPr>
              <w:t>įsipareigojimų</w:t>
            </w:r>
            <w:proofErr w:type="spellEnd"/>
            <w:r>
              <w:rPr>
                <w:rFonts w:cs="Arial"/>
              </w:rPr>
              <w:t xml:space="preserve"> </w:t>
            </w:r>
            <w:proofErr w:type="spellStart"/>
            <w:r>
              <w:rPr>
                <w:rFonts w:cs="Arial"/>
              </w:rPr>
              <w:t>dalis</w:t>
            </w:r>
            <w:proofErr w:type="spellEnd"/>
            <w:r>
              <w:rPr>
                <w:rFonts w:cs="Arial"/>
              </w:rPr>
              <w:t xml:space="preserve">, __ </w:t>
            </w:r>
            <w:proofErr w:type="spellStart"/>
            <w:r>
              <w:rPr>
                <w:rFonts w:cs="Arial"/>
              </w:rPr>
              <w:t>lapai</w:t>
            </w:r>
            <w:proofErr w:type="spellEnd"/>
            <w:r>
              <w:rPr>
                <w:rFonts w:cs="Arial"/>
              </w:rPr>
              <w:t>;</w:t>
            </w:r>
          </w:p>
          <w:p w14:paraId="67E6CF3D" w14:textId="77777777" w:rsidR="007741A9" w:rsidRDefault="007741A9" w:rsidP="0031159E">
            <w:pPr>
              <w:pStyle w:val="ListParagraph"/>
              <w:numPr>
                <w:ilvl w:val="2"/>
                <w:numId w:val="1"/>
              </w:numPr>
              <w:tabs>
                <w:tab w:val="left" w:pos="284"/>
                <w:tab w:val="left" w:pos="567"/>
              </w:tabs>
              <w:spacing w:after="0" w:line="240" w:lineRule="auto"/>
              <w:ind w:left="1172" w:hanging="567"/>
              <w:jc w:val="both"/>
              <w:rPr>
                <w:rFonts w:cs="Arial"/>
                <w:color w:val="000000"/>
              </w:rPr>
            </w:pPr>
            <w:proofErr w:type="spellStart"/>
            <w:r>
              <w:rPr>
                <w:rFonts w:cs="Arial"/>
              </w:rPr>
              <w:t>Priedas</w:t>
            </w:r>
            <w:proofErr w:type="spellEnd"/>
            <w:r>
              <w:rPr>
                <w:rFonts w:cs="Arial"/>
              </w:rPr>
              <w:t xml:space="preserve"> Nr. 6. </w:t>
            </w:r>
            <w:proofErr w:type="gramStart"/>
            <w:r>
              <w:rPr>
                <w:rFonts w:cs="Arial"/>
              </w:rPr>
              <w:t xml:space="preserve">–  </w:t>
            </w:r>
            <w:proofErr w:type="spellStart"/>
            <w:r>
              <w:rPr>
                <w:rFonts w:cs="Arial"/>
              </w:rPr>
              <w:t>Trišalės</w:t>
            </w:r>
            <w:proofErr w:type="spellEnd"/>
            <w:proofErr w:type="gramEnd"/>
            <w:r>
              <w:rPr>
                <w:rFonts w:cs="Arial"/>
              </w:rPr>
              <w:t xml:space="preserve"> </w:t>
            </w:r>
            <w:proofErr w:type="spellStart"/>
            <w:r>
              <w:rPr>
                <w:rFonts w:cs="Arial"/>
              </w:rPr>
              <w:t>sutarties</w:t>
            </w:r>
            <w:proofErr w:type="spellEnd"/>
            <w:r>
              <w:rPr>
                <w:rFonts w:cs="Arial"/>
              </w:rPr>
              <w:t xml:space="preserve"> </w:t>
            </w:r>
            <w:proofErr w:type="spellStart"/>
            <w:r>
              <w:rPr>
                <w:rFonts w:cs="Arial"/>
                <w:bCs/>
              </w:rPr>
              <w:t>dėl</w:t>
            </w:r>
            <w:proofErr w:type="spellEnd"/>
            <w:r>
              <w:rPr>
                <w:rFonts w:cs="Arial"/>
                <w:bCs/>
              </w:rPr>
              <w:t xml:space="preserve"> </w:t>
            </w:r>
            <w:proofErr w:type="spellStart"/>
            <w:r>
              <w:rPr>
                <w:rFonts w:cs="Arial"/>
                <w:bCs/>
              </w:rPr>
              <w:t>tiesioginio</w:t>
            </w:r>
            <w:proofErr w:type="spellEnd"/>
            <w:r>
              <w:rPr>
                <w:rFonts w:cs="Arial"/>
                <w:bCs/>
              </w:rPr>
              <w:t xml:space="preserve"> </w:t>
            </w:r>
            <w:proofErr w:type="spellStart"/>
            <w:r>
              <w:rPr>
                <w:rFonts w:cs="Arial"/>
                <w:bCs/>
              </w:rPr>
              <w:t>atsiskaitymo</w:t>
            </w:r>
            <w:proofErr w:type="spellEnd"/>
            <w:r>
              <w:rPr>
                <w:rFonts w:cs="Arial"/>
                <w:bCs/>
              </w:rPr>
              <w:t xml:space="preserve"> </w:t>
            </w:r>
            <w:proofErr w:type="spellStart"/>
            <w:r>
              <w:rPr>
                <w:rFonts w:cs="Arial"/>
                <w:bCs/>
              </w:rPr>
              <w:t>su</w:t>
            </w:r>
            <w:proofErr w:type="spellEnd"/>
            <w:r>
              <w:rPr>
                <w:rFonts w:cs="Arial"/>
                <w:bCs/>
              </w:rPr>
              <w:t xml:space="preserve"> </w:t>
            </w:r>
            <w:proofErr w:type="spellStart"/>
            <w:r>
              <w:rPr>
                <w:rFonts w:cs="Arial"/>
                <w:bCs/>
              </w:rPr>
              <w:t>subteikėju</w:t>
            </w:r>
            <w:proofErr w:type="spellEnd"/>
            <w:r>
              <w:rPr>
                <w:rFonts w:cs="Arial"/>
              </w:rPr>
              <w:t xml:space="preserve"> </w:t>
            </w:r>
            <w:proofErr w:type="spellStart"/>
            <w:r>
              <w:rPr>
                <w:rFonts w:cs="Arial"/>
              </w:rPr>
              <w:t>projektas</w:t>
            </w:r>
            <w:proofErr w:type="spellEnd"/>
            <w:r>
              <w:rPr>
                <w:rFonts w:cs="Arial"/>
              </w:rPr>
              <w:t xml:space="preserve">__ </w:t>
            </w:r>
            <w:proofErr w:type="spellStart"/>
            <w:r>
              <w:rPr>
                <w:rFonts w:cs="Arial"/>
              </w:rPr>
              <w:t>lapai</w:t>
            </w:r>
            <w:proofErr w:type="spellEnd"/>
            <w:r>
              <w:rPr>
                <w:rFonts w:cs="Arial"/>
              </w:rPr>
              <w:t>.</w:t>
            </w:r>
          </w:p>
          <w:p w14:paraId="26334BD9" w14:textId="2A5ACD86" w:rsidR="007741A9" w:rsidRDefault="007741A9" w:rsidP="0031159E">
            <w:pPr>
              <w:pStyle w:val="ListParagraph"/>
              <w:numPr>
                <w:ilvl w:val="2"/>
                <w:numId w:val="1"/>
              </w:numPr>
              <w:tabs>
                <w:tab w:val="left" w:pos="284"/>
                <w:tab w:val="left" w:pos="567"/>
              </w:tabs>
              <w:spacing w:after="0" w:line="240" w:lineRule="auto"/>
              <w:ind w:left="1172" w:hanging="567"/>
              <w:jc w:val="both"/>
              <w:rPr>
                <w:rFonts w:cs="Arial"/>
                <w:color w:val="000000"/>
              </w:rPr>
            </w:pPr>
            <w:proofErr w:type="spellStart"/>
            <w:r>
              <w:rPr>
                <w:rFonts w:cs="Arial"/>
              </w:rPr>
              <w:t>Priedas</w:t>
            </w:r>
            <w:proofErr w:type="spellEnd"/>
            <w:r>
              <w:rPr>
                <w:rFonts w:cs="Arial"/>
              </w:rPr>
              <w:t xml:space="preserve"> Nr. </w:t>
            </w:r>
            <w:r w:rsidR="00BC6AE0">
              <w:rPr>
                <w:rFonts w:cs="Arial"/>
              </w:rPr>
              <w:t>7</w:t>
            </w:r>
            <w:r>
              <w:rPr>
                <w:rFonts w:cs="Arial"/>
              </w:rPr>
              <w:t xml:space="preserve">. </w:t>
            </w:r>
            <w:r w:rsidRPr="00BC6AE0">
              <w:rPr>
                <w:rFonts w:cs="Arial"/>
              </w:rPr>
              <w:t xml:space="preserve">– </w:t>
            </w:r>
            <w:proofErr w:type="spellStart"/>
            <w:r w:rsidRPr="00BC6AE0">
              <w:rPr>
                <w:rFonts w:cs="Arial"/>
              </w:rPr>
              <w:t>Pirkimo</w:t>
            </w:r>
            <w:proofErr w:type="spellEnd"/>
            <w:r w:rsidRPr="00BC6AE0">
              <w:rPr>
                <w:rFonts w:cs="Arial"/>
              </w:rPr>
              <w:t xml:space="preserve"> </w:t>
            </w:r>
            <w:proofErr w:type="spellStart"/>
            <w:r w:rsidRPr="00BC6AE0">
              <w:rPr>
                <w:rFonts w:cs="Arial"/>
              </w:rPr>
              <w:t>objektui</w:t>
            </w:r>
            <w:proofErr w:type="spellEnd"/>
            <w:r w:rsidRPr="00BC6AE0">
              <w:rPr>
                <w:rFonts w:cs="Arial"/>
              </w:rPr>
              <w:t xml:space="preserve"> </w:t>
            </w:r>
            <w:proofErr w:type="spellStart"/>
            <w:r w:rsidRPr="00BC6AE0">
              <w:rPr>
                <w:rFonts w:cs="Arial"/>
              </w:rPr>
              <w:t>keliami</w:t>
            </w:r>
            <w:proofErr w:type="spellEnd"/>
            <w:r w:rsidRPr="00BC6AE0">
              <w:rPr>
                <w:rFonts w:cs="Arial"/>
              </w:rPr>
              <w:t xml:space="preserve"> </w:t>
            </w:r>
            <w:proofErr w:type="spellStart"/>
            <w:r w:rsidRPr="00BC6AE0">
              <w:rPr>
                <w:rFonts w:cs="Arial"/>
              </w:rPr>
              <w:t>darniųjų</w:t>
            </w:r>
            <w:proofErr w:type="spellEnd"/>
            <w:r w:rsidRPr="00BC6AE0">
              <w:rPr>
                <w:rFonts w:cs="Arial"/>
              </w:rPr>
              <w:t xml:space="preserve"> </w:t>
            </w:r>
            <w:proofErr w:type="spellStart"/>
            <w:r w:rsidRPr="00BC6AE0">
              <w:rPr>
                <w:rFonts w:cs="Arial"/>
              </w:rPr>
              <w:t>pirkimų</w:t>
            </w:r>
            <w:proofErr w:type="spellEnd"/>
            <w:r w:rsidRPr="00BC6AE0">
              <w:rPr>
                <w:rFonts w:cs="Arial"/>
              </w:rPr>
              <w:t xml:space="preserve"> </w:t>
            </w:r>
            <w:proofErr w:type="spellStart"/>
            <w:r w:rsidRPr="00BC6AE0">
              <w:rPr>
                <w:rFonts w:cs="Arial"/>
              </w:rPr>
              <w:t>reikalavimai</w:t>
            </w:r>
            <w:proofErr w:type="spellEnd"/>
            <w:r w:rsidRPr="00BC6AE0">
              <w:rPr>
                <w:rFonts w:cs="Arial"/>
                <w:i/>
                <w:iCs/>
              </w:rPr>
              <w:t xml:space="preserve">; </w:t>
            </w:r>
          </w:p>
          <w:p w14:paraId="06EA504B" w14:textId="33F530D9" w:rsidR="007741A9" w:rsidRDefault="007741A9" w:rsidP="0031159E">
            <w:pPr>
              <w:pStyle w:val="ListParagraph"/>
              <w:numPr>
                <w:ilvl w:val="2"/>
                <w:numId w:val="1"/>
              </w:numPr>
              <w:tabs>
                <w:tab w:val="left" w:pos="284"/>
                <w:tab w:val="left" w:pos="567"/>
              </w:tabs>
              <w:spacing w:after="0" w:line="240" w:lineRule="auto"/>
              <w:ind w:left="1172" w:hanging="567"/>
              <w:jc w:val="both"/>
              <w:rPr>
                <w:rFonts w:cs="Arial"/>
                <w:color w:val="000000"/>
              </w:rPr>
            </w:pPr>
            <w:proofErr w:type="spellStart"/>
            <w:r>
              <w:rPr>
                <w:rFonts w:cs="Arial"/>
              </w:rPr>
              <w:t>Priedas</w:t>
            </w:r>
            <w:proofErr w:type="spellEnd"/>
            <w:r>
              <w:rPr>
                <w:rFonts w:cs="Arial"/>
              </w:rPr>
              <w:t xml:space="preserve"> Nr. </w:t>
            </w:r>
            <w:r w:rsidR="00AE0795">
              <w:rPr>
                <w:rFonts w:cs="Arial"/>
              </w:rPr>
              <w:t>8</w:t>
            </w:r>
            <w:r>
              <w:rPr>
                <w:rFonts w:cs="Arial"/>
              </w:rPr>
              <w:t xml:space="preserve">. </w:t>
            </w:r>
            <w:proofErr w:type="spellStart"/>
            <w:r>
              <w:rPr>
                <w:rFonts w:cs="Arial"/>
              </w:rPr>
              <w:t>Sauga</w:t>
            </w:r>
            <w:proofErr w:type="spellEnd"/>
            <w:r>
              <w:rPr>
                <w:rFonts w:cs="Arial"/>
              </w:rPr>
              <w:t xml:space="preserve"> </w:t>
            </w:r>
            <w:proofErr w:type="spellStart"/>
            <w:r>
              <w:rPr>
                <w:rFonts w:cs="Arial"/>
              </w:rPr>
              <w:t>ir</w:t>
            </w:r>
            <w:proofErr w:type="spellEnd"/>
            <w:r>
              <w:rPr>
                <w:rFonts w:cs="Arial"/>
              </w:rPr>
              <w:t xml:space="preserve"> </w:t>
            </w:r>
            <w:proofErr w:type="spellStart"/>
            <w:r>
              <w:rPr>
                <w:rFonts w:cs="Arial"/>
              </w:rPr>
              <w:t>sveikata</w:t>
            </w:r>
            <w:proofErr w:type="spellEnd"/>
            <w:r>
              <w:rPr>
                <w:rFonts w:cs="Arial"/>
              </w:rPr>
              <w:t xml:space="preserve"> </w:t>
            </w:r>
          </w:p>
          <w:p w14:paraId="72A3FEBF" w14:textId="77777777" w:rsidR="00B3766A" w:rsidRDefault="00B3766A" w:rsidP="00B3766A">
            <w:pPr>
              <w:tabs>
                <w:tab w:val="left" w:pos="888"/>
              </w:tabs>
              <w:spacing w:after="0" w:line="240" w:lineRule="auto"/>
              <w:ind w:left="607"/>
              <w:jc w:val="both"/>
              <w:rPr>
                <w:lang w:val="lt-LT"/>
              </w:rPr>
            </w:pPr>
          </w:p>
          <w:p w14:paraId="5D6B7B2D" w14:textId="77777777" w:rsidR="003436CD" w:rsidRPr="00570E25" w:rsidRDefault="003436CD" w:rsidP="00B3766A">
            <w:pPr>
              <w:tabs>
                <w:tab w:val="left" w:pos="888"/>
              </w:tabs>
              <w:spacing w:after="0" w:line="240" w:lineRule="auto"/>
              <w:ind w:left="607"/>
              <w:jc w:val="both"/>
              <w:rPr>
                <w:lang w:val="lt-LT"/>
              </w:rPr>
            </w:pPr>
          </w:p>
          <w:p w14:paraId="33DCDAAC" w14:textId="735996A0" w:rsidR="00346039" w:rsidRPr="003436CD" w:rsidRDefault="00570E25" w:rsidP="003436CD">
            <w:pPr>
              <w:pStyle w:val="ListBullet"/>
              <w:shd w:val="clear" w:color="auto" w:fill="DBE5F1" w:themeFill="accent1" w:themeFillTint="33"/>
              <w:ind w:left="605" w:hanging="567"/>
              <w:jc w:val="both"/>
              <w:rPr>
                <w:b/>
                <w:bCs/>
                <w:color w:val="1F497D" w:themeColor="text2"/>
                <w:lang w:val="lt-LT"/>
              </w:rPr>
            </w:pPr>
            <w:r w:rsidRPr="003436CD">
              <w:rPr>
                <w:b/>
                <w:bCs/>
                <w:color w:val="1F497D" w:themeColor="text2"/>
                <w:shd w:val="clear" w:color="auto" w:fill="DBE4F0"/>
                <w:lang w:val="lt-LT"/>
              </w:rPr>
              <w:t>Š</w:t>
            </w:r>
            <w:r w:rsidR="00833FD0" w:rsidRPr="003436CD">
              <w:rPr>
                <w:b/>
                <w:bCs/>
                <w:color w:val="1F497D" w:themeColor="text2"/>
                <w:shd w:val="clear" w:color="auto" w:fill="DBE4F0"/>
                <w:lang w:val="lt-LT"/>
              </w:rPr>
              <w:t>ALIŲ REKVIZITAI</w:t>
            </w:r>
            <w:r w:rsidR="008D1543" w:rsidRPr="003436CD">
              <w:rPr>
                <w:b/>
                <w:bCs/>
                <w:color w:val="1F497D" w:themeColor="text2"/>
                <w:lang w:val="lt-LT"/>
              </w:rPr>
              <w:t xml:space="preserve"> </w:t>
            </w:r>
          </w:p>
          <w:p w14:paraId="6A71AEF0" w14:textId="77777777" w:rsidR="0075662C" w:rsidRPr="00D62F76" w:rsidRDefault="0075662C" w:rsidP="007204FD">
            <w:pPr>
              <w:spacing w:after="0" w:line="240" w:lineRule="auto"/>
              <w:rPr>
                <w:rFonts w:cs="Arial"/>
                <w:b/>
                <w:bCs/>
              </w:rPr>
            </w:pPr>
            <w:proofErr w:type="spellStart"/>
            <w:r w:rsidRPr="60F57243">
              <w:rPr>
                <w:rFonts w:cs="Arial"/>
                <w:b/>
                <w:bCs/>
              </w:rPr>
              <w:t>Paslaugų</w:t>
            </w:r>
            <w:proofErr w:type="spellEnd"/>
            <w:r w:rsidRPr="60F57243">
              <w:rPr>
                <w:rFonts w:cs="Arial"/>
                <w:b/>
                <w:bCs/>
              </w:rPr>
              <w:t xml:space="preserve"> </w:t>
            </w:r>
            <w:proofErr w:type="spellStart"/>
            <w:r w:rsidRPr="60F57243">
              <w:rPr>
                <w:rFonts w:cs="Arial"/>
                <w:b/>
                <w:bCs/>
              </w:rPr>
              <w:t>teikėjas</w:t>
            </w:r>
            <w:proofErr w:type="spellEnd"/>
          </w:p>
          <w:p w14:paraId="26512E24" w14:textId="77777777" w:rsidR="0075662C" w:rsidRPr="00D62F76" w:rsidRDefault="0075662C" w:rsidP="007204FD">
            <w:pPr>
              <w:spacing w:after="0" w:line="240" w:lineRule="auto"/>
              <w:rPr>
                <w:rFonts w:cs="Arial"/>
                <w:b/>
              </w:rPr>
            </w:pPr>
          </w:p>
          <w:p w14:paraId="1363E5B6" w14:textId="77777777" w:rsidR="0075662C" w:rsidRPr="00D62F76" w:rsidRDefault="0075662C" w:rsidP="007204FD">
            <w:pPr>
              <w:spacing w:after="0" w:line="240" w:lineRule="auto"/>
              <w:rPr>
                <w:rFonts w:cs="Arial"/>
              </w:rPr>
            </w:pPr>
            <w:proofErr w:type="spellStart"/>
            <w:r w:rsidRPr="00D62F76">
              <w:rPr>
                <w:rFonts w:cs="Arial"/>
              </w:rPr>
              <w:t>Pavadinimas</w:t>
            </w:r>
            <w:proofErr w:type="spellEnd"/>
            <w:r w:rsidRPr="00D62F76">
              <w:rPr>
                <w:rFonts w:cs="Arial"/>
              </w:rPr>
              <w:t xml:space="preserve"> </w:t>
            </w:r>
          </w:p>
          <w:p w14:paraId="7A70274B" w14:textId="77777777" w:rsidR="0075662C" w:rsidRPr="00D62F76" w:rsidRDefault="0075662C" w:rsidP="007204FD">
            <w:pPr>
              <w:spacing w:after="0" w:line="240" w:lineRule="auto"/>
              <w:rPr>
                <w:rFonts w:cs="Arial"/>
              </w:rPr>
            </w:pPr>
            <w:proofErr w:type="spellStart"/>
            <w:r w:rsidRPr="00D62F76">
              <w:rPr>
                <w:rFonts w:cs="Arial"/>
              </w:rPr>
              <w:t>Adresas</w:t>
            </w:r>
            <w:proofErr w:type="spellEnd"/>
            <w:r w:rsidRPr="00D62F76">
              <w:rPr>
                <w:rFonts w:cs="Arial"/>
              </w:rPr>
              <w:t xml:space="preserve"> </w:t>
            </w:r>
          </w:p>
          <w:p w14:paraId="3BA06095" w14:textId="77777777" w:rsidR="0075662C" w:rsidRPr="00D62F76" w:rsidRDefault="0075662C" w:rsidP="007204FD">
            <w:pPr>
              <w:tabs>
                <w:tab w:val="left" w:pos="0"/>
              </w:tabs>
              <w:spacing w:after="0" w:line="240" w:lineRule="auto"/>
              <w:rPr>
                <w:rFonts w:cs="Arial"/>
              </w:rPr>
            </w:pPr>
            <w:proofErr w:type="spellStart"/>
            <w:r w:rsidRPr="00D62F76">
              <w:rPr>
                <w:rFonts w:cs="Arial"/>
              </w:rPr>
              <w:t>Įmonės</w:t>
            </w:r>
            <w:proofErr w:type="spellEnd"/>
            <w:r w:rsidRPr="00D62F76">
              <w:rPr>
                <w:rFonts w:cs="Arial"/>
              </w:rPr>
              <w:t xml:space="preserve"> </w:t>
            </w:r>
            <w:proofErr w:type="spellStart"/>
            <w:r w:rsidRPr="00D62F76">
              <w:rPr>
                <w:rFonts w:cs="Arial"/>
              </w:rPr>
              <w:t>kodas</w:t>
            </w:r>
            <w:proofErr w:type="spellEnd"/>
            <w:r w:rsidRPr="00D62F76">
              <w:rPr>
                <w:rFonts w:cs="Arial"/>
              </w:rPr>
              <w:t xml:space="preserve">: </w:t>
            </w:r>
          </w:p>
          <w:p w14:paraId="12A6032E" w14:textId="77777777" w:rsidR="0075662C" w:rsidRPr="00D62F76" w:rsidRDefault="0075662C" w:rsidP="007204FD">
            <w:pPr>
              <w:tabs>
                <w:tab w:val="left" w:pos="0"/>
              </w:tabs>
              <w:spacing w:after="0" w:line="240" w:lineRule="auto"/>
              <w:rPr>
                <w:rFonts w:cs="Arial"/>
              </w:rPr>
            </w:pPr>
            <w:r w:rsidRPr="00D62F76">
              <w:rPr>
                <w:rFonts w:cs="Arial"/>
              </w:rPr>
              <w:t xml:space="preserve">PVM </w:t>
            </w:r>
            <w:proofErr w:type="spellStart"/>
            <w:r w:rsidRPr="00D62F76">
              <w:rPr>
                <w:rFonts w:cs="Arial"/>
              </w:rPr>
              <w:t>kodas</w:t>
            </w:r>
            <w:proofErr w:type="spellEnd"/>
            <w:r w:rsidRPr="00D62F76">
              <w:rPr>
                <w:rFonts w:cs="Arial"/>
              </w:rPr>
              <w:t xml:space="preserve">:  </w:t>
            </w:r>
          </w:p>
          <w:p w14:paraId="05D4C764" w14:textId="77777777" w:rsidR="0075662C" w:rsidRPr="00D62F76" w:rsidRDefault="0075662C" w:rsidP="007204FD">
            <w:pPr>
              <w:tabs>
                <w:tab w:val="left" w:pos="0"/>
              </w:tabs>
              <w:spacing w:after="0" w:line="240" w:lineRule="auto"/>
              <w:rPr>
                <w:rFonts w:cs="Arial"/>
              </w:rPr>
            </w:pPr>
            <w:proofErr w:type="spellStart"/>
            <w:r w:rsidRPr="00D62F76">
              <w:rPr>
                <w:rFonts w:cs="Arial"/>
              </w:rPr>
              <w:t>A.s.</w:t>
            </w:r>
            <w:proofErr w:type="spellEnd"/>
            <w:r w:rsidRPr="00D62F76">
              <w:rPr>
                <w:rFonts w:cs="Arial"/>
              </w:rPr>
              <w:t xml:space="preserve"> Nr. </w:t>
            </w:r>
          </w:p>
          <w:p w14:paraId="4EF20C56" w14:textId="77777777" w:rsidR="0075662C" w:rsidRPr="00D62F76" w:rsidRDefault="0075662C" w:rsidP="007204FD">
            <w:pPr>
              <w:tabs>
                <w:tab w:val="left" w:pos="0"/>
              </w:tabs>
              <w:spacing w:after="0" w:line="240" w:lineRule="auto"/>
              <w:rPr>
                <w:rFonts w:cs="Arial"/>
              </w:rPr>
            </w:pPr>
            <w:r w:rsidRPr="00D62F76">
              <w:rPr>
                <w:rFonts w:cs="Arial"/>
              </w:rPr>
              <w:t xml:space="preserve">Bankas </w:t>
            </w:r>
          </w:p>
          <w:p w14:paraId="36D0243F" w14:textId="77777777" w:rsidR="0075662C" w:rsidRPr="00D62F76" w:rsidRDefault="0075662C" w:rsidP="007204FD">
            <w:pPr>
              <w:tabs>
                <w:tab w:val="left" w:pos="0"/>
              </w:tabs>
              <w:spacing w:after="0" w:line="240" w:lineRule="auto"/>
              <w:rPr>
                <w:rFonts w:cs="Arial"/>
              </w:rPr>
            </w:pPr>
            <w:r w:rsidRPr="00D62F76">
              <w:rPr>
                <w:rFonts w:cs="Arial"/>
              </w:rPr>
              <w:t xml:space="preserve">Banko </w:t>
            </w:r>
            <w:proofErr w:type="spellStart"/>
            <w:r w:rsidRPr="00D62F76">
              <w:rPr>
                <w:rFonts w:cs="Arial"/>
              </w:rPr>
              <w:t>kodas</w:t>
            </w:r>
            <w:proofErr w:type="spellEnd"/>
            <w:r w:rsidRPr="00D62F76">
              <w:rPr>
                <w:rFonts w:cs="Arial"/>
              </w:rPr>
              <w:t xml:space="preserve"> </w:t>
            </w:r>
          </w:p>
          <w:p w14:paraId="6A0B5907" w14:textId="77777777" w:rsidR="0075662C" w:rsidRPr="00D62F76" w:rsidRDefault="0075662C" w:rsidP="007204FD">
            <w:pPr>
              <w:tabs>
                <w:tab w:val="left" w:pos="0"/>
              </w:tabs>
              <w:spacing w:after="0" w:line="240" w:lineRule="auto"/>
              <w:rPr>
                <w:rFonts w:cs="Arial"/>
              </w:rPr>
            </w:pPr>
            <w:r w:rsidRPr="00D62F76">
              <w:rPr>
                <w:rFonts w:cs="Arial"/>
              </w:rPr>
              <w:t xml:space="preserve">Tel. Nr.: </w:t>
            </w:r>
          </w:p>
          <w:p w14:paraId="50636112" w14:textId="77777777" w:rsidR="0075662C" w:rsidRPr="00D62F76" w:rsidRDefault="0075662C" w:rsidP="007204FD">
            <w:pPr>
              <w:tabs>
                <w:tab w:val="left" w:pos="0"/>
              </w:tabs>
              <w:spacing w:after="0" w:line="240" w:lineRule="auto"/>
              <w:rPr>
                <w:rFonts w:cs="Arial"/>
              </w:rPr>
            </w:pPr>
          </w:p>
          <w:p w14:paraId="0F8FCF3A" w14:textId="77777777" w:rsidR="0075662C" w:rsidRPr="00D62F76" w:rsidRDefault="0075662C" w:rsidP="007204FD">
            <w:pPr>
              <w:tabs>
                <w:tab w:val="left" w:pos="0"/>
              </w:tabs>
              <w:spacing w:after="0" w:line="240" w:lineRule="auto"/>
              <w:rPr>
                <w:rFonts w:cs="Arial"/>
              </w:rPr>
            </w:pPr>
          </w:p>
          <w:p w14:paraId="1B0D95D3" w14:textId="77777777" w:rsidR="0075662C" w:rsidRPr="00D62F76" w:rsidRDefault="0075662C" w:rsidP="007204FD">
            <w:pPr>
              <w:tabs>
                <w:tab w:val="left" w:pos="0"/>
                <w:tab w:val="left" w:pos="630"/>
              </w:tabs>
              <w:spacing w:after="0" w:line="240" w:lineRule="auto"/>
              <w:rPr>
                <w:rFonts w:cs="Arial"/>
              </w:rPr>
            </w:pPr>
            <w:r w:rsidRPr="00D62F76">
              <w:rPr>
                <w:rFonts w:cs="Arial"/>
              </w:rPr>
              <w:t>____________________________________</w:t>
            </w:r>
          </w:p>
          <w:p w14:paraId="0092D94F" w14:textId="73398A81" w:rsidR="001E7773" w:rsidRPr="00B3766A" w:rsidRDefault="0075662C" w:rsidP="007204FD">
            <w:pPr>
              <w:spacing w:after="0" w:line="240" w:lineRule="auto"/>
              <w:ind w:left="720"/>
              <w:jc w:val="both"/>
              <w:rPr>
                <w:lang w:val="lt-LT"/>
              </w:rPr>
            </w:pPr>
            <w:r w:rsidRPr="00D62F76">
              <w:rPr>
                <w:rFonts w:cs="Arial"/>
              </w:rPr>
              <w:t>(</w:t>
            </w:r>
            <w:proofErr w:type="spellStart"/>
            <w:r w:rsidRPr="00D62F76">
              <w:rPr>
                <w:rFonts w:cs="Arial"/>
              </w:rPr>
              <w:t>pareigos</w:t>
            </w:r>
            <w:proofErr w:type="spellEnd"/>
            <w:r w:rsidRPr="00D62F76">
              <w:rPr>
                <w:rFonts w:cs="Arial"/>
              </w:rPr>
              <w:t xml:space="preserve">, </w:t>
            </w:r>
            <w:proofErr w:type="spellStart"/>
            <w:r w:rsidRPr="00D62F76">
              <w:rPr>
                <w:rFonts w:cs="Arial"/>
              </w:rPr>
              <w:t>vardas</w:t>
            </w:r>
            <w:proofErr w:type="spellEnd"/>
            <w:r w:rsidRPr="00D62F76">
              <w:rPr>
                <w:rFonts w:cs="Arial"/>
              </w:rPr>
              <w:t xml:space="preserve">, </w:t>
            </w:r>
            <w:proofErr w:type="spellStart"/>
            <w:r w:rsidRPr="00D62F76">
              <w:rPr>
                <w:rFonts w:cs="Arial"/>
              </w:rPr>
              <w:t>pavardė</w:t>
            </w:r>
            <w:proofErr w:type="spellEnd"/>
            <w:r w:rsidRPr="00D62F76">
              <w:rPr>
                <w:rFonts w:cs="Arial"/>
              </w:rPr>
              <w:t xml:space="preserve">, </w:t>
            </w:r>
            <w:proofErr w:type="spellStart"/>
            <w:r w:rsidRPr="00D62F76">
              <w:rPr>
                <w:rFonts w:cs="Arial"/>
              </w:rPr>
              <w:t>parašas</w:t>
            </w:r>
            <w:proofErr w:type="spellEnd"/>
            <w:r w:rsidRPr="00D62F76">
              <w:rPr>
                <w:rFonts w:cs="Arial"/>
              </w:rPr>
              <w:t>)</w:t>
            </w:r>
          </w:p>
          <w:p w14:paraId="07BD4823" w14:textId="77777777" w:rsidR="00B3766A" w:rsidRDefault="00B3766A" w:rsidP="00B3766A">
            <w:pPr>
              <w:pStyle w:val="ListBullet"/>
              <w:numPr>
                <w:ilvl w:val="0"/>
                <w:numId w:val="0"/>
              </w:numPr>
              <w:ind w:left="360"/>
              <w:rPr>
                <w:lang w:val="lt-LT"/>
              </w:rPr>
            </w:pPr>
          </w:p>
          <w:p w14:paraId="5146984E" w14:textId="77777777" w:rsidR="00101A0E" w:rsidRPr="00101A0E" w:rsidRDefault="00101A0E" w:rsidP="007204FD">
            <w:pPr>
              <w:pStyle w:val="ListBullet"/>
              <w:numPr>
                <w:ilvl w:val="0"/>
                <w:numId w:val="0"/>
              </w:numPr>
              <w:spacing w:after="0" w:line="240" w:lineRule="auto"/>
              <w:ind w:left="357" w:hanging="319"/>
              <w:rPr>
                <w:b/>
                <w:lang w:val="lt-LT"/>
              </w:rPr>
            </w:pPr>
            <w:r w:rsidRPr="00101A0E">
              <w:rPr>
                <w:b/>
                <w:lang w:val="lt-LT"/>
              </w:rPr>
              <w:t xml:space="preserve">Klientas </w:t>
            </w:r>
          </w:p>
          <w:p w14:paraId="1C4DC8B2" w14:textId="77777777" w:rsidR="00101A0E" w:rsidRPr="00101A0E" w:rsidRDefault="00101A0E" w:rsidP="007204FD">
            <w:pPr>
              <w:pStyle w:val="ListBullet"/>
              <w:numPr>
                <w:ilvl w:val="0"/>
                <w:numId w:val="0"/>
              </w:numPr>
              <w:spacing w:after="0" w:line="240" w:lineRule="auto"/>
              <w:ind w:left="357" w:hanging="319"/>
              <w:rPr>
                <w:b/>
                <w:lang w:val="lt-LT"/>
              </w:rPr>
            </w:pPr>
          </w:p>
          <w:p w14:paraId="6F191EC4" w14:textId="77777777" w:rsidR="00101A0E" w:rsidRPr="00101A0E" w:rsidRDefault="00101A0E" w:rsidP="007204FD">
            <w:pPr>
              <w:pStyle w:val="ListBullet"/>
              <w:numPr>
                <w:ilvl w:val="0"/>
                <w:numId w:val="0"/>
              </w:numPr>
              <w:spacing w:after="0" w:line="240" w:lineRule="auto"/>
              <w:ind w:left="357" w:hanging="319"/>
              <w:rPr>
                <w:lang w:val="lt-LT"/>
              </w:rPr>
            </w:pPr>
            <w:r w:rsidRPr="00101A0E">
              <w:rPr>
                <w:lang w:val="lt-LT"/>
              </w:rPr>
              <w:t xml:space="preserve">Pavadinimas </w:t>
            </w:r>
          </w:p>
          <w:p w14:paraId="31BE37B2" w14:textId="77777777" w:rsidR="00101A0E" w:rsidRPr="00101A0E" w:rsidRDefault="00101A0E" w:rsidP="007204FD">
            <w:pPr>
              <w:pStyle w:val="ListBullet"/>
              <w:numPr>
                <w:ilvl w:val="0"/>
                <w:numId w:val="0"/>
              </w:numPr>
              <w:spacing w:after="0" w:line="240" w:lineRule="auto"/>
              <w:ind w:left="357" w:hanging="319"/>
              <w:rPr>
                <w:lang w:val="lt-LT"/>
              </w:rPr>
            </w:pPr>
            <w:r w:rsidRPr="00101A0E">
              <w:rPr>
                <w:lang w:val="lt-LT"/>
              </w:rPr>
              <w:t xml:space="preserve">Adresas </w:t>
            </w:r>
          </w:p>
          <w:p w14:paraId="696B701E" w14:textId="77777777" w:rsidR="00101A0E" w:rsidRPr="00101A0E" w:rsidRDefault="00101A0E" w:rsidP="007204FD">
            <w:pPr>
              <w:pStyle w:val="ListBullet"/>
              <w:numPr>
                <w:ilvl w:val="0"/>
                <w:numId w:val="0"/>
              </w:numPr>
              <w:spacing w:after="0" w:line="240" w:lineRule="auto"/>
              <w:ind w:left="357" w:hanging="319"/>
              <w:rPr>
                <w:lang w:val="lt-LT"/>
              </w:rPr>
            </w:pPr>
            <w:r w:rsidRPr="00101A0E">
              <w:rPr>
                <w:lang w:val="lt-LT"/>
              </w:rPr>
              <w:t xml:space="preserve">Įmonės kodas: </w:t>
            </w:r>
          </w:p>
          <w:p w14:paraId="59B9218A" w14:textId="77777777" w:rsidR="00101A0E" w:rsidRPr="00101A0E" w:rsidRDefault="00101A0E" w:rsidP="007204FD">
            <w:pPr>
              <w:pStyle w:val="ListBullet"/>
              <w:numPr>
                <w:ilvl w:val="0"/>
                <w:numId w:val="0"/>
              </w:numPr>
              <w:spacing w:after="0" w:line="240" w:lineRule="auto"/>
              <w:ind w:left="357" w:hanging="319"/>
              <w:rPr>
                <w:lang w:val="lt-LT"/>
              </w:rPr>
            </w:pPr>
            <w:r w:rsidRPr="00101A0E">
              <w:rPr>
                <w:lang w:val="lt-LT"/>
              </w:rPr>
              <w:t xml:space="preserve">PVM kodas:  </w:t>
            </w:r>
          </w:p>
          <w:p w14:paraId="2E488187" w14:textId="77777777" w:rsidR="00101A0E" w:rsidRPr="00101A0E" w:rsidRDefault="00101A0E" w:rsidP="007204FD">
            <w:pPr>
              <w:pStyle w:val="ListBullet"/>
              <w:numPr>
                <w:ilvl w:val="0"/>
                <w:numId w:val="0"/>
              </w:numPr>
              <w:spacing w:after="0" w:line="240" w:lineRule="auto"/>
              <w:ind w:left="357" w:hanging="319"/>
              <w:rPr>
                <w:lang w:val="lt-LT"/>
              </w:rPr>
            </w:pPr>
            <w:proofErr w:type="spellStart"/>
            <w:r w:rsidRPr="00101A0E">
              <w:rPr>
                <w:lang w:val="lt-LT"/>
              </w:rPr>
              <w:t>A.s</w:t>
            </w:r>
            <w:proofErr w:type="spellEnd"/>
            <w:r w:rsidRPr="00101A0E">
              <w:rPr>
                <w:lang w:val="lt-LT"/>
              </w:rPr>
              <w:t xml:space="preserve">. Nr. </w:t>
            </w:r>
          </w:p>
          <w:p w14:paraId="2E9DDC14" w14:textId="77777777" w:rsidR="00101A0E" w:rsidRPr="00101A0E" w:rsidRDefault="00101A0E" w:rsidP="007204FD">
            <w:pPr>
              <w:pStyle w:val="ListBullet"/>
              <w:numPr>
                <w:ilvl w:val="0"/>
                <w:numId w:val="0"/>
              </w:numPr>
              <w:spacing w:after="0" w:line="240" w:lineRule="auto"/>
              <w:ind w:left="357" w:hanging="319"/>
              <w:rPr>
                <w:lang w:val="lt-LT"/>
              </w:rPr>
            </w:pPr>
            <w:r w:rsidRPr="00101A0E">
              <w:rPr>
                <w:lang w:val="lt-LT"/>
              </w:rPr>
              <w:t xml:space="preserve">Bankas </w:t>
            </w:r>
          </w:p>
          <w:p w14:paraId="7910C267" w14:textId="77777777" w:rsidR="00101A0E" w:rsidRPr="00101A0E" w:rsidRDefault="00101A0E" w:rsidP="007204FD">
            <w:pPr>
              <w:pStyle w:val="ListBullet"/>
              <w:numPr>
                <w:ilvl w:val="0"/>
                <w:numId w:val="0"/>
              </w:numPr>
              <w:spacing w:after="0" w:line="240" w:lineRule="auto"/>
              <w:ind w:left="357" w:hanging="319"/>
              <w:rPr>
                <w:lang w:val="lt-LT"/>
              </w:rPr>
            </w:pPr>
            <w:r w:rsidRPr="00101A0E">
              <w:rPr>
                <w:lang w:val="lt-LT"/>
              </w:rPr>
              <w:t xml:space="preserve">Banko kodas </w:t>
            </w:r>
          </w:p>
          <w:p w14:paraId="12FEF324" w14:textId="77777777" w:rsidR="00101A0E" w:rsidRPr="00101A0E" w:rsidRDefault="00101A0E" w:rsidP="007204FD">
            <w:pPr>
              <w:pStyle w:val="ListBullet"/>
              <w:numPr>
                <w:ilvl w:val="0"/>
                <w:numId w:val="0"/>
              </w:numPr>
              <w:spacing w:after="0" w:line="240" w:lineRule="auto"/>
              <w:ind w:left="357" w:hanging="319"/>
              <w:rPr>
                <w:lang w:val="lt-LT"/>
              </w:rPr>
            </w:pPr>
            <w:bookmarkStart w:id="6" w:name="_Hlk51698729"/>
            <w:r w:rsidRPr="00101A0E">
              <w:rPr>
                <w:lang w:val="lt-LT"/>
              </w:rPr>
              <w:t xml:space="preserve">Tel. Nr.: </w:t>
            </w:r>
          </w:p>
          <w:bookmarkEnd w:id="6"/>
          <w:p w14:paraId="59C25A28" w14:textId="77777777" w:rsidR="00101A0E" w:rsidRPr="00101A0E" w:rsidRDefault="00101A0E" w:rsidP="007204FD">
            <w:pPr>
              <w:pStyle w:val="ListBullet"/>
              <w:numPr>
                <w:ilvl w:val="0"/>
                <w:numId w:val="0"/>
              </w:numPr>
              <w:spacing w:after="0" w:line="240" w:lineRule="auto"/>
              <w:ind w:left="357" w:hanging="319"/>
              <w:rPr>
                <w:lang w:val="lt-LT"/>
              </w:rPr>
            </w:pPr>
          </w:p>
          <w:p w14:paraId="1009A593" w14:textId="77777777" w:rsidR="00101A0E" w:rsidRPr="00101A0E" w:rsidRDefault="00101A0E" w:rsidP="007204FD">
            <w:pPr>
              <w:pStyle w:val="ListBullet"/>
              <w:numPr>
                <w:ilvl w:val="0"/>
                <w:numId w:val="0"/>
              </w:numPr>
              <w:spacing w:after="0" w:line="240" w:lineRule="auto"/>
              <w:ind w:left="357" w:hanging="319"/>
              <w:rPr>
                <w:lang w:val="lt-LT"/>
              </w:rPr>
            </w:pPr>
          </w:p>
          <w:p w14:paraId="5D21A13D" w14:textId="77777777" w:rsidR="00101A0E" w:rsidRPr="00101A0E" w:rsidRDefault="00101A0E" w:rsidP="007204FD">
            <w:pPr>
              <w:pStyle w:val="ListBullet"/>
              <w:numPr>
                <w:ilvl w:val="0"/>
                <w:numId w:val="0"/>
              </w:numPr>
              <w:spacing w:after="0" w:line="240" w:lineRule="auto"/>
              <w:ind w:left="357" w:hanging="319"/>
              <w:rPr>
                <w:lang w:val="lt-LT"/>
              </w:rPr>
            </w:pPr>
            <w:r w:rsidRPr="00101A0E">
              <w:rPr>
                <w:lang w:val="lt-LT"/>
              </w:rPr>
              <w:t>____________________________________</w:t>
            </w:r>
          </w:p>
          <w:p w14:paraId="6E337AC6" w14:textId="77777777" w:rsidR="00101A0E" w:rsidRPr="00101A0E" w:rsidRDefault="00101A0E" w:rsidP="007204FD">
            <w:pPr>
              <w:pStyle w:val="ListBullet"/>
              <w:numPr>
                <w:ilvl w:val="0"/>
                <w:numId w:val="0"/>
              </w:numPr>
              <w:spacing w:after="0" w:line="240" w:lineRule="auto"/>
              <w:ind w:left="357"/>
              <w:rPr>
                <w:lang w:val="lt-LT"/>
              </w:rPr>
            </w:pPr>
            <w:r w:rsidRPr="00101A0E">
              <w:rPr>
                <w:lang w:val="lt-LT"/>
              </w:rPr>
              <w:t xml:space="preserve">(pareigos, vardas, pavardė, parašas) </w:t>
            </w:r>
          </w:p>
          <w:p w14:paraId="77897E44" w14:textId="77777777" w:rsidR="00497683" w:rsidRDefault="00497683" w:rsidP="007204FD">
            <w:pPr>
              <w:pStyle w:val="ListBullet"/>
              <w:numPr>
                <w:ilvl w:val="0"/>
                <w:numId w:val="0"/>
              </w:numPr>
              <w:spacing w:after="0" w:line="240" w:lineRule="auto"/>
              <w:ind w:left="357"/>
              <w:rPr>
                <w:lang w:val="lt-LT"/>
              </w:rPr>
            </w:pPr>
          </w:p>
          <w:p w14:paraId="047255E4" w14:textId="77777777" w:rsidR="00964767" w:rsidRDefault="00964767" w:rsidP="00964767">
            <w:pPr>
              <w:tabs>
                <w:tab w:val="left" w:pos="889"/>
              </w:tabs>
              <w:spacing w:line="240" w:lineRule="auto"/>
              <w:ind w:left="605"/>
              <w:jc w:val="both"/>
              <w:rPr>
                <w:lang w:val="lt-LT"/>
              </w:rPr>
            </w:pPr>
          </w:p>
          <w:p w14:paraId="06EC7C35" w14:textId="77777777" w:rsidR="009D2F07" w:rsidRDefault="009D2F07" w:rsidP="00964767">
            <w:pPr>
              <w:tabs>
                <w:tab w:val="left" w:pos="889"/>
              </w:tabs>
              <w:spacing w:line="240" w:lineRule="auto"/>
              <w:ind w:left="605"/>
              <w:jc w:val="both"/>
              <w:rPr>
                <w:lang w:val="lt-LT"/>
              </w:rPr>
            </w:pPr>
          </w:p>
          <w:p w14:paraId="0BEF367B" w14:textId="77777777" w:rsidR="009D2F07" w:rsidRDefault="009D2F07" w:rsidP="00964767">
            <w:pPr>
              <w:tabs>
                <w:tab w:val="left" w:pos="889"/>
              </w:tabs>
              <w:spacing w:line="240" w:lineRule="auto"/>
              <w:ind w:left="605"/>
              <w:jc w:val="both"/>
              <w:rPr>
                <w:lang w:val="lt-LT"/>
              </w:rPr>
            </w:pPr>
          </w:p>
          <w:p w14:paraId="5A14BFEF" w14:textId="77777777" w:rsidR="009D2F07" w:rsidRDefault="009D2F07" w:rsidP="00964767">
            <w:pPr>
              <w:tabs>
                <w:tab w:val="left" w:pos="889"/>
              </w:tabs>
              <w:spacing w:line="240" w:lineRule="auto"/>
              <w:ind w:left="605"/>
              <w:jc w:val="both"/>
              <w:rPr>
                <w:lang w:val="lt-LT"/>
              </w:rPr>
            </w:pPr>
          </w:p>
          <w:p w14:paraId="4276B7C2" w14:textId="77777777" w:rsidR="009D2F07" w:rsidRDefault="009D2F07" w:rsidP="00964767">
            <w:pPr>
              <w:tabs>
                <w:tab w:val="left" w:pos="889"/>
              </w:tabs>
              <w:spacing w:line="240" w:lineRule="auto"/>
              <w:ind w:left="605"/>
              <w:jc w:val="both"/>
              <w:rPr>
                <w:lang w:val="lt-LT"/>
              </w:rPr>
            </w:pPr>
          </w:p>
          <w:p w14:paraId="4BCEA1D3" w14:textId="615BAF55" w:rsidR="00346039" w:rsidRPr="004A385C" w:rsidRDefault="00346039" w:rsidP="00ED1A44">
            <w:pPr>
              <w:pStyle w:val="ListBullet"/>
              <w:numPr>
                <w:ilvl w:val="0"/>
                <w:numId w:val="0"/>
              </w:numPr>
              <w:ind w:left="360"/>
              <w:jc w:val="both"/>
              <w:rPr>
                <w:lang w:val="lt-LT"/>
              </w:rPr>
            </w:pPr>
          </w:p>
        </w:tc>
        <w:tc>
          <w:tcPr>
            <w:tcW w:w="4985" w:type="dxa"/>
          </w:tcPr>
          <w:p w14:paraId="5122EAB3" w14:textId="5BA2ACFB" w:rsidR="00346039" w:rsidRPr="00F61C62" w:rsidRDefault="005310EA">
            <w:pPr>
              <w:jc w:val="center"/>
              <w:rPr>
                <w:b/>
                <w:color w:val="1F497D" w:themeColor="text2"/>
              </w:rPr>
            </w:pPr>
            <w:r w:rsidRPr="00F61C62">
              <w:rPr>
                <w:b/>
                <w:color w:val="1F497D" w:themeColor="text2"/>
              </w:rPr>
              <w:lastRenderedPageBreak/>
              <w:t>SERVICE</w:t>
            </w:r>
            <w:r w:rsidRPr="00F61C62">
              <w:rPr>
                <w:b/>
                <w:color w:val="1F497D" w:themeColor="text2"/>
                <w:spacing w:val="-7"/>
              </w:rPr>
              <w:t xml:space="preserve"> </w:t>
            </w:r>
            <w:r w:rsidRPr="00F61C62">
              <w:rPr>
                <w:b/>
                <w:color w:val="1F497D" w:themeColor="text2"/>
                <w:spacing w:val="-2"/>
              </w:rPr>
              <w:t>CONTRACT</w:t>
            </w:r>
          </w:p>
          <w:p w14:paraId="4392C711" w14:textId="5403F1CF" w:rsidR="00346039" w:rsidRDefault="00497FA1" w:rsidP="00F96ECA">
            <w:pPr>
              <w:jc w:val="center"/>
              <w:rPr>
                <w:b/>
                <w:color w:val="1F497D" w:themeColor="text2"/>
              </w:rPr>
            </w:pPr>
            <w:r>
              <w:rPr>
                <w:b/>
                <w:color w:val="1F497D" w:themeColor="text2"/>
              </w:rPr>
              <w:t>SPECIAL</w:t>
            </w:r>
            <w:r w:rsidR="00F96ECA" w:rsidRPr="00F61C62">
              <w:rPr>
                <w:b/>
                <w:color w:val="1F497D" w:themeColor="text2"/>
              </w:rPr>
              <w:t xml:space="preserve"> PART</w:t>
            </w:r>
          </w:p>
          <w:p w14:paraId="4A33333A" w14:textId="44B278D9" w:rsidR="00A83A0B" w:rsidRPr="00924FFF" w:rsidRDefault="00A83A0B" w:rsidP="00A83A0B">
            <w:pPr>
              <w:spacing w:before="120" w:after="120"/>
              <w:jc w:val="center"/>
              <w:rPr>
                <w:rFonts w:cs="Arial"/>
                <w:bCs/>
              </w:rPr>
            </w:pPr>
            <w:proofErr w:type="gramStart"/>
            <w:r>
              <w:t>[  ]-[  ]</w:t>
            </w:r>
            <w:proofErr w:type="gramEnd"/>
            <w:r>
              <w:t>-202</w:t>
            </w:r>
            <w:r w:rsidR="000C540A">
              <w:t>6</w:t>
            </w:r>
          </w:p>
          <w:p w14:paraId="294105FF" w14:textId="77777777" w:rsidR="00A83A0B" w:rsidRPr="00CB38F4" w:rsidRDefault="007739F7" w:rsidP="00737914">
            <w:pPr>
              <w:pStyle w:val="BodyTextIndent"/>
              <w:spacing w:after="0"/>
              <w:ind w:left="284"/>
              <w:jc w:val="center"/>
              <w:rPr>
                <w:rFonts w:cs="Arial"/>
              </w:rPr>
            </w:pPr>
            <w:sdt>
              <w:sdtPr>
                <w:rPr>
                  <w:rFonts w:cs="Arial"/>
                </w:rPr>
                <w:id w:val="-61103900"/>
                <w:placeholder>
                  <w:docPart w:val="FA5FA5E6234B49F28659EC2E2F823331"/>
                </w:placeholder>
                <w:showingPlcHdr/>
              </w:sdtPr>
              <w:sdtEndPr/>
              <w:sdtContent>
                <w:r w:rsidR="00A83A0B">
                  <w:rPr>
                    <w:i/>
                    <w:color w:val="808080" w:themeColor="background1" w:themeShade="80"/>
                  </w:rPr>
                  <w:t>[location]</w:t>
                </w:r>
              </w:sdtContent>
            </w:sdt>
          </w:p>
          <w:p w14:paraId="17103A2B" w14:textId="77777777" w:rsidR="00737914" w:rsidRDefault="00737914" w:rsidP="00737914">
            <w:pPr>
              <w:spacing w:after="0" w:line="240" w:lineRule="auto"/>
              <w:jc w:val="both"/>
              <w:rPr>
                <w:b/>
                <w:highlight w:val="yellow"/>
              </w:rPr>
            </w:pPr>
          </w:p>
          <w:p w14:paraId="30BE5A00" w14:textId="77777777" w:rsidR="006F0F19" w:rsidRDefault="006F0F19" w:rsidP="00B14F86">
            <w:pPr>
              <w:spacing w:after="0" w:line="240" w:lineRule="auto"/>
              <w:ind w:left="153"/>
              <w:jc w:val="both"/>
              <w:rPr>
                <w:rFonts w:cs="Arial"/>
                <w:b/>
                <w:bCs/>
                <w:color w:val="000000"/>
              </w:rPr>
            </w:pPr>
          </w:p>
          <w:p w14:paraId="118F7B0F" w14:textId="77777777" w:rsidR="006F0F19" w:rsidRPr="00D150A3" w:rsidRDefault="006F0F19" w:rsidP="00B14F86">
            <w:pPr>
              <w:spacing w:after="0" w:line="240" w:lineRule="auto"/>
              <w:ind w:left="153"/>
              <w:jc w:val="both"/>
              <w:rPr>
                <w:rFonts w:cs="Arial"/>
              </w:rPr>
            </w:pPr>
            <w:r w:rsidRPr="00326864">
              <w:rPr>
                <w:b/>
              </w:rPr>
              <w:t xml:space="preserve">UAB Kauno </w:t>
            </w:r>
            <w:proofErr w:type="spellStart"/>
            <w:r w:rsidRPr="00326864">
              <w:rPr>
                <w:b/>
              </w:rPr>
              <w:t>kogeneracinė</w:t>
            </w:r>
            <w:proofErr w:type="spellEnd"/>
            <w:r w:rsidRPr="00326864">
              <w:rPr>
                <w:b/>
              </w:rPr>
              <w:t xml:space="preserve"> </w:t>
            </w:r>
            <w:proofErr w:type="spellStart"/>
            <w:r w:rsidRPr="00326864">
              <w:rPr>
                <w:b/>
              </w:rPr>
              <w:t>jėgainė</w:t>
            </w:r>
            <w:proofErr w:type="spellEnd"/>
            <w:r w:rsidRPr="00326864">
              <w:rPr>
                <w:color w:val="000000"/>
              </w:rPr>
              <w:t>, a legally registered and operating private limited liability company, legal entity code </w:t>
            </w:r>
            <w:r w:rsidRPr="00326864">
              <w:t>303792888</w:t>
            </w:r>
            <w:r w:rsidRPr="00326864">
              <w:rPr>
                <w:color w:val="000000"/>
              </w:rPr>
              <w:t xml:space="preserve">, </w:t>
            </w:r>
            <w:r w:rsidRPr="00326864">
              <w:t>VAT identification number LT100009225616, registered office address</w:t>
            </w:r>
            <w:r w:rsidRPr="00326864">
              <w:rPr>
                <w:color w:val="000000"/>
              </w:rPr>
              <w:t xml:space="preserve"> </w:t>
            </w:r>
            <w:proofErr w:type="spellStart"/>
            <w:r w:rsidRPr="00326864">
              <w:rPr>
                <w:shd w:val="clear" w:color="auto" w:fill="FFFFFF"/>
              </w:rPr>
              <w:t>Jėgainės</w:t>
            </w:r>
            <w:proofErr w:type="spellEnd"/>
            <w:r>
              <w:rPr>
                <w:shd w:val="clear" w:color="auto" w:fill="FFFFFF"/>
              </w:rPr>
              <w:t xml:space="preserve"> St. 6</w:t>
            </w:r>
            <w:r>
              <w:t xml:space="preserve">, </w:t>
            </w:r>
            <w:proofErr w:type="spellStart"/>
            <w:r>
              <w:t>Biruliškės</w:t>
            </w:r>
            <w:proofErr w:type="spellEnd"/>
            <w:r>
              <w:t>, LT-54469 Kaunas district, Republic of Lithuania</w:t>
            </w:r>
            <w:r>
              <w:rPr>
                <w:color w:val="000000"/>
              </w:rPr>
              <w:t xml:space="preserve">, represented by </w:t>
            </w:r>
            <w:sdt>
              <w:sdtPr>
                <w:rPr>
                  <w:rFonts w:cs="Arial"/>
                </w:rPr>
                <w:id w:val="1345599607"/>
                <w:placeholder>
                  <w:docPart w:val="DF980A0BD61A478CB2E08066B334A252"/>
                </w:placeholder>
                <w:showingPlcHdr/>
              </w:sdtPr>
              <w:sdtEndPr/>
              <w:sdtContent>
                <w:r>
                  <w:rPr>
                    <w:i/>
                    <w:color w:val="808080" w:themeColor="background1" w:themeShade="80"/>
                  </w:rPr>
                  <w:t>[name, surname and position of the person signing the Contract on behalf of the company]</w:t>
                </w:r>
              </w:sdtContent>
            </w:sdt>
            <w:r>
              <w:t xml:space="preserve">, acting in accordance with </w:t>
            </w:r>
            <w:sdt>
              <w:sdtPr>
                <w:rPr>
                  <w:rFonts w:cs="Arial"/>
                </w:rPr>
                <w:id w:val="2139453521"/>
                <w:placeholder>
                  <w:docPart w:val="04A0C47F2A334DE1A1E5FE934E241B35"/>
                </w:placeholder>
                <w:showingPlcHdr/>
              </w:sdtPr>
              <w:sdtEndPr/>
              <w:sdtContent>
                <w:r>
                  <w:rPr>
                    <w:i/>
                    <w:color w:val="808080" w:themeColor="background1" w:themeShade="80"/>
                  </w:rPr>
                  <w:t>[basis of representation]</w:t>
                </w:r>
              </w:sdtContent>
            </w:sdt>
            <w:r>
              <w:rPr>
                <w:color w:val="000000"/>
              </w:rPr>
              <w:t xml:space="preserve"> (hereinafter – the Buyer), and</w:t>
            </w:r>
          </w:p>
          <w:p w14:paraId="1240628E" w14:textId="77777777" w:rsidR="00737914" w:rsidRPr="00497FA1" w:rsidRDefault="00737914" w:rsidP="00326864">
            <w:pPr>
              <w:spacing w:after="0" w:line="240" w:lineRule="auto"/>
              <w:jc w:val="both"/>
              <w:rPr>
                <w:bCs/>
              </w:rPr>
            </w:pPr>
          </w:p>
          <w:p w14:paraId="67A88584" w14:textId="77777777" w:rsidR="00985918" w:rsidRPr="00DC4517" w:rsidRDefault="00985918" w:rsidP="00B14F86">
            <w:pPr>
              <w:spacing w:after="0" w:line="240" w:lineRule="auto"/>
              <w:ind w:left="153"/>
              <w:jc w:val="both"/>
              <w:rPr>
                <w:rFonts w:cs="Arial"/>
                <w:b/>
                <w:i/>
                <w:iCs/>
              </w:rPr>
            </w:pPr>
            <w:r>
              <w:rPr>
                <w:b/>
                <w:i/>
                <w:color w:val="FF0000"/>
              </w:rPr>
              <w:t xml:space="preserve">If the contract is concluded with joint-venture partners: </w:t>
            </w:r>
          </w:p>
          <w:p w14:paraId="47171290" w14:textId="77777777" w:rsidR="00985918" w:rsidRDefault="00985918" w:rsidP="00B14F86">
            <w:pPr>
              <w:spacing w:after="0" w:line="240" w:lineRule="auto"/>
              <w:ind w:left="153"/>
              <w:jc w:val="both"/>
            </w:pPr>
            <w:r>
              <w:rPr>
                <w:b/>
              </w:rPr>
              <w:t xml:space="preserve">Joint venture partners </w:t>
            </w:r>
            <w:r>
              <w:t xml:space="preserve">[list all partners] </w:t>
            </w:r>
            <w:r>
              <w:rPr>
                <w:b/>
              </w:rPr>
              <w:t xml:space="preserve">– </w:t>
            </w:r>
            <w:sdt>
              <w:sdtPr>
                <w:rPr>
                  <w:rStyle w:val="Strong"/>
                  <w:rFonts w:cs="Arial"/>
                  <w:color w:val="333333"/>
                </w:rPr>
                <w:id w:val="-2030718429"/>
                <w:placeholder>
                  <w:docPart w:val="BFC726CC7B0E4BE785D21AB688F24CBA"/>
                </w:placeholder>
                <w:showingPlcHdr/>
              </w:sdtPr>
              <w:sdtEndPr>
                <w:rPr>
                  <w:rStyle w:val="Strong"/>
                </w:rPr>
              </w:sdtEndPr>
              <w:sdtContent>
                <w:r>
                  <w:rPr>
                    <w:rStyle w:val="PlaceholderText"/>
                  </w:rPr>
                  <w:t>______________________</w:t>
                </w:r>
              </w:sdtContent>
            </w:sdt>
            <w:r>
              <w:t xml:space="preserve">, a legally registered and operating private/public limited liability company, legal entity code </w:t>
            </w:r>
            <w:sdt>
              <w:sdtPr>
                <w:rPr>
                  <w:rFonts w:cs="Arial"/>
                </w:rPr>
                <w:id w:val="1158191163"/>
                <w:placeholder>
                  <w:docPart w:val="F48B19F013CB402AA6433BF7EA20E2E5"/>
                </w:placeholder>
                <w:showingPlcHdr/>
              </w:sdtPr>
              <w:sdtEndPr/>
              <w:sdtContent>
                <w:r>
                  <w:t>_________________</w:t>
                </w:r>
              </w:sdtContent>
            </w:sdt>
            <w:r>
              <w:t xml:space="preserve">, VAT identification number </w:t>
            </w:r>
            <w:sdt>
              <w:sdtPr>
                <w:rPr>
                  <w:rFonts w:cs="Arial"/>
                </w:rPr>
                <w:id w:val="2102142672"/>
                <w:placeholder>
                  <w:docPart w:val="EBC3D2995FFD46B0A4EFF98FCFF2E414"/>
                </w:placeholder>
                <w:showingPlcHdr/>
              </w:sdtPr>
              <w:sdtEndPr/>
              <w:sdtContent>
                <w:r>
                  <w:t>_________________</w:t>
                </w:r>
              </w:sdtContent>
            </w:sdt>
            <w:r>
              <w:t xml:space="preserve">, registered office address </w:t>
            </w:r>
            <w:sdt>
              <w:sdtPr>
                <w:rPr>
                  <w:rFonts w:cs="Arial"/>
                </w:rPr>
                <w:id w:val="1133287564"/>
                <w:placeholder>
                  <w:docPart w:val="B608FD90FDC941DBA6E9F2D5F4BB5A5B"/>
                </w:placeholder>
                <w:showingPlcHdr/>
              </w:sdtPr>
              <w:sdtEndPr/>
              <w:sdtContent>
                <w:r>
                  <w:t>_________________</w:t>
                </w:r>
              </w:sdtContent>
            </w:sdt>
            <w:r>
              <w:t>, Republic of Lithuania</w:t>
            </w:r>
            <w:r>
              <w:rPr>
                <w:b/>
              </w:rPr>
              <w:t xml:space="preserve">, and </w:t>
            </w:r>
            <w:sdt>
              <w:sdtPr>
                <w:rPr>
                  <w:rStyle w:val="Strong"/>
                  <w:rFonts w:cs="Arial"/>
                  <w:color w:val="333333"/>
                </w:rPr>
                <w:id w:val="-1785344654"/>
                <w:placeholder>
                  <w:docPart w:val="21B9986AD33D478AB986283F101CF2B9"/>
                </w:placeholder>
                <w:showingPlcHdr/>
              </w:sdtPr>
              <w:sdtEndPr>
                <w:rPr>
                  <w:rStyle w:val="Strong"/>
                </w:rPr>
              </w:sdtEndPr>
              <w:sdtContent>
                <w:r>
                  <w:rPr>
                    <w:rStyle w:val="PlaceholderText"/>
                  </w:rPr>
                  <w:t>______________________</w:t>
                </w:r>
              </w:sdtContent>
            </w:sdt>
            <w:r>
              <w:t xml:space="preserve">, a legally registered and operating private/public limited liability company, legal entity code </w:t>
            </w:r>
            <w:sdt>
              <w:sdtPr>
                <w:rPr>
                  <w:rFonts w:cs="Arial"/>
                </w:rPr>
                <w:id w:val="-263157250"/>
                <w:placeholder>
                  <w:docPart w:val="A54B2027EC034DB6951F54AAB8CAECF0"/>
                </w:placeholder>
                <w:showingPlcHdr/>
              </w:sdtPr>
              <w:sdtEndPr/>
              <w:sdtContent>
                <w:r>
                  <w:t>_________________</w:t>
                </w:r>
              </w:sdtContent>
            </w:sdt>
            <w:r>
              <w:t xml:space="preserve">, VAT identification number </w:t>
            </w:r>
            <w:sdt>
              <w:sdtPr>
                <w:rPr>
                  <w:rFonts w:cs="Arial"/>
                </w:rPr>
                <w:id w:val="589366787"/>
                <w:placeholder>
                  <w:docPart w:val="88A4A96511A544C7946CE2915F7DC7B4"/>
                </w:placeholder>
                <w:showingPlcHdr/>
              </w:sdtPr>
              <w:sdtEndPr/>
              <w:sdtContent>
                <w:r>
                  <w:t>_________________</w:t>
                </w:r>
              </w:sdtContent>
            </w:sdt>
            <w:r>
              <w:t xml:space="preserve">, registered office address </w:t>
            </w:r>
            <w:sdt>
              <w:sdtPr>
                <w:rPr>
                  <w:rFonts w:cs="Arial"/>
                </w:rPr>
                <w:id w:val="-236093688"/>
                <w:placeholder>
                  <w:docPart w:val="BD49EE1F6D9B4664943D64EA6FD34FFD"/>
                </w:placeholder>
                <w:showingPlcHdr/>
              </w:sdtPr>
              <w:sdtEndPr/>
              <w:sdtContent>
                <w:r>
                  <w:t>_________________</w:t>
                </w:r>
              </w:sdtContent>
            </w:sdt>
            <w:r>
              <w:t xml:space="preserve">, Republic of Lithuania, </w:t>
            </w:r>
            <w:r>
              <w:rPr>
                <w:b/>
              </w:rPr>
              <w:t xml:space="preserve">represented by </w:t>
            </w:r>
            <w:sdt>
              <w:sdtPr>
                <w:rPr>
                  <w:rFonts w:cs="Arial"/>
                </w:rPr>
                <w:id w:val="-1623001707"/>
                <w:placeholder>
                  <w:docPart w:val="D1055DDEEF714A9D860E3D9F91845A48"/>
                </w:placeholder>
                <w:showingPlcHdr/>
              </w:sdtPr>
              <w:sdtEndPr/>
              <w:sdtContent>
                <w:r>
                  <w:rPr>
                    <w:i/>
                    <w:color w:val="808080" w:themeColor="background1" w:themeShade="80"/>
                  </w:rPr>
                  <w:t>[name, surname and position of the person signing the Contract on behalf of the company]</w:t>
                </w:r>
              </w:sdtContent>
            </w:sdt>
            <w:r>
              <w:t xml:space="preserve">, acting in accordance with </w:t>
            </w:r>
            <w:sdt>
              <w:sdtPr>
                <w:rPr>
                  <w:rFonts w:cs="Arial"/>
                </w:rPr>
                <w:id w:val="-1046299925"/>
                <w:placeholder>
                  <w:docPart w:val="80F9DE0EA4BD423A963C6B10DD70B2F9"/>
                </w:placeholder>
                <w:showingPlcHdr/>
              </w:sdtPr>
              <w:sdtEndPr/>
              <w:sdtContent>
                <w:r>
                  <w:rPr>
                    <w:i/>
                    <w:color w:val="808080" w:themeColor="background1" w:themeShade="80"/>
                  </w:rPr>
                  <w:t>[date]</w:t>
                </w:r>
              </w:sdtContent>
            </w:sdt>
            <w:r>
              <w:t xml:space="preserve"> joint venture agreement </w:t>
            </w:r>
            <w:sdt>
              <w:sdtPr>
                <w:rPr>
                  <w:rFonts w:cs="Arial"/>
                </w:rPr>
                <w:id w:val="831878603"/>
                <w:placeholder>
                  <w:docPart w:val="3686FD77D1634CB7B65E4722AE2FC191"/>
                </w:placeholder>
                <w:showingPlcHdr/>
              </w:sdtPr>
              <w:sdtEndPr/>
              <w:sdtContent>
                <w:r>
                  <w:rPr>
                    <w:i/>
                    <w:color w:val="808080" w:themeColor="background1" w:themeShade="80"/>
                  </w:rPr>
                  <w:t>[number]</w:t>
                </w:r>
              </w:sdtContent>
            </w:sdt>
            <w:r>
              <w:t xml:space="preserve"> (hereinafter – the </w:t>
            </w:r>
            <w:r>
              <w:rPr>
                <w:b/>
              </w:rPr>
              <w:t xml:space="preserve">Service Provider), </w:t>
            </w:r>
            <w:r>
              <w:t>and</w:t>
            </w:r>
          </w:p>
          <w:p w14:paraId="5B2FF095" w14:textId="77777777" w:rsidR="00985918" w:rsidRPr="00CB38F4" w:rsidRDefault="00985918" w:rsidP="00B14F86">
            <w:pPr>
              <w:spacing w:after="0" w:line="240" w:lineRule="auto"/>
              <w:ind w:left="153"/>
              <w:jc w:val="both"/>
              <w:rPr>
                <w:rFonts w:cs="Arial"/>
                <w:i/>
              </w:rPr>
            </w:pPr>
          </w:p>
          <w:p w14:paraId="592D6EE7" w14:textId="77777777" w:rsidR="00985918" w:rsidRDefault="007739F7" w:rsidP="00B14F86">
            <w:pPr>
              <w:spacing w:after="0" w:line="240" w:lineRule="auto"/>
              <w:ind w:left="153"/>
              <w:jc w:val="both"/>
              <w:rPr>
                <w:rFonts w:cs="Arial"/>
              </w:rPr>
            </w:pPr>
            <w:sdt>
              <w:sdtPr>
                <w:rPr>
                  <w:rStyle w:val="Strong"/>
                  <w:rFonts w:cs="Arial"/>
                  <w:color w:val="333333"/>
                </w:rPr>
                <w:id w:val="927475246"/>
                <w:placeholder>
                  <w:docPart w:val="FE031191512A41E6A9BB7FC09C9436DF"/>
                </w:placeholder>
                <w:showingPlcHdr/>
              </w:sdtPr>
              <w:sdtEndPr>
                <w:rPr>
                  <w:rStyle w:val="Strong"/>
                </w:rPr>
              </w:sdtEndPr>
              <w:sdtContent>
                <w:r w:rsidR="00985918">
                  <w:rPr>
                    <w:rStyle w:val="Strong"/>
                    <w:color w:val="333333"/>
                  </w:rPr>
                  <w:t>[Name]</w:t>
                </w:r>
              </w:sdtContent>
            </w:sdt>
            <w:r w:rsidR="00985918">
              <w:t xml:space="preserve">, a legally registered and operating private/public limited liability company, legal entity code </w:t>
            </w:r>
            <w:sdt>
              <w:sdtPr>
                <w:rPr>
                  <w:rFonts w:cs="Arial"/>
                </w:rPr>
                <w:id w:val="166451409"/>
                <w:placeholder>
                  <w:docPart w:val="38282A56421943FD83F26A18227FC2BE"/>
                </w:placeholder>
                <w:showingPlcHdr/>
              </w:sdtPr>
              <w:sdtEndPr/>
              <w:sdtContent>
                <w:r w:rsidR="00985918">
                  <w:t>_________________</w:t>
                </w:r>
              </w:sdtContent>
            </w:sdt>
            <w:r w:rsidR="00985918">
              <w:t xml:space="preserve">, VAT identification number </w:t>
            </w:r>
            <w:sdt>
              <w:sdtPr>
                <w:rPr>
                  <w:rFonts w:cs="Arial"/>
                </w:rPr>
                <w:id w:val="927382714"/>
                <w:placeholder>
                  <w:docPart w:val="BFBE3BBAD49142F8A1544B98E1A47A76"/>
                </w:placeholder>
                <w:showingPlcHdr/>
              </w:sdtPr>
              <w:sdtEndPr/>
              <w:sdtContent>
                <w:r w:rsidR="00985918">
                  <w:t>_________________</w:t>
                </w:r>
              </w:sdtContent>
            </w:sdt>
            <w:r w:rsidR="00985918">
              <w:t xml:space="preserve">, registered office address </w:t>
            </w:r>
            <w:sdt>
              <w:sdtPr>
                <w:rPr>
                  <w:rFonts w:cs="Arial"/>
                </w:rPr>
                <w:id w:val="-1957163355"/>
                <w:placeholder>
                  <w:docPart w:val="2DBBC1685CE44F90AE55A690A727EF1A"/>
                </w:placeholder>
                <w:showingPlcHdr/>
              </w:sdtPr>
              <w:sdtEndPr/>
              <w:sdtContent>
                <w:r w:rsidR="00985918">
                  <w:t>_________________</w:t>
                </w:r>
              </w:sdtContent>
            </w:sdt>
            <w:r w:rsidR="00985918">
              <w:t xml:space="preserve">, Republic of Lithuania, represented by </w:t>
            </w:r>
            <w:sdt>
              <w:sdtPr>
                <w:rPr>
                  <w:rFonts w:cs="Arial"/>
                </w:rPr>
                <w:id w:val="543646494"/>
                <w:placeholder>
                  <w:docPart w:val="81CD7544979E4603B9FA3DD46BFA8AAD"/>
                </w:placeholder>
                <w:showingPlcHdr/>
              </w:sdtPr>
              <w:sdtEndPr/>
              <w:sdtContent>
                <w:r w:rsidR="00985918">
                  <w:rPr>
                    <w:i/>
                    <w:color w:val="808080" w:themeColor="background1" w:themeShade="80"/>
                  </w:rPr>
                  <w:t>[name, surname and position of the person signing the Contract on behalf of the company]</w:t>
                </w:r>
              </w:sdtContent>
            </w:sdt>
            <w:r w:rsidR="00985918">
              <w:t xml:space="preserve">, acting in accordance with </w:t>
            </w:r>
            <w:sdt>
              <w:sdtPr>
                <w:rPr>
                  <w:rFonts w:cs="Arial"/>
                </w:rPr>
                <w:id w:val="-1005358093"/>
                <w:placeholder>
                  <w:docPart w:val="DD3DAC76AC294E169731D80E92FC2706"/>
                </w:placeholder>
                <w:showingPlcHdr/>
              </w:sdtPr>
              <w:sdtEndPr/>
              <w:sdtContent>
                <w:r w:rsidR="00985918">
                  <w:rPr>
                    <w:i/>
                    <w:color w:val="808080" w:themeColor="background1" w:themeShade="80"/>
                  </w:rPr>
                  <w:t>[basis of representation]</w:t>
                </w:r>
              </w:sdtContent>
            </w:sdt>
            <w:r w:rsidR="00985918">
              <w:t xml:space="preserve"> (hereinafter – the </w:t>
            </w:r>
            <w:r w:rsidR="00985918">
              <w:rPr>
                <w:b/>
              </w:rPr>
              <w:t>Service Provider</w:t>
            </w:r>
            <w:r w:rsidR="00985918">
              <w:t>),</w:t>
            </w:r>
          </w:p>
          <w:p w14:paraId="3F04678A" w14:textId="77777777" w:rsidR="00985918" w:rsidRDefault="00985918" w:rsidP="00B14F86">
            <w:pPr>
              <w:spacing w:after="0" w:line="240" w:lineRule="auto"/>
              <w:ind w:left="153"/>
              <w:jc w:val="both"/>
              <w:rPr>
                <w:rFonts w:cs="Arial"/>
              </w:rPr>
            </w:pPr>
          </w:p>
          <w:p w14:paraId="2704E7E2" w14:textId="77777777" w:rsidR="00985918" w:rsidRDefault="00985918" w:rsidP="00B14F86">
            <w:pPr>
              <w:spacing w:after="0" w:line="240" w:lineRule="auto"/>
              <w:ind w:left="153"/>
            </w:pPr>
            <w:r>
              <w:rPr>
                <w:b/>
                <w:i/>
                <w:color w:val="FF0000"/>
              </w:rPr>
              <w:t>If the contract is concluded with a natural person:</w:t>
            </w:r>
          </w:p>
          <w:p w14:paraId="02409F46" w14:textId="77777777" w:rsidR="00985918" w:rsidRDefault="007739F7" w:rsidP="00B14F86">
            <w:pPr>
              <w:spacing w:after="0" w:line="240" w:lineRule="auto"/>
              <w:ind w:left="153"/>
              <w:jc w:val="both"/>
              <w:rPr>
                <w:rFonts w:cs="Arial"/>
              </w:rPr>
            </w:pPr>
            <w:sdt>
              <w:sdtPr>
                <w:rPr>
                  <w:rStyle w:val="Strong"/>
                  <w:rFonts w:cs="Arial"/>
                  <w:color w:val="333333"/>
                </w:rPr>
                <w:id w:val="-1939897853"/>
                <w:placeholder>
                  <w:docPart w:val="B07C578965824EDBBEAF237E0F4A2D18"/>
                </w:placeholder>
                <w:showingPlcHdr/>
              </w:sdtPr>
              <w:sdtEndPr>
                <w:rPr>
                  <w:rStyle w:val="Strong"/>
                </w:rPr>
              </w:sdtEndPr>
              <w:sdtContent>
                <w:r w:rsidR="00985918">
                  <w:rPr>
                    <w:rStyle w:val="Strong"/>
                    <w:color w:val="333333"/>
                  </w:rPr>
                  <w:t>[Name, surname]</w:t>
                </w:r>
              </w:sdtContent>
            </w:sdt>
            <w:r w:rsidR="00985918">
              <w:t xml:space="preserve">, personal identification number </w:t>
            </w:r>
            <w:sdt>
              <w:sdtPr>
                <w:rPr>
                  <w:rStyle w:val="Strong"/>
                  <w:rFonts w:cs="Arial"/>
                  <w:color w:val="333333"/>
                </w:rPr>
                <w:id w:val="473964589"/>
                <w:placeholder>
                  <w:docPart w:val="510AEC3BF1064CBBB88429C4AF8B40BC"/>
                </w:placeholder>
                <w:showingPlcHdr/>
              </w:sdtPr>
              <w:sdtEndPr>
                <w:rPr>
                  <w:rStyle w:val="Strong"/>
                </w:rPr>
              </w:sdtEndPr>
              <w:sdtContent>
                <w:r w:rsidR="00985918">
                  <w:rPr>
                    <w:rStyle w:val="PlaceholderText"/>
                  </w:rPr>
                  <w:t>______________________</w:t>
                </w:r>
              </w:sdtContent>
            </w:sdt>
            <w:r w:rsidR="00985918">
              <w:t xml:space="preserve">, residential address </w:t>
            </w:r>
            <w:sdt>
              <w:sdtPr>
                <w:rPr>
                  <w:rStyle w:val="Strong"/>
                  <w:rFonts w:cs="Arial"/>
                  <w:color w:val="333333"/>
                </w:rPr>
                <w:id w:val="-1086612477"/>
                <w:placeholder>
                  <w:docPart w:val="5746FBC43A634E1D98B8E2EE5C4A8117"/>
                </w:placeholder>
                <w:showingPlcHdr/>
              </w:sdtPr>
              <w:sdtEndPr>
                <w:rPr>
                  <w:rStyle w:val="Strong"/>
                </w:rPr>
              </w:sdtEndPr>
              <w:sdtContent>
                <w:r w:rsidR="00985918">
                  <w:rPr>
                    <w:rStyle w:val="PlaceholderText"/>
                  </w:rPr>
                  <w:t>______________________</w:t>
                </w:r>
              </w:sdtContent>
            </w:sdt>
            <w:r w:rsidR="00985918">
              <w:t xml:space="preserve">, carrying out freelance activities under a </w:t>
            </w:r>
            <w:r w:rsidR="00985918">
              <w:rPr>
                <w:i/>
              </w:rPr>
              <w:t>certificate</w:t>
            </w:r>
            <w:r w:rsidR="00985918">
              <w:t xml:space="preserve"> / </w:t>
            </w:r>
            <w:r w:rsidR="00985918">
              <w:rPr>
                <w:i/>
              </w:rPr>
              <w:t xml:space="preserve">business </w:t>
            </w:r>
            <w:proofErr w:type="spellStart"/>
            <w:r w:rsidR="00985918">
              <w:rPr>
                <w:i/>
              </w:rPr>
              <w:t>licence</w:t>
            </w:r>
            <w:proofErr w:type="spellEnd"/>
            <w:r w:rsidR="00985918">
              <w:t xml:space="preserve"> No. </w:t>
            </w:r>
            <w:sdt>
              <w:sdtPr>
                <w:rPr>
                  <w:rStyle w:val="Strong"/>
                  <w:rFonts w:cs="Arial"/>
                  <w:color w:val="333333"/>
                </w:rPr>
                <w:id w:val="2020657437"/>
                <w:placeholder>
                  <w:docPart w:val="A68E83548B664A86AC9B5CCE202CD596"/>
                </w:placeholder>
                <w:showingPlcHdr/>
              </w:sdtPr>
              <w:sdtEndPr>
                <w:rPr>
                  <w:rStyle w:val="Strong"/>
                </w:rPr>
              </w:sdtEndPr>
              <w:sdtContent>
                <w:r w:rsidR="00985918">
                  <w:rPr>
                    <w:rStyle w:val="PlaceholderText"/>
                  </w:rPr>
                  <w:t>______________________</w:t>
                </w:r>
              </w:sdtContent>
            </w:sdt>
            <w:r w:rsidR="00985918">
              <w:t xml:space="preserve"> (hereinafter – </w:t>
            </w:r>
            <w:r w:rsidR="00985918">
              <w:rPr>
                <w:b/>
              </w:rPr>
              <w:t>the Service Provider</w:t>
            </w:r>
            <w:r w:rsidR="00985918">
              <w:t>),</w:t>
            </w:r>
          </w:p>
          <w:p w14:paraId="042AEF90" w14:textId="77777777" w:rsidR="00985918" w:rsidRPr="00CB38F4" w:rsidRDefault="00985918" w:rsidP="00B14F86">
            <w:pPr>
              <w:spacing w:after="0" w:line="240" w:lineRule="auto"/>
              <w:ind w:left="153"/>
              <w:jc w:val="both"/>
              <w:rPr>
                <w:rFonts w:cs="Arial"/>
              </w:rPr>
            </w:pPr>
          </w:p>
          <w:p w14:paraId="3F507F36" w14:textId="7E352474" w:rsidR="00497FA1" w:rsidRDefault="00985918" w:rsidP="00B14F86">
            <w:pPr>
              <w:spacing w:after="0" w:line="240" w:lineRule="auto"/>
              <w:ind w:left="153"/>
              <w:jc w:val="both"/>
            </w:pPr>
            <w:r>
              <w:t>The Buyer and the Service Provider each individually hereinafter referred to as a “Party” and collectively referred to as the “Parties”, have entered into this service agreement (hereinafter – the Contract).</w:t>
            </w:r>
          </w:p>
          <w:p w14:paraId="208567EE" w14:textId="77777777" w:rsidR="00ED3D08" w:rsidRPr="00497FA1" w:rsidRDefault="00ED3D08" w:rsidP="00737914">
            <w:pPr>
              <w:spacing w:after="0" w:line="240" w:lineRule="auto"/>
              <w:jc w:val="both"/>
              <w:rPr>
                <w:bCs/>
              </w:rPr>
            </w:pPr>
          </w:p>
          <w:p w14:paraId="70EBC28C" w14:textId="7EDE0CD8" w:rsidR="00346039" w:rsidRPr="00B14F86" w:rsidRDefault="00AE325C" w:rsidP="00B14F86">
            <w:pPr>
              <w:pStyle w:val="ListBullet2"/>
              <w:shd w:val="clear" w:color="auto" w:fill="DBE5F1" w:themeFill="accent1" w:themeFillTint="33"/>
              <w:ind w:left="578" w:hanging="425"/>
              <w:jc w:val="both"/>
              <w:rPr>
                <w:b/>
                <w:bCs/>
                <w:color w:val="1F497D" w:themeColor="text2"/>
              </w:rPr>
            </w:pPr>
            <w:r w:rsidRPr="00B14F86">
              <w:rPr>
                <w:b/>
                <w:bCs/>
                <w:color w:val="1F497D" w:themeColor="text2"/>
              </w:rPr>
              <w:t>OBJECT OF THE CONTRACT</w:t>
            </w:r>
          </w:p>
          <w:p w14:paraId="4FD024B7" w14:textId="1CD04F02" w:rsidR="004611AC" w:rsidRDefault="00686B52" w:rsidP="002F5BCF">
            <w:pPr>
              <w:numPr>
                <w:ilvl w:val="1"/>
                <w:numId w:val="2"/>
              </w:numPr>
              <w:spacing w:after="0" w:line="240" w:lineRule="auto"/>
              <w:ind w:hanging="567"/>
              <w:jc w:val="both"/>
            </w:pPr>
            <w:r>
              <w:t xml:space="preserve">The Service Provider shall undertake to provide the Buyer </w:t>
            </w:r>
            <w:sdt>
              <w:sdtPr>
                <w:rPr>
                  <w:rStyle w:val="Strong"/>
                  <w:rFonts w:cs="Arial"/>
                  <w:color w:val="333333"/>
                </w:rPr>
                <w:id w:val="-342473355"/>
                <w:placeholder>
                  <w:docPart w:val="806DED07914B438A95E64CB570DE226F"/>
                </w:placeholder>
              </w:sdtPr>
              <w:sdtEndPr>
                <w:rPr>
                  <w:rStyle w:val="Strong"/>
                </w:rPr>
              </w:sdtEndPr>
              <w:sdtContent>
                <w:r w:rsidR="009308D7" w:rsidRPr="009308D7">
                  <w:rPr>
                    <w:rStyle w:val="Strong"/>
                    <w:rFonts w:cs="Arial"/>
                    <w:b w:val="0"/>
                    <w:bCs w:val="0"/>
                    <w:color w:val="333333"/>
                  </w:rPr>
                  <w:t xml:space="preserve">Boiler surface cleaning using </w:t>
                </w:r>
                <w:proofErr w:type="gramStart"/>
                <w:r w:rsidR="009308D7" w:rsidRPr="009308D7">
                  <w:rPr>
                    <w:rStyle w:val="Strong"/>
                    <w:rFonts w:cs="Arial"/>
                    <w:b w:val="0"/>
                    <w:bCs w:val="0"/>
                    <w:color w:val="333333"/>
                  </w:rPr>
                  <w:t>a</w:t>
                </w:r>
                <w:proofErr w:type="gramEnd"/>
                <w:r w:rsidR="009308D7" w:rsidRPr="009308D7">
                  <w:rPr>
                    <w:rStyle w:val="Strong"/>
                    <w:rFonts w:cs="Arial"/>
                    <w:b w:val="0"/>
                    <w:bCs w:val="0"/>
                    <w:color w:val="333333"/>
                  </w:rPr>
                  <w:t xml:space="preserve"> explosion</w:t>
                </w:r>
              </w:sdtContent>
            </w:sdt>
            <w:r>
              <w:t xml:space="preserve"> services (hereinafter – Services) under the terms and conditions set out in the Contract</w:t>
            </w:r>
            <w:r w:rsidR="009308D7">
              <w:t xml:space="preserve">, </w:t>
            </w:r>
            <w:r>
              <w:t>and the Buyer shall undertake to pay for the Services provided under the terms and conditions specified in the Contract</w:t>
            </w:r>
            <w:r>
              <w:rPr>
                <w:i/>
              </w:rPr>
              <w:t>.</w:t>
            </w:r>
            <w:r>
              <w:t xml:space="preserve"> According to the Contract, the Services </w:t>
            </w:r>
            <w:r w:rsidRPr="009E0B4C">
              <w:t xml:space="preserve">described in the Technical Specifications and specified in Annex </w:t>
            </w:r>
            <w:r w:rsidR="009E0B4C" w:rsidRPr="009E0B4C">
              <w:t>3</w:t>
            </w:r>
            <w:r w:rsidRPr="009E0B4C">
              <w:t xml:space="preserve"> to the SP of the Contract shall be</w:t>
            </w:r>
            <w:r>
              <w:t xml:space="preserve"> rendered to the Buyer</w:t>
            </w:r>
            <w:r w:rsidR="004611AC">
              <w:t>.</w:t>
            </w:r>
          </w:p>
          <w:p w14:paraId="47202020" w14:textId="7A850BD3" w:rsidR="00346039" w:rsidRDefault="00346039" w:rsidP="002F5BCF">
            <w:pPr>
              <w:spacing w:after="0"/>
              <w:ind w:left="720" w:hanging="567"/>
              <w:jc w:val="both"/>
            </w:pPr>
          </w:p>
          <w:p w14:paraId="27F6C7F3" w14:textId="77777777" w:rsidR="00B60A4D" w:rsidRDefault="00B60A4D" w:rsidP="00EC1D39">
            <w:pPr>
              <w:spacing w:after="0"/>
              <w:ind w:left="720" w:hanging="717"/>
              <w:jc w:val="both"/>
            </w:pPr>
          </w:p>
          <w:p w14:paraId="367D4B76" w14:textId="2A61DDEC" w:rsidR="00346039" w:rsidRPr="00E00BE5" w:rsidRDefault="00F55F8E" w:rsidP="00E00BE5">
            <w:pPr>
              <w:pStyle w:val="ListBullet2"/>
              <w:shd w:val="clear" w:color="auto" w:fill="DBE5F1" w:themeFill="accent1" w:themeFillTint="33"/>
              <w:jc w:val="both"/>
              <w:rPr>
                <w:b/>
                <w:bCs/>
                <w:color w:val="1F497D" w:themeColor="text2"/>
              </w:rPr>
            </w:pPr>
            <w:r w:rsidRPr="00E00BE5">
              <w:rPr>
                <w:b/>
                <w:bCs/>
                <w:color w:val="1F497D" w:themeColor="text2"/>
              </w:rPr>
              <w:t>SCOPE AND PRICE OF SERVICES</w:t>
            </w:r>
          </w:p>
          <w:p w14:paraId="6DB5F579" w14:textId="77777777" w:rsidR="00723ECB" w:rsidRPr="00CB38F4" w:rsidRDefault="00723ECB" w:rsidP="008C0292">
            <w:pPr>
              <w:numPr>
                <w:ilvl w:val="1"/>
                <w:numId w:val="2"/>
              </w:numPr>
              <w:spacing w:after="0" w:line="240" w:lineRule="auto"/>
              <w:ind w:hanging="567"/>
              <w:jc w:val="both"/>
              <w:rPr>
                <w:rFonts w:cs="Arial"/>
              </w:rPr>
            </w:pPr>
            <w:r>
              <w:t>The Contract price is EUR __</w:t>
            </w:r>
            <w:proofErr w:type="gramStart"/>
            <w:r>
              <w:t>_,_</w:t>
            </w:r>
            <w:proofErr w:type="gramEnd"/>
            <w:r>
              <w:t>_</w:t>
            </w:r>
            <w:proofErr w:type="gramStart"/>
            <w:r>
              <w:t>_._</w:t>
            </w:r>
            <w:proofErr w:type="gramEnd"/>
            <w:r>
              <w:t xml:space="preserve">_ (________________________ euro __ </w:t>
            </w:r>
            <w:proofErr w:type="spellStart"/>
            <w:r>
              <w:t>ct</w:t>
            </w:r>
            <w:proofErr w:type="spellEnd"/>
            <w:r>
              <w:t xml:space="preserve">), incl. VAT. The total Contract price comprises:  </w:t>
            </w:r>
          </w:p>
          <w:p w14:paraId="78972435" w14:textId="241511FE" w:rsidR="00723ECB" w:rsidRPr="00287C0E" w:rsidRDefault="00723ECB" w:rsidP="00287C0E">
            <w:pPr>
              <w:numPr>
                <w:ilvl w:val="2"/>
                <w:numId w:val="2"/>
              </w:numPr>
              <w:spacing w:line="240" w:lineRule="auto"/>
              <w:ind w:left="1287" w:hanging="567"/>
              <w:jc w:val="both"/>
              <w:rPr>
                <w:lang w:val="lt-LT"/>
              </w:rPr>
            </w:pPr>
            <w:r>
              <w:t xml:space="preserve">the price of Services is EUR </w:t>
            </w:r>
            <w:r w:rsidR="007E5155" w:rsidRPr="007E5155">
              <w:t>390 000,00</w:t>
            </w:r>
            <w:r>
              <w:t xml:space="preserve"> (</w:t>
            </w:r>
            <w:r w:rsidR="00700DCE" w:rsidRPr="00700DCE">
              <w:rPr>
                <w:lang w:val="en"/>
              </w:rPr>
              <w:t>three hundred and ninety thousand euros 00</w:t>
            </w:r>
            <w:r w:rsidR="00700DCE">
              <w:rPr>
                <w:lang w:val="en"/>
              </w:rPr>
              <w:t xml:space="preserve"> </w:t>
            </w:r>
            <w:proofErr w:type="spellStart"/>
            <w:r w:rsidR="00700DCE">
              <w:rPr>
                <w:lang w:val="en"/>
              </w:rPr>
              <w:t>ct</w:t>
            </w:r>
            <w:proofErr w:type="spellEnd"/>
            <w:r w:rsidR="00700DCE">
              <w:rPr>
                <w:lang w:val="en"/>
              </w:rPr>
              <w:t>)</w:t>
            </w:r>
            <w:r w:rsidR="00287C0E">
              <w:rPr>
                <w:lang w:val="lt-LT"/>
              </w:rPr>
              <w:t xml:space="preserve">, </w:t>
            </w:r>
            <w:r>
              <w:t xml:space="preserve">excluding VAT; </w:t>
            </w:r>
          </w:p>
          <w:p w14:paraId="5954EBD4" w14:textId="77777777" w:rsidR="00723ECB" w:rsidRDefault="00723ECB" w:rsidP="008C0292">
            <w:pPr>
              <w:numPr>
                <w:ilvl w:val="2"/>
                <w:numId w:val="2"/>
              </w:numPr>
              <w:spacing w:after="0" w:line="240" w:lineRule="auto"/>
              <w:ind w:left="1287" w:hanging="567"/>
              <w:jc w:val="both"/>
              <w:rPr>
                <w:rFonts w:cs="Arial"/>
              </w:rPr>
            </w:pPr>
            <w:r>
              <w:t>value added tax (VAT) of 21% – EUR __</w:t>
            </w:r>
            <w:proofErr w:type="gramStart"/>
            <w:r>
              <w:t>_,_</w:t>
            </w:r>
            <w:proofErr w:type="gramEnd"/>
            <w:r>
              <w:t>_</w:t>
            </w:r>
            <w:proofErr w:type="gramStart"/>
            <w:r>
              <w:t>_._</w:t>
            </w:r>
            <w:proofErr w:type="gramEnd"/>
            <w:r>
              <w:t xml:space="preserve">_ (________________________ euro __ </w:t>
            </w:r>
            <w:proofErr w:type="spellStart"/>
            <w:r>
              <w:t>ct</w:t>
            </w:r>
            <w:proofErr w:type="spellEnd"/>
            <w:r>
              <w:t xml:space="preserve">). </w:t>
            </w:r>
            <w:r>
              <w:rPr>
                <w:i/>
                <w:color w:val="FF0000"/>
              </w:rPr>
              <w:t xml:space="preserve">If the Service Provider is not a VAT payer, the following sentence must be added: </w:t>
            </w:r>
            <w:r>
              <w:t>The Service Provider is not a VAT payer.</w:t>
            </w:r>
            <w:r>
              <w:rPr>
                <w:i/>
                <w:color w:val="FF0000"/>
              </w:rPr>
              <w:t xml:space="preserve"> If VAT does not apply to the object of the Contract, the following sentence must be added</w:t>
            </w:r>
            <w:r>
              <w:rPr>
                <w:i/>
              </w:rPr>
              <w:t xml:space="preserve">: </w:t>
            </w:r>
            <w:r>
              <w:t>VAT shall not apply to the Object of the Contract.</w:t>
            </w:r>
            <w:r>
              <w:rPr>
                <w:color w:val="FF0000"/>
              </w:rPr>
              <w:t xml:space="preserve"> </w:t>
            </w:r>
            <w:r>
              <w:rPr>
                <w:i/>
                <w:color w:val="FF0000"/>
              </w:rPr>
              <w:t xml:space="preserve">If the Service Provider is a foreign company and is a VAT payer, the following sentence must be added: </w:t>
            </w:r>
            <w:r>
              <w:t>VAT shall be paid to the budget of the Republic of Lithuania by the Buyer.</w:t>
            </w:r>
          </w:p>
          <w:p w14:paraId="29E8177B" w14:textId="1F11E88D" w:rsidR="00723ECB" w:rsidRPr="00717DB8" w:rsidRDefault="00723ECB" w:rsidP="008C0292">
            <w:pPr>
              <w:pStyle w:val="ListParagraph"/>
              <w:numPr>
                <w:ilvl w:val="1"/>
                <w:numId w:val="2"/>
              </w:numPr>
              <w:spacing w:after="0" w:line="240" w:lineRule="auto"/>
              <w:ind w:hanging="567"/>
              <w:jc w:val="both"/>
              <w:rPr>
                <w:rFonts w:cs="Arial"/>
              </w:rPr>
            </w:pPr>
            <w:r>
              <w:t xml:space="preserve">The value of the Initial Contract is EUR </w:t>
            </w:r>
            <w:r w:rsidR="00287C0E" w:rsidRPr="007E5155">
              <w:rPr>
                <w:rFonts w:cs="Arial"/>
              </w:rPr>
              <w:t>390 000,00</w:t>
            </w:r>
            <w:r w:rsidR="00287C0E">
              <w:rPr>
                <w:rFonts w:cs="Arial"/>
              </w:rPr>
              <w:t xml:space="preserve"> </w:t>
            </w:r>
            <w:r>
              <w:t>(</w:t>
            </w:r>
            <w:r w:rsidR="00287C0E" w:rsidRPr="00700DCE">
              <w:rPr>
                <w:lang w:val="en"/>
              </w:rPr>
              <w:t>three hundred and ninety thousand euros 00</w:t>
            </w:r>
            <w:r w:rsidR="00287C0E">
              <w:rPr>
                <w:lang w:val="en"/>
              </w:rPr>
              <w:t xml:space="preserve"> </w:t>
            </w:r>
            <w:proofErr w:type="spellStart"/>
            <w:r w:rsidR="00287C0E">
              <w:rPr>
                <w:lang w:val="en"/>
              </w:rPr>
              <w:t>ct</w:t>
            </w:r>
            <w:proofErr w:type="spellEnd"/>
            <w:r>
              <w:t>), excl. VAT.</w:t>
            </w:r>
          </w:p>
          <w:p w14:paraId="47D9A000" w14:textId="482307F9" w:rsidR="00723ECB" w:rsidRPr="00810E4C" w:rsidRDefault="00723ECB" w:rsidP="008C0292">
            <w:pPr>
              <w:numPr>
                <w:ilvl w:val="1"/>
                <w:numId w:val="2"/>
              </w:numPr>
              <w:tabs>
                <w:tab w:val="left" w:pos="709"/>
              </w:tabs>
              <w:spacing w:after="0" w:line="240" w:lineRule="auto"/>
              <w:ind w:hanging="567"/>
              <w:jc w:val="both"/>
              <w:rPr>
                <w:rFonts w:cs="Arial"/>
              </w:rPr>
            </w:pPr>
            <w:r>
              <w:t xml:space="preserve">The method used to calculate the price based on the Methodology – </w:t>
            </w:r>
            <w:sdt>
              <w:sdtPr>
                <w:rPr>
                  <w:rFonts w:cs="Arial"/>
                </w:rPr>
                <w:id w:val="178864697"/>
                <w:placeholder>
                  <w:docPart w:val="AF29BBCDB8314A7BA5792ED15831677C"/>
                </w:placeholder>
                <w:dropDownList>
                  <w:listItem w:value="[Pasirinkite]"/>
                  <w:listItem w:displayText="fixed rate" w:value="fiksuotas įkainis"/>
                  <w:listItem w:displayText="fixed price" w:value="fiksuota kaina"/>
                  <w:listItem w:displayText="variable rate" w:value="kintamas įkainis"/>
                  <w:listItem w:displayText="fixed rate and compensation of contract costs" w:value="fiksuotas įkainis ir sutarties vykdymo išlaidų atlyginimas"/>
                  <w:listItem w:displayText="fixed price and compensation of contract costs" w:value="fiksuota kaina ir sutarties vykdymo išlaidų atlyginimas"/>
                  <w:listItem w:displayText="fixed rate and 10% for procuring related goods and services" w:value="fiksuotas įkainis su 10 % susijusioms prekėms ar paslaugoms įsigyti"/>
                </w:dropDownList>
              </w:sdtPr>
              <w:sdtEndPr/>
              <w:sdtContent>
                <w:r w:rsidR="001C37A2">
                  <w:rPr>
                    <w:rFonts w:cs="Arial"/>
                  </w:rPr>
                  <w:t>fixed rate</w:t>
                </w:r>
              </w:sdtContent>
            </w:sdt>
            <w:r>
              <w:rPr>
                <w:i/>
                <w:color w:val="FF0000"/>
                <w:u w:val="single"/>
              </w:rPr>
              <w:t xml:space="preserve"> </w:t>
            </w:r>
          </w:p>
          <w:p w14:paraId="5D5C097A" w14:textId="1DFA88C3" w:rsidR="00810E4C" w:rsidRPr="00024A9B" w:rsidRDefault="00810E4C" w:rsidP="008C0292">
            <w:pPr>
              <w:numPr>
                <w:ilvl w:val="1"/>
                <w:numId w:val="2"/>
              </w:numPr>
              <w:tabs>
                <w:tab w:val="left" w:pos="709"/>
              </w:tabs>
              <w:spacing w:after="0" w:line="240" w:lineRule="auto"/>
              <w:ind w:hanging="567"/>
              <w:jc w:val="both"/>
              <w:rPr>
                <w:rFonts w:cs="Arial"/>
              </w:rPr>
            </w:pPr>
            <w:r w:rsidRPr="006365B9">
              <w:t xml:space="preserve">Service rates may be reduced at any time throughout the duration of the Contract </w:t>
            </w:r>
            <w:proofErr w:type="gramStart"/>
            <w:r w:rsidRPr="006365B9">
              <w:t>in order to</w:t>
            </w:r>
            <w:proofErr w:type="gramEnd"/>
            <w:r w:rsidRPr="006365B9">
              <w:t xml:space="preserve"> ensure the rational use of funds. An agreement shall be signed regarding the reduction of Service rates, which shall record </w:t>
            </w:r>
            <w:r w:rsidRPr="006365B9">
              <w:lastRenderedPageBreak/>
              <w:t>the revised (reduced) Service rates, the effective date of these rates and other relevant information.</w:t>
            </w:r>
          </w:p>
          <w:p w14:paraId="0EA008DB" w14:textId="2A2E90BC" w:rsidR="00024A9B" w:rsidRPr="00896D44" w:rsidRDefault="00896D44" w:rsidP="008C0292">
            <w:pPr>
              <w:numPr>
                <w:ilvl w:val="1"/>
                <w:numId w:val="2"/>
              </w:numPr>
              <w:tabs>
                <w:tab w:val="left" w:pos="709"/>
              </w:tabs>
              <w:spacing w:after="0" w:line="240" w:lineRule="auto"/>
              <w:ind w:hanging="567"/>
              <w:jc w:val="both"/>
              <w:rPr>
                <w:rFonts w:cs="Arial"/>
              </w:rPr>
            </w:pPr>
            <w:r w:rsidRPr="00BE0CFB">
              <w:t xml:space="preserve">In this Contract, the Initial Contract Value shall be equal to the </w:t>
            </w:r>
            <w:r w:rsidRPr="00BE0CFB">
              <w:rPr>
                <w:b/>
                <w:bCs/>
              </w:rPr>
              <w:t>maximum amount of funds allocated for the Procurement, excluding VAT</w:t>
            </w:r>
            <w:r w:rsidRPr="00BE0CFB">
              <w:t xml:space="preserve">, for acquiring the Services specified in the Procurement documents and the Contract at the rates, excluding VAT, specified in the Service Provider’s Tender. The Buyer shall purchase the Services as needed </w:t>
            </w:r>
            <w:r w:rsidRPr="00A772F9">
              <w:t xml:space="preserve">at the rates specified in the Contract or its Annex No. </w:t>
            </w:r>
            <w:r w:rsidR="00A772F9" w:rsidRPr="00A772F9">
              <w:t>3</w:t>
            </w:r>
            <w:r w:rsidRPr="00A772F9">
              <w:t>,</w:t>
            </w:r>
            <w:r w:rsidRPr="00BE0CFB">
              <w:t xml:space="preserve"> without exceeding the </w:t>
            </w:r>
            <w:r w:rsidRPr="00F655F0">
              <w:t>price of the Contract</w:t>
            </w:r>
            <w:r w:rsidRPr="00BE0CFB">
              <w:t xml:space="preserve">. The quantity of Services specified in separate lines in the Contract or its </w:t>
            </w:r>
            <w:r w:rsidRPr="00A772F9">
              <w:t xml:space="preserve">Annex No. </w:t>
            </w:r>
            <w:r w:rsidR="00A772F9" w:rsidRPr="00A772F9">
              <w:t>3</w:t>
            </w:r>
            <w:r w:rsidRPr="00BE0CFB">
              <w:t xml:space="preserve"> may be changed (increased or decreased).</w:t>
            </w:r>
          </w:p>
          <w:p w14:paraId="62273D15" w14:textId="4050D429" w:rsidR="00896D44" w:rsidRPr="008065F4" w:rsidRDefault="00264CCB" w:rsidP="008C0292">
            <w:pPr>
              <w:numPr>
                <w:ilvl w:val="1"/>
                <w:numId w:val="2"/>
              </w:numPr>
              <w:tabs>
                <w:tab w:val="left" w:pos="709"/>
              </w:tabs>
              <w:spacing w:after="0" w:line="240" w:lineRule="auto"/>
              <w:ind w:hanging="567"/>
              <w:jc w:val="both"/>
              <w:rPr>
                <w:rFonts w:cs="Arial"/>
              </w:rPr>
            </w:pPr>
            <w:r w:rsidRPr="00BE0CFB">
              <w:t>The Buyer shall not be obligated to redeem the preliminary quantity of Services or any part thereof, except for the minimum quantity of Services specified in the Technical Specifications.</w:t>
            </w:r>
          </w:p>
          <w:p w14:paraId="6452480B" w14:textId="3E6A621C" w:rsidR="00C85729" w:rsidRPr="001B6D2B" w:rsidRDefault="00F655F0" w:rsidP="001B6D2B">
            <w:pPr>
              <w:numPr>
                <w:ilvl w:val="1"/>
                <w:numId w:val="2"/>
              </w:numPr>
              <w:tabs>
                <w:tab w:val="left" w:pos="709"/>
              </w:tabs>
              <w:spacing w:after="0" w:line="240" w:lineRule="auto"/>
              <w:ind w:hanging="567"/>
              <w:jc w:val="both"/>
              <w:rPr>
                <w:rFonts w:cs="Arial"/>
              </w:rPr>
            </w:pPr>
            <w:r w:rsidRPr="008A009C">
              <w:t xml:space="preserve">Service rates shall remain unchanged throughout the duration of the Contract, except </w:t>
            </w:r>
            <w:r w:rsidRPr="00BF30C3">
              <w:t>in cases where rates are reduced or changed in accordance with the procedure set forth in Annex No. 4 to the Contract</w:t>
            </w:r>
            <w:r w:rsidR="008A009C" w:rsidRPr="00BF30C3">
              <w:t xml:space="preserve">. </w:t>
            </w:r>
            <w:r w:rsidRPr="00BF30C3">
              <w:t>One, several, or all Service rates</w:t>
            </w:r>
            <w:r w:rsidRPr="008A009C">
              <w:t xml:space="preserve"> may be reduced without changing the price of the Contract</w:t>
            </w:r>
            <w:r w:rsidRPr="00BE0CFB">
              <w:t>.</w:t>
            </w:r>
          </w:p>
          <w:p w14:paraId="1FC95BF1" w14:textId="77777777" w:rsidR="00A3363F" w:rsidRPr="00150F14" w:rsidRDefault="00A3363F" w:rsidP="00723ECB">
            <w:pPr>
              <w:pStyle w:val="ListParagraph"/>
              <w:widowControl w:val="0"/>
              <w:tabs>
                <w:tab w:val="left" w:pos="854"/>
                <w:tab w:val="left" w:pos="1275"/>
              </w:tabs>
              <w:autoSpaceDE w:val="0"/>
              <w:autoSpaceDN w:val="0"/>
              <w:spacing w:after="0" w:line="230" w:lineRule="exact"/>
              <w:ind w:left="1279"/>
              <w:contextualSpacing w:val="0"/>
              <w:jc w:val="both"/>
            </w:pPr>
          </w:p>
          <w:p w14:paraId="2833133E" w14:textId="65E367B7" w:rsidR="00346039" w:rsidRPr="009F4802" w:rsidRDefault="00597A7B" w:rsidP="009F4802">
            <w:pPr>
              <w:pStyle w:val="ListBullet2"/>
              <w:shd w:val="clear" w:color="auto" w:fill="DBE5F1" w:themeFill="accent1" w:themeFillTint="33"/>
              <w:spacing w:after="0" w:line="240" w:lineRule="auto"/>
              <w:ind w:left="720" w:hanging="567"/>
              <w:jc w:val="both"/>
              <w:rPr>
                <w:b/>
                <w:bCs/>
                <w:color w:val="1F497D" w:themeColor="text2"/>
              </w:rPr>
            </w:pPr>
            <w:r w:rsidRPr="009F4802">
              <w:rPr>
                <w:b/>
                <w:bCs/>
                <w:color w:val="1F497D" w:themeColor="text2"/>
              </w:rPr>
              <w:t>DEADLINES AND PROCEDURE OF TRANSFER AND ACCEPTANCE OF SERVICES</w:t>
            </w:r>
          </w:p>
          <w:p w14:paraId="2C5B344C" w14:textId="7DEA4EDE" w:rsidR="00E56B55" w:rsidRPr="00150F14" w:rsidRDefault="00D853FF" w:rsidP="009F4802">
            <w:pPr>
              <w:pStyle w:val="ListParagraph"/>
              <w:widowControl w:val="0"/>
              <w:numPr>
                <w:ilvl w:val="1"/>
                <w:numId w:val="2"/>
              </w:numPr>
              <w:tabs>
                <w:tab w:val="left" w:pos="854"/>
              </w:tabs>
              <w:autoSpaceDE w:val="0"/>
              <w:autoSpaceDN w:val="0"/>
              <w:spacing w:after="0" w:line="240" w:lineRule="auto"/>
              <w:contextualSpacing w:val="0"/>
              <w:jc w:val="both"/>
            </w:pPr>
            <w:r>
              <w:t>The procedure, deadlines and location of the provision of Services shall be specified in the Contract and/or the Technical Specifications.</w:t>
            </w:r>
          </w:p>
          <w:p w14:paraId="41F21D41" w14:textId="2171B051" w:rsidR="00E56B55" w:rsidRPr="00150F14" w:rsidRDefault="005D1BDB" w:rsidP="009F4802">
            <w:pPr>
              <w:pStyle w:val="ListParagraph"/>
              <w:widowControl w:val="0"/>
              <w:numPr>
                <w:ilvl w:val="1"/>
                <w:numId w:val="2"/>
              </w:numPr>
              <w:tabs>
                <w:tab w:val="left" w:pos="854"/>
              </w:tabs>
              <w:autoSpaceDE w:val="0"/>
              <w:autoSpaceDN w:val="0"/>
              <w:spacing w:after="0" w:line="240" w:lineRule="auto"/>
              <w:ind w:right="139"/>
              <w:contextualSpacing w:val="0"/>
              <w:jc w:val="both"/>
            </w:pPr>
            <w:r>
              <w:t>Cooperation, including provided consultations, documents, and/or information, between the Parties shall be conducted in Lithuanian or another language agreed upon by the Parties</w:t>
            </w:r>
            <w:r w:rsidR="00E56B55" w:rsidRPr="00150F14">
              <w:t>.</w:t>
            </w:r>
          </w:p>
          <w:p w14:paraId="005911B2" w14:textId="192D0F5E" w:rsidR="00E56B55" w:rsidRPr="00150F14" w:rsidRDefault="00F37998" w:rsidP="009F4802">
            <w:pPr>
              <w:pStyle w:val="ListParagraph"/>
              <w:widowControl w:val="0"/>
              <w:numPr>
                <w:ilvl w:val="1"/>
                <w:numId w:val="2"/>
              </w:numPr>
              <w:tabs>
                <w:tab w:val="left" w:pos="854"/>
              </w:tabs>
              <w:autoSpaceDE w:val="0"/>
              <w:autoSpaceDN w:val="0"/>
              <w:spacing w:after="0" w:line="240" w:lineRule="auto"/>
              <w:contextualSpacing w:val="0"/>
              <w:jc w:val="both"/>
            </w:pPr>
            <w:r>
              <w:t>Service deficiencies shall be interpreted as defined in clause 1.35 of the GP of the Contract</w:t>
            </w:r>
            <w:r w:rsidR="00E56B55" w:rsidRPr="00150F14">
              <w:t>.</w:t>
            </w:r>
          </w:p>
          <w:p w14:paraId="45714876" w14:textId="77777777" w:rsidR="00245AB0" w:rsidRDefault="00245AB0" w:rsidP="00245AB0">
            <w:pPr>
              <w:pStyle w:val="ListParagraph"/>
              <w:widowControl w:val="0"/>
              <w:tabs>
                <w:tab w:val="left" w:pos="710"/>
              </w:tabs>
              <w:autoSpaceDE w:val="0"/>
              <w:autoSpaceDN w:val="0"/>
              <w:spacing w:after="0" w:line="240" w:lineRule="auto"/>
              <w:ind w:right="137"/>
              <w:contextualSpacing w:val="0"/>
              <w:jc w:val="both"/>
            </w:pPr>
          </w:p>
          <w:p w14:paraId="5A3CEEFF" w14:textId="583FD87A" w:rsidR="00346039" w:rsidRPr="00B30E4B" w:rsidRDefault="005A4B27" w:rsidP="00B30E4B">
            <w:pPr>
              <w:pStyle w:val="ListBullet2"/>
              <w:shd w:val="clear" w:color="auto" w:fill="DBE5F1" w:themeFill="accent1" w:themeFillTint="33"/>
              <w:ind w:left="720" w:hanging="567"/>
              <w:jc w:val="both"/>
              <w:rPr>
                <w:b/>
                <w:bCs/>
                <w:color w:val="1F497D" w:themeColor="text2"/>
              </w:rPr>
            </w:pPr>
            <w:r w:rsidRPr="00B30E4B">
              <w:rPr>
                <w:b/>
                <w:bCs/>
                <w:color w:val="1F497D" w:themeColor="text2"/>
              </w:rPr>
              <w:t>PAYMENT PROCEDURE</w:t>
            </w:r>
            <w:r w:rsidR="00A260E5" w:rsidRPr="00B30E4B">
              <w:rPr>
                <w:b/>
                <w:bCs/>
                <w:color w:val="1F497D" w:themeColor="text2"/>
              </w:rPr>
              <w:t xml:space="preserve"> </w:t>
            </w:r>
          </w:p>
          <w:p w14:paraId="0F91F451" w14:textId="2A2A028D" w:rsidR="00C01BE2" w:rsidRPr="00B84DF2" w:rsidRDefault="00C01BE2" w:rsidP="00B30E4B">
            <w:pPr>
              <w:pStyle w:val="ListParagraph"/>
              <w:numPr>
                <w:ilvl w:val="1"/>
                <w:numId w:val="2"/>
              </w:numPr>
              <w:tabs>
                <w:tab w:val="left" w:pos="567"/>
              </w:tabs>
              <w:spacing w:after="0" w:line="240" w:lineRule="auto"/>
              <w:ind w:hanging="567"/>
              <w:jc w:val="both"/>
              <w:rPr>
                <w:rFonts w:cs="Arial"/>
              </w:rPr>
            </w:pPr>
            <w:r>
              <w:t xml:space="preserve">The Buyer shall pay the Service Provider within 30 Days from the receipt of an Invoice. The Service Provider shall only have the right to submit an Invoice for payment after the Services are </w:t>
            </w:r>
            <w:proofErr w:type="gramStart"/>
            <w:r>
              <w:t>actually handed</w:t>
            </w:r>
            <w:proofErr w:type="gramEnd"/>
            <w:r>
              <w:t xml:space="preserve"> over and the Parties have signed the Certificate, unless </w:t>
            </w:r>
            <w:r w:rsidRPr="00AB5259">
              <w:t xml:space="preserve">otherwise indicated in the Technical Specifications. In accordance with </w:t>
            </w:r>
            <w:proofErr w:type="gramStart"/>
            <w:r w:rsidRPr="00AB5259">
              <w:t>the clause</w:t>
            </w:r>
            <w:proofErr w:type="gramEnd"/>
            <w:r w:rsidRPr="00AB5259">
              <w:t xml:space="preserve"> 4.2 of the GP of the Contract, when carrying out the Contract, one must submit:</w:t>
            </w:r>
            <w:r w:rsidRPr="00AB5259">
              <w:rPr>
                <w:i/>
              </w:rPr>
              <w:t xml:space="preserve"> </w:t>
            </w:r>
            <w:r w:rsidR="00AB5259" w:rsidRPr="00AB5259">
              <w:rPr>
                <w:rFonts w:cs="Arial"/>
                <w:bCs/>
              </w:rPr>
              <w:t>Invoice with a Certificate.</w:t>
            </w:r>
          </w:p>
          <w:p w14:paraId="30F40EAA" w14:textId="4CC3C1F2" w:rsidR="00584BD4" w:rsidRDefault="00BF43F3" w:rsidP="00B30E4B">
            <w:pPr>
              <w:pStyle w:val="ListParagraph"/>
              <w:widowControl w:val="0"/>
              <w:numPr>
                <w:ilvl w:val="1"/>
                <w:numId w:val="2"/>
              </w:numPr>
              <w:tabs>
                <w:tab w:val="left" w:pos="854"/>
              </w:tabs>
              <w:autoSpaceDE w:val="0"/>
              <w:autoSpaceDN w:val="0"/>
              <w:spacing w:after="0" w:line="240" w:lineRule="auto"/>
              <w:ind w:right="137" w:hanging="567"/>
              <w:contextualSpacing w:val="0"/>
              <w:jc w:val="both"/>
            </w:pPr>
            <w:r>
              <w:rPr>
                <w:color w:val="000000" w:themeColor="text1"/>
              </w:rPr>
              <w:lastRenderedPageBreak/>
              <w:t>The Service Provider, for the Services provided correctly and in a quality manner over the last month, shall submit a VAT Invoice to the Buyer no later than by the 8th Day of the current month</w:t>
            </w:r>
            <w:r w:rsidR="00584BD4" w:rsidRPr="00150F14">
              <w:t>.</w:t>
            </w:r>
          </w:p>
          <w:p w14:paraId="13BAAA8B" w14:textId="77777777" w:rsidR="00BF43F3" w:rsidRDefault="00BF43F3" w:rsidP="00B30E4B">
            <w:pPr>
              <w:pStyle w:val="ListParagraph"/>
              <w:widowControl w:val="0"/>
              <w:tabs>
                <w:tab w:val="left" w:pos="854"/>
              </w:tabs>
              <w:autoSpaceDE w:val="0"/>
              <w:autoSpaceDN w:val="0"/>
              <w:spacing w:after="0" w:line="240" w:lineRule="auto"/>
              <w:ind w:right="137" w:hanging="567"/>
              <w:contextualSpacing w:val="0"/>
              <w:jc w:val="both"/>
              <w:rPr>
                <w:color w:val="000000" w:themeColor="text1"/>
              </w:rPr>
            </w:pPr>
          </w:p>
          <w:p w14:paraId="4130465A" w14:textId="77777777" w:rsidR="00A16213" w:rsidRPr="00150F14" w:rsidRDefault="00A16213" w:rsidP="00A16213">
            <w:pPr>
              <w:pStyle w:val="ListParagraph"/>
              <w:widowControl w:val="0"/>
              <w:tabs>
                <w:tab w:val="left" w:pos="854"/>
              </w:tabs>
              <w:autoSpaceDE w:val="0"/>
              <w:autoSpaceDN w:val="0"/>
              <w:spacing w:after="0" w:line="240" w:lineRule="auto"/>
              <w:ind w:right="137"/>
              <w:contextualSpacing w:val="0"/>
              <w:jc w:val="both"/>
            </w:pPr>
          </w:p>
          <w:p w14:paraId="48EF4013" w14:textId="300D6103" w:rsidR="00346039" w:rsidRPr="00403FC1" w:rsidRDefault="0072055E" w:rsidP="00403FC1">
            <w:pPr>
              <w:pStyle w:val="ListBullet2"/>
              <w:shd w:val="clear" w:color="auto" w:fill="DBE5F1" w:themeFill="accent1" w:themeFillTint="33"/>
              <w:ind w:left="720" w:hanging="567"/>
              <w:jc w:val="both"/>
              <w:rPr>
                <w:b/>
                <w:bCs/>
                <w:color w:val="1F497D" w:themeColor="text2"/>
              </w:rPr>
            </w:pPr>
            <w:r w:rsidRPr="00403FC1">
              <w:rPr>
                <w:b/>
                <w:bCs/>
                <w:color w:val="1F497D" w:themeColor="text2"/>
              </w:rPr>
              <w:t>RIGHT OF THE SERVICE PROVIDER TO ENGAGE ENTITIES</w:t>
            </w:r>
          </w:p>
          <w:p w14:paraId="5EB72C63" w14:textId="77777777" w:rsidR="00152183" w:rsidRPr="00152183" w:rsidRDefault="001603E1" w:rsidP="00403FC1">
            <w:pPr>
              <w:pStyle w:val="ListParagraph"/>
              <w:numPr>
                <w:ilvl w:val="1"/>
                <w:numId w:val="2"/>
              </w:numPr>
              <w:spacing w:after="0" w:line="240" w:lineRule="auto"/>
              <w:ind w:hanging="567"/>
              <w:jc w:val="both"/>
              <w:rPr>
                <w:rFonts w:cs="Arial"/>
              </w:rPr>
            </w:pPr>
            <w:r>
              <w:t>Service Provider engages Economic Entities:</w:t>
            </w:r>
            <w:r>
              <w:rPr>
                <w:color w:val="FF0000"/>
              </w:rPr>
              <w:t xml:space="preserve"> </w:t>
            </w:r>
            <w:sdt>
              <w:sdtPr>
                <w:rPr>
                  <w:rFonts w:cs="Arial"/>
                  <w:bCs/>
                </w:rPr>
                <w:id w:val="-1967964142"/>
                <w:placeholder>
                  <w:docPart w:val="D420FD7B7BFF4AAB84CDF5CF679E2F46"/>
                </w:placeholder>
                <w:showingPlcHdr/>
                <w:dropDownList>
                  <w:listItem w:value="[Pasirinkite]"/>
                  <w:listItem w:displayText="YES" w:value="TAIP"/>
                  <w:listItem w:displayText="NO" w:value="NE"/>
                </w:dropDownList>
              </w:sdtPr>
              <w:sdtEndPr/>
              <w:sdtContent>
                <w:r>
                  <w:rPr>
                    <w:color w:val="FF0000"/>
                  </w:rPr>
                  <w:t>[Select]</w:t>
                </w:r>
              </w:sdtContent>
            </w:sdt>
            <w:r>
              <w:rPr>
                <w:color w:val="FF0000"/>
              </w:rPr>
              <w:t>.</w:t>
            </w:r>
            <w:r>
              <w:rPr>
                <w:color w:val="000000" w:themeColor="text1"/>
              </w:rPr>
              <w:t xml:space="preserve"> </w:t>
            </w:r>
            <w:r>
              <w:rPr>
                <w:i/>
                <w:color w:val="FF0000"/>
              </w:rPr>
              <w:t>If YES</w:t>
            </w:r>
            <w:r>
              <w:rPr>
                <w:color w:val="000000" w:themeColor="text1"/>
              </w:rPr>
              <w:t xml:space="preserve">, </w:t>
            </w:r>
            <w:r w:rsidRPr="006752B4">
              <w:rPr>
                <w:color w:val="000000" w:themeColor="text1"/>
              </w:rPr>
              <w:t>Annex No 5 sha</w:t>
            </w:r>
            <w:r>
              <w:rPr>
                <w:color w:val="000000" w:themeColor="text1"/>
              </w:rPr>
              <w:t>ll be attached.</w:t>
            </w:r>
          </w:p>
          <w:p w14:paraId="1A454DA9" w14:textId="0C4F7138" w:rsidR="001603E1" w:rsidRPr="0046332C" w:rsidRDefault="001603E1" w:rsidP="00152183">
            <w:pPr>
              <w:pStyle w:val="ListParagraph"/>
              <w:spacing w:after="0" w:line="240" w:lineRule="auto"/>
              <w:jc w:val="both"/>
              <w:rPr>
                <w:rFonts w:cs="Arial"/>
              </w:rPr>
            </w:pPr>
            <w:r>
              <w:rPr>
                <w:color w:val="000000" w:themeColor="text1"/>
              </w:rPr>
              <w:t xml:space="preserve"> </w:t>
            </w:r>
          </w:p>
          <w:p w14:paraId="6FC1196B" w14:textId="77777777" w:rsidR="001603E1" w:rsidRPr="000545F5" w:rsidRDefault="001603E1" w:rsidP="00403FC1">
            <w:pPr>
              <w:pStyle w:val="ListParagraph"/>
              <w:numPr>
                <w:ilvl w:val="1"/>
                <w:numId w:val="2"/>
              </w:numPr>
              <w:spacing w:after="0" w:line="240" w:lineRule="auto"/>
              <w:ind w:hanging="567"/>
              <w:jc w:val="both"/>
              <w:rPr>
                <w:rFonts w:cs="Arial"/>
                <w:b/>
                <w:bCs/>
              </w:rPr>
            </w:pPr>
            <w:r>
              <w:t xml:space="preserve">The Subcontractors have been engaged for the performance of the Contract and/or the share of contractual obligations has been allocated: </w:t>
            </w:r>
            <w:sdt>
              <w:sdtPr>
                <w:rPr>
                  <w:rFonts w:cs="Arial"/>
                  <w:bCs/>
                </w:rPr>
                <w:id w:val="1258091370"/>
                <w:placeholder>
                  <w:docPart w:val="51966ECB5803462EA44587A3B0A02678"/>
                </w:placeholder>
                <w:showingPlcHdr/>
                <w:dropDownList>
                  <w:listItem w:value="[Pasirinkite]"/>
                  <w:listItem w:displayText="YES" w:value="TAIP"/>
                  <w:listItem w:displayText="NO" w:value="NE"/>
                </w:dropDownList>
              </w:sdtPr>
              <w:sdtEndPr/>
              <w:sdtContent>
                <w:r>
                  <w:rPr>
                    <w:color w:val="FF0000"/>
                  </w:rPr>
                  <w:t>[Select]</w:t>
                </w:r>
              </w:sdtContent>
            </w:sdt>
            <w:r>
              <w:rPr>
                <w:color w:val="FF0000"/>
              </w:rPr>
              <w:t>.</w:t>
            </w:r>
            <w:r>
              <w:rPr>
                <w:color w:val="000000" w:themeColor="text1"/>
              </w:rPr>
              <w:t xml:space="preserve"> </w:t>
            </w:r>
            <w:r>
              <w:rPr>
                <w:i/>
                <w:color w:val="FF0000"/>
              </w:rPr>
              <w:t>If YES</w:t>
            </w:r>
            <w:r>
              <w:rPr>
                <w:color w:val="000000" w:themeColor="text1"/>
              </w:rPr>
              <w:t xml:space="preserve">, Annex </w:t>
            </w:r>
            <w:r w:rsidRPr="006752B4">
              <w:rPr>
                <w:color w:val="000000" w:themeColor="text1"/>
              </w:rPr>
              <w:t>No 5 shall</w:t>
            </w:r>
            <w:r>
              <w:rPr>
                <w:color w:val="000000" w:themeColor="text1"/>
              </w:rPr>
              <w:t xml:space="preserve"> be attached </w:t>
            </w:r>
          </w:p>
          <w:p w14:paraId="05AC36F6" w14:textId="787E58C0" w:rsidR="004B613B" w:rsidRPr="00150F14" w:rsidRDefault="001603E1" w:rsidP="00403FC1">
            <w:pPr>
              <w:pStyle w:val="ListParagraph"/>
              <w:widowControl w:val="0"/>
              <w:numPr>
                <w:ilvl w:val="1"/>
                <w:numId w:val="2"/>
              </w:numPr>
              <w:tabs>
                <w:tab w:val="left" w:pos="712"/>
              </w:tabs>
              <w:autoSpaceDE w:val="0"/>
              <w:autoSpaceDN w:val="0"/>
              <w:spacing w:before="75" w:after="0" w:line="240" w:lineRule="auto"/>
              <w:ind w:right="137" w:hanging="567"/>
              <w:contextualSpacing w:val="0"/>
              <w:jc w:val="both"/>
            </w:pPr>
            <w:r>
              <w:t xml:space="preserve">The Contract provides for an option to settle with Subcontractors directly: </w:t>
            </w:r>
            <w:sdt>
              <w:sdtPr>
                <w:rPr>
                  <w:rFonts w:cs="Arial"/>
                  <w:bCs/>
                </w:rPr>
                <w:id w:val="-1754189718"/>
                <w:placeholder>
                  <w:docPart w:val="DAED520287564AA48FB7D3CFC9167328"/>
                </w:placeholder>
                <w:showingPlcHdr/>
                <w:dropDownList>
                  <w:listItem w:value="[Pasirinkite]"/>
                  <w:listItem w:displayText="YES" w:value="TAIP"/>
                  <w:listItem w:displayText="NO" w:value="NE"/>
                </w:dropDownList>
              </w:sdtPr>
              <w:sdtEndPr/>
              <w:sdtContent>
                <w:r>
                  <w:rPr>
                    <w:color w:val="FF0000"/>
                  </w:rPr>
                  <w:t>[Select]</w:t>
                </w:r>
              </w:sdtContent>
            </w:sdt>
            <w:r>
              <w:rPr>
                <w:color w:val="FF0000"/>
              </w:rPr>
              <w:t>.</w:t>
            </w:r>
            <w:r>
              <w:t xml:space="preserve"> The Service Provider shall undertake to inform the engaged Subcontractors about the option to settle directly and the procedure (if applicable) for such settlement established in this Contract. The procedure and conditions for direct settlement are set out in section 8 of the GP of the Contract</w:t>
            </w:r>
            <w:r w:rsidR="004B613B" w:rsidRPr="00150F14">
              <w:t>.</w:t>
            </w:r>
          </w:p>
          <w:p w14:paraId="71AF588B" w14:textId="126E3C80" w:rsidR="00346039" w:rsidRDefault="00346039" w:rsidP="007C3641">
            <w:pPr>
              <w:tabs>
                <w:tab w:val="left" w:pos="712"/>
              </w:tabs>
              <w:spacing w:after="0" w:line="240" w:lineRule="auto"/>
              <w:ind w:left="720"/>
              <w:jc w:val="both"/>
            </w:pPr>
          </w:p>
          <w:p w14:paraId="5AF2CF3E" w14:textId="13B0F18E" w:rsidR="00DE4EF5" w:rsidRPr="005F6A06" w:rsidRDefault="0011615C" w:rsidP="005F6A06">
            <w:pPr>
              <w:pStyle w:val="ListBullet2"/>
              <w:shd w:val="clear" w:color="auto" w:fill="DBE5F1" w:themeFill="accent1" w:themeFillTint="33"/>
              <w:ind w:left="720" w:hanging="567"/>
              <w:jc w:val="both"/>
              <w:rPr>
                <w:b/>
                <w:bCs/>
                <w:color w:val="1F497D" w:themeColor="text2"/>
              </w:rPr>
            </w:pPr>
            <w:r w:rsidRPr="007C3641">
              <w:rPr>
                <w:b/>
                <w:bCs/>
                <w:color w:val="1F497D" w:themeColor="text2"/>
              </w:rPr>
              <w:t>LIABILITY OF THE PARTIES</w:t>
            </w:r>
            <w:r w:rsidR="001E7D08" w:rsidRPr="007C3641">
              <w:rPr>
                <w:b/>
                <w:bCs/>
                <w:color w:val="1F497D" w:themeColor="text2"/>
              </w:rPr>
              <w:t xml:space="preserve"> </w:t>
            </w:r>
          </w:p>
          <w:p w14:paraId="6595CC8B" w14:textId="40607FA6" w:rsidR="003231D6" w:rsidRDefault="003231D6" w:rsidP="00D96A64">
            <w:pPr>
              <w:numPr>
                <w:ilvl w:val="1"/>
                <w:numId w:val="2"/>
              </w:numPr>
              <w:tabs>
                <w:tab w:val="left" w:pos="709"/>
              </w:tabs>
              <w:spacing w:after="0" w:line="240" w:lineRule="auto"/>
              <w:ind w:hanging="567"/>
              <w:jc w:val="both"/>
              <w:rPr>
                <w:rFonts w:cs="Arial"/>
              </w:rPr>
            </w:pPr>
            <w:r>
              <w:t>If the Service Provider is late to render Services that comply with the Procurement Conditions within the deadline specified in clause 3.1 of the SP of the Contract, it, at the Buyer's request, shall pay the Buyer a default interest of 0.05% of the value of the Services with deficiencies for each Day of delay</w:t>
            </w:r>
            <w:r w:rsidRPr="00D01A99">
              <w:t xml:space="preserve">, but in any case at least EUR </w:t>
            </w:r>
            <w:r w:rsidR="00D01A99" w:rsidRPr="00D01A99">
              <w:t>300</w:t>
            </w:r>
            <w:r w:rsidRPr="00D01A99">
              <w:t xml:space="preserve"> (</w:t>
            </w:r>
            <w:r w:rsidR="00D01A99" w:rsidRPr="00D01A99">
              <w:t>t</w:t>
            </w:r>
            <w:r w:rsidR="00637530">
              <w:t>h</w:t>
            </w:r>
            <w:r w:rsidR="00D01A99" w:rsidRPr="00D01A99">
              <w:t>ree hundred</w:t>
            </w:r>
            <w:r w:rsidRPr="00D01A99">
              <w:t>) for one period of delay).</w:t>
            </w:r>
          </w:p>
          <w:p w14:paraId="3ED4E17D" w14:textId="77777777" w:rsidR="003231D6" w:rsidRDefault="003231D6" w:rsidP="00D96A64">
            <w:pPr>
              <w:tabs>
                <w:tab w:val="left" w:pos="709"/>
              </w:tabs>
              <w:spacing w:after="0" w:line="240" w:lineRule="auto"/>
              <w:ind w:hanging="567"/>
              <w:jc w:val="both"/>
              <w:rPr>
                <w:rFonts w:cs="Arial"/>
              </w:rPr>
            </w:pPr>
          </w:p>
          <w:p w14:paraId="16672DF0" w14:textId="77777777" w:rsidR="003231D6" w:rsidRDefault="003231D6" w:rsidP="00D96A64">
            <w:pPr>
              <w:tabs>
                <w:tab w:val="left" w:pos="709"/>
              </w:tabs>
              <w:spacing w:after="0" w:line="240" w:lineRule="auto"/>
              <w:ind w:hanging="567"/>
              <w:jc w:val="both"/>
              <w:rPr>
                <w:rFonts w:cs="Arial"/>
              </w:rPr>
            </w:pPr>
          </w:p>
          <w:p w14:paraId="0F5A0DEF" w14:textId="4DC1B064" w:rsidR="003231D6" w:rsidRDefault="003231D6" w:rsidP="00D96A64">
            <w:pPr>
              <w:pStyle w:val="ListParagraph"/>
              <w:numPr>
                <w:ilvl w:val="1"/>
                <w:numId w:val="2"/>
              </w:numPr>
              <w:spacing w:after="0" w:line="240" w:lineRule="auto"/>
              <w:ind w:hanging="567"/>
              <w:jc w:val="both"/>
              <w:rPr>
                <w:rFonts w:cs="Arial"/>
              </w:rPr>
            </w:pPr>
            <w:r>
              <w:t xml:space="preserve">If the Service Provider fails to eliminate the identified deficiencies within the deadline specified in the Technical Specifications or the Contract, it, at the Buyer's request, shall pay the Buyer a default interest of 0.05% of the </w:t>
            </w:r>
            <w:r w:rsidRPr="000352CA">
              <w:t xml:space="preserve">value of the Services with deficiencies for each Day of delay, but in any case at least EUR </w:t>
            </w:r>
            <w:r w:rsidR="000352CA" w:rsidRPr="000352CA">
              <w:t>300</w:t>
            </w:r>
            <w:r w:rsidRPr="000352CA">
              <w:t xml:space="preserve"> (</w:t>
            </w:r>
            <w:r w:rsidR="000352CA" w:rsidRPr="000352CA">
              <w:t>t</w:t>
            </w:r>
            <w:r w:rsidR="00637530">
              <w:t>h</w:t>
            </w:r>
            <w:r w:rsidR="000352CA" w:rsidRPr="000352CA">
              <w:t>ree hundred</w:t>
            </w:r>
            <w:r w:rsidRPr="000352CA">
              <w:t>) for one period of delay.</w:t>
            </w:r>
            <w:r w:rsidRPr="000352CA">
              <w:rPr>
                <w:rFonts w:cs="Arial"/>
              </w:rPr>
              <w:t xml:space="preserve"> </w:t>
            </w:r>
          </w:p>
          <w:p w14:paraId="0CD530B7" w14:textId="77777777" w:rsidR="003231D6" w:rsidRDefault="003231D6" w:rsidP="00D96A64">
            <w:pPr>
              <w:pStyle w:val="ListParagraph"/>
              <w:spacing w:after="0" w:line="240" w:lineRule="auto"/>
              <w:ind w:left="567" w:hanging="567"/>
              <w:jc w:val="both"/>
              <w:rPr>
                <w:rFonts w:cs="Arial"/>
              </w:rPr>
            </w:pPr>
          </w:p>
          <w:p w14:paraId="2F5F7D99" w14:textId="77777777" w:rsidR="003231D6" w:rsidRPr="00150F14" w:rsidRDefault="003231D6" w:rsidP="00D96A64">
            <w:pPr>
              <w:pStyle w:val="ListParagraph"/>
              <w:widowControl w:val="0"/>
              <w:tabs>
                <w:tab w:val="left" w:pos="710"/>
              </w:tabs>
              <w:autoSpaceDE w:val="0"/>
              <w:autoSpaceDN w:val="0"/>
              <w:spacing w:after="0" w:line="240" w:lineRule="auto"/>
              <w:ind w:right="137" w:hanging="567"/>
              <w:contextualSpacing w:val="0"/>
              <w:jc w:val="both"/>
            </w:pPr>
          </w:p>
          <w:p w14:paraId="2F96AD8E" w14:textId="58F6F875" w:rsidR="00346039" w:rsidRPr="00CB53D8" w:rsidRDefault="0094309F" w:rsidP="00CB53D8">
            <w:pPr>
              <w:pStyle w:val="ListBullet2"/>
              <w:shd w:val="clear" w:color="auto" w:fill="DBE5F1" w:themeFill="accent1" w:themeFillTint="33"/>
              <w:spacing w:after="0" w:line="240" w:lineRule="auto"/>
              <w:ind w:left="720" w:hanging="567"/>
              <w:jc w:val="both"/>
              <w:rPr>
                <w:b/>
                <w:bCs/>
                <w:color w:val="1F497D" w:themeColor="text2"/>
              </w:rPr>
            </w:pPr>
            <w:r w:rsidRPr="00CB53D8">
              <w:rPr>
                <w:b/>
                <w:bCs/>
                <w:color w:val="1F497D" w:themeColor="text2"/>
              </w:rPr>
              <w:t>CONCLUSION, ENTRY INTO FORCE AND DURATION OF THE CONTRACT</w:t>
            </w:r>
            <w:r w:rsidR="001E6347" w:rsidRPr="00CB53D8">
              <w:rPr>
                <w:b/>
                <w:bCs/>
                <w:color w:val="1F497D" w:themeColor="text2"/>
                <w:shd w:val="clear" w:color="auto" w:fill="DBE4F0"/>
              </w:rPr>
              <w:t xml:space="preserve"> </w:t>
            </w:r>
          </w:p>
          <w:p w14:paraId="6BD1E77D" w14:textId="77777777" w:rsidR="00CB53D8" w:rsidRPr="00CB53D8" w:rsidRDefault="00CB53D8" w:rsidP="00C364DD">
            <w:pPr>
              <w:pStyle w:val="ListParagraph"/>
              <w:spacing w:after="0" w:line="240" w:lineRule="auto"/>
              <w:ind w:hanging="567"/>
              <w:jc w:val="both"/>
              <w:rPr>
                <w:rFonts w:cs="Arial"/>
              </w:rPr>
            </w:pPr>
          </w:p>
          <w:p w14:paraId="2939EE6E" w14:textId="77777777" w:rsidR="00931BE8" w:rsidRPr="00931BE8" w:rsidRDefault="00056F88" w:rsidP="00931BE8">
            <w:pPr>
              <w:pStyle w:val="ListParagraph"/>
              <w:numPr>
                <w:ilvl w:val="1"/>
                <w:numId w:val="2"/>
              </w:numPr>
              <w:spacing w:after="0" w:line="240" w:lineRule="auto"/>
              <w:ind w:hanging="567"/>
              <w:jc w:val="both"/>
              <w:rPr>
                <w:rFonts w:cs="Arial"/>
              </w:rPr>
            </w:pPr>
            <w:r>
              <w:t xml:space="preserve">The Contract shall be signed using </w:t>
            </w:r>
            <w:sdt>
              <w:sdtPr>
                <w:id w:val="780916906"/>
                <w:placeholder>
                  <w:docPart w:val="21504770EB6B46E6A63C740521633133"/>
                </w:placeholder>
                <w:showingPlcHdr/>
                <w:dropDownList>
                  <w:listItem w:value="[Pasirinkite]"/>
                  <w:listItem w:displayText="physical signatures of the Parties." w:value="fiziniais Šalių parašais."/>
                  <w:listItem w:displayText="qualified electronic signatures of the Parties." w:value="kvalifikuotais elektroniniais Šalių parašais."/>
                  <w:listItem w:displayText="different signing formats: Buyer – using a qualified electronic signature, Service Provider – using a physical signature." w:value="skirtingu parašų formatu: Klientas - kvalifikuotu elektroniniu parašu, Paslaugų teikėjas - fiziniu parašu."/>
                </w:dropDownList>
              </w:sdtPr>
              <w:sdtEndPr/>
              <w:sdtContent>
                <w:r>
                  <w:rPr>
                    <w:b/>
                    <w:color w:val="FF0000"/>
                  </w:rPr>
                  <w:t>[Select]</w:t>
                </w:r>
              </w:sdtContent>
            </w:sdt>
            <w:bookmarkStart w:id="7" w:name="_Hlk22896638"/>
          </w:p>
          <w:p w14:paraId="4C6FB56C" w14:textId="4E12123F" w:rsidR="005270D4" w:rsidRPr="00931BE8" w:rsidRDefault="005270D4" w:rsidP="00931BE8">
            <w:pPr>
              <w:pStyle w:val="ListParagraph"/>
              <w:numPr>
                <w:ilvl w:val="1"/>
                <w:numId w:val="2"/>
              </w:numPr>
              <w:spacing w:after="0" w:line="240" w:lineRule="auto"/>
              <w:ind w:hanging="567"/>
              <w:jc w:val="both"/>
              <w:rPr>
                <w:rFonts w:cs="Arial"/>
              </w:rPr>
            </w:pPr>
            <w:r w:rsidRPr="00931BE8">
              <w:t>The Contract shall enter into force from the day of the bipartisan signing thereof</w:t>
            </w:r>
            <w:r w:rsidR="00931BE8" w:rsidRPr="00931BE8">
              <w:t xml:space="preserve">. </w:t>
            </w:r>
            <w:r w:rsidRPr="00931BE8">
              <w:t xml:space="preserve">The </w:t>
            </w:r>
            <w:r w:rsidRPr="00931BE8">
              <w:lastRenderedPageBreak/>
              <w:t xml:space="preserve">deadline for </w:t>
            </w:r>
            <w:r w:rsidR="00344B87" w:rsidRPr="00931BE8">
              <w:t>provision</w:t>
            </w:r>
            <w:r w:rsidRPr="00931BE8">
              <w:t xml:space="preserve"> of the Services shall be 36 (thirty-six) months from the date the Contract enters into force. The maximum duration of the Contract shall be 38 (thirty-eight) months, i.e., a 36 (thirty-six)-month </w:t>
            </w:r>
            <w:r w:rsidR="00344B87" w:rsidRPr="00931BE8">
              <w:t>Service</w:t>
            </w:r>
            <w:r w:rsidRPr="00931BE8">
              <w:t xml:space="preserve"> </w:t>
            </w:r>
            <w:r w:rsidR="00344B87" w:rsidRPr="00931BE8">
              <w:t>provision</w:t>
            </w:r>
            <w:r w:rsidRPr="00931BE8">
              <w:t xml:space="preserve"> period and 2 (two) months for the final settlement between the Parties for the </w:t>
            </w:r>
            <w:r w:rsidR="00344B87" w:rsidRPr="00931BE8">
              <w:t>Services provided</w:t>
            </w:r>
            <w:r w:rsidRPr="00931BE8">
              <w:t xml:space="preserve"> in an adequate manner and any sanctions applied.</w:t>
            </w:r>
          </w:p>
          <w:p w14:paraId="70FD0135" w14:textId="60749D5B" w:rsidR="005270D4" w:rsidRPr="009C2D0D" w:rsidRDefault="005270D4" w:rsidP="009C2D0D">
            <w:pPr>
              <w:numPr>
                <w:ilvl w:val="1"/>
                <w:numId w:val="2"/>
              </w:numPr>
              <w:spacing w:after="0" w:line="240" w:lineRule="auto"/>
              <w:ind w:hanging="567"/>
              <w:jc w:val="both"/>
              <w:rPr>
                <w:rFonts w:cs="Arial"/>
              </w:rPr>
            </w:pPr>
            <w:r w:rsidRPr="00C37FAC">
              <w:t xml:space="preserve">If, throughout the duration of the Contract, the </w:t>
            </w:r>
            <w:r w:rsidR="00344B87">
              <w:t>Services</w:t>
            </w:r>
            <w:r w:rsidRPr="00C37FAC">
              <w:t xml:space="preserve"> are redeemed for the total Contract price </w:t>
            </w:r>
            <w:r w:rsidRPr="00372DCD">
              <w:t>indicated in clause 2.1 of the SP</w:t>
            </w:r>
            <w:r w:rsidRPr="00C37FAC">
              <w:t xml:space="preserve"> of the Contract</w:t>
            </w:r>
            <w:r w:rsidR="00372DCD">
              <w:rPr>
                <w:color w:val="FF0000"/>
              </w:rPr>
              <w:t xml:space="preserve">, </w:t>
            </w:r>
            <w:r w:rsidRPr="00C37FAC">
              <w:t xml:space="preserve">the Contract shall expire the moment the </w:t>
            </w:r>
            <w:r w:rsidR="00C70A22">
              <w:t>Services</w:t>
            </w:r>
            <w:r w:rsidRPr="00C37FAC">
              <w:t xml:space="preserve"> are redeemed for the total Contract price, and after the final settlement between the Parties for the actually </w:t>
            </w:r>
            <w:r w:rsidR="00C70A22">
              <w:t>provided</w:t>
            </w:r>
            <w:r w:rsidRPr="00C37FAC">
              <w:t xml:space="preserve"> </w:t>
            </w:r>
            <w:r w:rsidR="00C70A22">
              <w:t>Services</w:t>
            </w:r>
            <w:r w:rsidRPr="00C37FAC">
              <w:t xml:space="preserve"> and any penalties/damages due. The </w:t>
            </w:r>
            <w:r w:rsidR="00C70A22">
              <w:t>Client</w:t>
            </w:r>
            <w:r w:rsidRPr="00C37FAC">
              <w:t xml:space="preserve"> shall notify the </w:t>
            </w:r>
            <w:r w:rsidR="00C70A22">
              <w:t>Service Provider</w:t>
            </w:r>
            <w:r w:rsidRPr="00C37FAC">
              <w:t xml:space="preserve"> in writing on the redemption of the </w:t>
            </w:r>
            <w:r w:rsidR="00C70A22">
              <w:t>Services</w:t>
            </w:r>
            <w:r w:rsidRPr="00C37FAC">
              <w:t xml:space="preserve">, and the </w:t>
            </w:r>
            <w:r w:rsidR="00C70A22">
              <w:t>Service Provider</w:t>
            </w:r>
            <w:r w:rsidR="00C70A22" w:rsidRPr="00C37FAC">
              <w:t xml:space="preserve"> </w:t>
            </w:r>
            <w:r w:rsidRPr="00C37FAC">
              <w:t>shall submit the last Invoice under the Contract, a separate agreement on the termination of the Contract shall not be signed</w:t>
            </w:r>
            <w:r>
              <w:t>.</w:t>
            </w:r>
            <w:bookmarkEnd w:id="7"/>
          </w:p>
          <w:p w14:paraId="45C3620A" w14:textId="65FAFE20" w:rsidR="00346039" w:rsidRPr="007C6A83" w:rsidRDefault="00346039" w:rsidP="009651EF">
            <w:pPr>
              <w:spacing w:after="0" w:line="240" w:lineRule="auto"/>
              <w:ind w:left="720"/>
              <w:jc w:val="both"/>
              <w:rPr>
                <w:lang w:val="lt-LT"/>
              </w:rPr>
            </w:pPr>
          </w:p>
          <w:p w14:paraId="7394EB4D" w14:textId="1BD0F0D0" w:rsidR="00346039" w:rsidRPr="009651EF" w:rsidRDefault="0001118B" w:rsidP="009651EF">
            <w:pPr>
              <w:pStyle w:val="ListBullet2"/>
              <w:shd w:val="clear" w:color="auto" w:fill="DBE5F1" w:themeFill="accent1" w:themeFillTint="33"/>
              <w:ind w:left="720" w:hanging="567"/>
              <w:jc w:val="both"/>
              <w:rPr>
                <w:b/>
                <w:bCs/>
                <w:color w:val="1F497D" w:themeColor="text2"/>
              </w:rPr>
            </w:pPr>
            <w:r w:rsidRPr="009651EF">
              <w:rPr>
                <w:b/>
                <w:bCs/>
                <w:color w:val="1F497D" w:themeColor="text2"/>
              </w:rPr>
              <w:t>OTHER TERMS AND CONDITIONS</w:t>
            </w:r>
            <w:r w:rsidR="00AF66B6" w:rsidRPr="009651EF">
              <w:rPr>
                <w:b/>
                <w:bCs/>
                <w:color w:val="1F497D" w:themeColor="text2"/>
              </w:rPr>
              <w:t xml:space="preserve"> </w:t>
            </w:r>
          </w:p>
          <w:p w14:paraId="4C9AEE12" w14:textId="767508FC" w:rsidR="00936D1F" w:rsidRDefault="00FB4E39" w:rsidP="009651EF">
            <w:pPr>
              <w:pStyle w:val="ListParagraph"/>
              <w:widowControl w:val="0"/>
              <w:numPr>
                <w:ilvl w:val="1"/>
                <w:numId w:val="2"/>
              </w:numPr>
              <w:tabs>
                <w:tab w:val="left" w:pos="710"/>
              </w:tabs>
              <w:autoSpaceDE w:val="0"/>
              <w:autoSpaceDN w:val="0"/>
              <w:spacing w:before="1" w:after="0" w:line="240" w:lineRule="auto"/>
              <w:ind w:right="136" w:hanging="567"/>
              <w:contextualSpacing w:val="0"/>
              <w:jc w:val="both"/>
            </w:pPr>
            <w:r>
              <w:t xml:space="preserve">The Service Provider and all third persons engaged by it for the performance of the Contract (if any) shall undertake not to disclose any information about the Contract to entities of the Russian Federation, the Republic of Belarus or the People's Republic of China (or their representatives) and not to engage entities from these countries for the performance of the Contract in any form. The Service Provider shall undertake to inform all third </w:t>
            </w:r>
            <w:proofErr w:type="gramStart"/>
            <w:r>
              <w:t>persons</w:t>
            </w:r>
            <w:proofErr w:type="gramEnd"/>
            <w:r>
              <w:t xml:space="preserve"> engaged about the application of this provision. Failure to comply with the obligations set out in this point shall be considered a material breach of the Contract.</w:t>
            </w:r>
          </w:p>
          <w:p w14:paraId="79696685" w14:textId="77777777" w:rsidR="009651EF" w:rsidRDefault="009651EF" w:rsidP="009651EF">
            <w:pPr>
              <w:pStyle w:val="ListParagraph"/>
              <w:widowControl w:val="0"/>
              <w:tabs>
                <w:tab w:val="left" w:pos="710"/>
              </w:tabs>
              <w:autoSpaceDE w:val="0"/>
              <w:autoSpaceDN w:val="0"/>
              <w:spacing w:before="1" w:after="0" w:line="240" w:lineRule="auto"/>
              <w:ind w:right="136"/>
              <w:contextualSpacing w:val="0"/>
              <w:jc w:val="both"/>
            </w:pPr>
          </w:p>
          <w:p w14:paraId="1CC5E326" w14:textId="77777777" w:rsidR="0031159E" w:rsidRDefault="0031159E" w:rsidP="0031159E">
            <w:pPr>
              <w:tabs>
                <w:tab w:val="left" w:pos="710"/>
              </w:tabs>
              <w:spacing w:after="0" w:line="240" w:lineRule="auto"/>
              <w:ind w:left="720"/>
              <w:jc w:val="both"/>
            </w:pPr>
          </w:p>
          <w:p w14:paraId="0A4F7A28" w14:textId="2B556F33" w:rsidR="00346039" w:rsidRPr="0031159E" w:rsidRDefault="00B548D8" w:rsidP="0031159E">
            <w:pPr>
              <w:pStyle w:val="ListBullet2"/>
              <w:shd w:val="clear" w:color="auto" w:fill="DBE5F1" w:themeFill="accent1" w:themeFillTint="33"/>
              <w:ind w:left="720" w:hanging="567"/>
              <w:jc w:val="both"/>
              <w:rPr>
                <w:b/>
                <w:bCs/>
                <w:color w:val="1F497D" w:themeColor="text2"/>
              </w:rPr>
            </w:pPr>
            <w:r w:rsidRPr="0031159E">
              <w:rPr>
                <w:b/>
                <w:bCs/>
                <w:color w:val="1F497D" w:themeColor="text2"/>
              </w:rPr>
              <w:t>ANNEXES</w:t>
            </w:r>
            <w:r w:rsidR="005363D4" w:rsidRPr="0031159E">
              <w:rPr>
                <w:b/>
                <w:bCs/>
                <w:color w:val="1F497D" w:themeColor="text2"/>
              </w:rPr>
              <w:t xml:space="preserve"> </w:t>
            </w:r>
          </w:p>
          <w:p w14:paraId="3EF3AC1C" w14:textId="77777777" w:rsidR="00581584" w:rsidRPr="0031159E" w:rsidRDefault="00581584" w:rsidP="0031159E">
            <w:pPr>
              <w:pStyle w:val="ListParagraph"/>
              <w:numPr>
                <w:ilvl w:val="1"/>
                <w:numId w:val="2"/>
              </w:numPr>
              <w:tabs>
                <w:tab w:val="left" w:pos="284"/>
                <w:tab w:val="left" w:pos="567"/>
              </w:tabs>
              <w:spacing w:after="0" w:line="240" w:lineRule="auto"/>
              <w:ind w:hanging="567"/>
              <w:jc w:val="both"/>
              <w:rPr>
                <w:rFonts w:cs="Arial"/>
                <w:color w:val="000000"/>
              </w:rPr>
            </w:pPr>
            <w:r>
              <w:t>All annexes to this Contract shall constitute an integral part thereof. Each Party shall be given one copy of each annex to the Contract.</w:t>
            </w:r>
          </w:p>
          <w:p w14:paraId="2D1AD747" w14:textId="77777777" w:rsidR="0031159E" w:rsidRPr="005F30E3" w:rsidRDefault="0031159E" w:rsidP="0031159E">
            <w:pPr>
              <w:pStyle w:val="ListParagraph"/>
              <w:tabs>
                <w:tab w:val="left" w:pos="284"/>
                <w:tab w:val="left" w:pos="567"/>
              </w:tabs>
              <w:spacing w:after="0" w:line="240" w:lineRule="auto"/>
              <w:jc w:val="both"/>
              <w:rPr>
                <w:rFonts w:cs="Arial"/>
                <w:color w:val="000000"/>
              </w:rPr>
            </w:pPr>
          </w:p>
          <w:p w14:paraId="251E91D4" w14:textId="77777777" w:rsidR="00581584" w:rsidRPr="005F30E3" w:rsidRDefault="00581584" w:rsidP="0031159E">
            <w:pPr>
              <w:pStyle w:val="ListParagraph"/>
              <w:numPr>
                <w:ilvl w:val="1"/>
                <w:numId w:val="2"/>
              </w:numPr>
              <w:tabs>
                <w:tab w:val="left" w:pos="284"/>
                <w:tab w:val="left" w:pos="567"/>
              </w:tabs>
              <w:spacing w:after="0" w:line="240" w:lineRule="auto"/>
              <w:ind w:hanging="567"/>
              <w:jc w:val="both"/>
              <w:rPr>
                <w:rFonts w:cs="Arial"/>
                <w:color w:val="000000"/>
              </w:rPr>
            </w:pPr>
            <w:r>
              <w:t>The following annexes are attached to the SP of the Contract:</w:t>
            </w:r>
          </w:p>
          <w:p w14:paraId="20CD3BD2" w14:textId="77777777" w:rsidR="00581584" w:rsidRPr="00750DCB" w:rsidRDefault="00581584" w:rsidP="0031159E">
            <w:pPr>
              <w:pStyle w:val="ListParagraph"/>
              <w:numPr>
                <w:ilvl w:val="2"/>
                <w:numId w:val="2"/>
              </w:numPr>
              <w:tabs>
                <w:tab w:val="left" w:pos="284"/>
                <w:tab w:val="left" w:pos="567"/>
              </w:tabs>
              <w:spacing w:after="0" w:line="240" w:lineRule="auto"/>
              <w:ind w:left="1287" w:hanging="567"/>
              <w:jc w:val="both"/>
              <w:rPr>
                <w:rFonts w:cs="Arial"/>
                <w:color w:val="000000"/>
              </w:rPr>
            </w:pPr>
            <w:r>
              <w:t>Annex No. 1 – Contact addresses for sending Notices and persons responsible for the Contract;</w:t>
            </w:r>
          </w:p>
          <w:p w14:paraId="7C7CBDE7" w14:textId="77777777" w:rsidR="00581584" w:rsidRPr="00750DCB" w:rsidRDefault="00581584" w:rsidP="0031159E">
            <w:pPr>
              <w:pStyle w:val="ListParagraph"/>
              <w:numPr>
                <w:ilvl w:val="2"/>
                <w:numId w:val="2"/>
              </w:numPr>
              <w:tabs>
                <w:tab w:val="left" w:pos="284"/>
                <w:tab w:val="left" w:pos="567"/>
              </w:tabs>
              <w:spacing w:after="0" w:line="240" w:lineRule="auto"/>
              <w:ind w:left="1287" w:hanging="567"/>
              <w:jc w:val="both"/>
              <w:rPr>
                <w:rFonts w:cs="Arial"/>
                <w:color w:val="000000"/>
              </w:rPr>
            </w:pPr>
            <w:r>
              <w:t xml:space="preserve">Annex No. 2 – Technical Specifications; </w:t>
            </w:r>
          </w:p>
          <w:p w14:paraId="588E4638" w14:textId="77777777" w:rsidR="00581584" w:rsidRPr="00750DCB" w:rsidRDefault="00581584" w:rsidP="0031159E">
            <w:pPr>
              <w:pStyle w:val="ListParagraph"/>
              <w:numPr>
                <w:ilvl w:val="2"/>
                <w:numId w:val="2"/>
              </w:numPr>
              <w:tabs>
                <w:tab w:val="left" w:pos="284"/>
                <w:tab w:val="left" w:pos="567"/>
              </w:tabs>
              <w:spacing w:after="0" w:line="240" w:lineRule="auto"/>
              <w:ind w:left="1287" w:hanging="567"/>
              <w:jc w:val="both"/>
              <w:rPr>
                <w:rFonts w:cs="Arial"/>
                <w:color w:val="000000"/>
              </w:rPr>
            </w:pPr>
            <w:r>
              <w:t>Annex No. 3 – Procurement object name, quantity, prices;</w:t>
            </w:r>
          </w:p>
          <w:p w14:paraId="6528C38F" w14:textId="6DD10B19" w:rsidR="00581584" w:rsidRPr="00750DCB" w:rsidRDefault="00581584" w:rsidP="0031159E">
            <w:pPr>
              <w:pStyle w:val="ListParagraph"/>
              <w:numPr>
                <w:ilvl w:val="2"/>
                <w:numId w:val="2"/>
              </w:numPr>
              <w:tabs>
                <w:tab w:val="left" w:pos="284"/>
                <w:tab w:val="left" w:pos="567"/>
              </w:tabs>
              <w:spacing w:after="0" w:line="240" w:lineRule="auto"/>
              <w:ind w:left="1287" w:hanging="567"/>
              <w:jc w:val="both"/>
              <w:rPr>
                <w:rFonts w:cs="Arial"/>
                <w:color w:val="000000"/>
              </w:rPr>
            </w:pPr>
            <w:r>
              <w:t>Annex No. 4 – Rate recalculation</w:t>
            </w:r>
            <w:r w:rsidR="00A94C02">
              <w:t>;</w:t>
            </w:r>
          </w:p>
          <w:p w14:paraId="67E33065" w14:textId="77777777" w:rsidR="00581584" w:rsidRPr="009C2EA0" w:rsidRDefault="00581584" w:rsidP="0031159E">
            <w:pPr>
              <w:pStyle w:val="ListParagraph"/>
              <w:numPr>
                <w:ilvl w:val="2"/>
                <w:numId w:val="2"/>
              </w:numPr>
              <w:tabs>
                <w:tab w:val="left" w:pos="284"/>
                <w:tab w:val="left" w:pos="567"/>
              </w:tabs>
              <w:spacing w:after="0" w:line="240" w:lineRule="auto"/>
              <w:ind w:left="1287" w:hanging="567"/>
              <w:jc w:val="both"/>
              <w:rPr>
                <w:rFonts w:cs="Arial"/>
                <w:color w:val="000000"/>
              </w:rPr>
            </w:pPr>
            <w:r>
              <w:lastRenderedPageBreak/>
              <w:t>Annex No. 5 – List of economic entities, specialists, subcontractors and the share of transferred contractual obligations, __ pages;</w:t>
            </w:r>
          </w:p>
          <w:p w14:paraId="11C47EAB" w14:textId="77777777" w:rsidR="00581584" w:rsidRPr="009C2EA0" w:rsidRDefault="00581584" w:rsidP="0031159E">
            <w:pPr>
              <w:pStyle w:val="ListParagraph"/>
              <w:numPr>
                <w:ilvl w:val="2"/>
                <w:numId w:val="2"/>
              </w:numPr>
              <w:tabs>
                <w:tab w:val="left" w:pos="284"/>
                <w:tab w:val="left" w:pos="567"/>
              </w:tabs>
              <w:spacing w:after="0" w:line="240" w:lineRule="auto"/>
              <w:ind w:left="1287" w:hanging="567"/>
              <w:jc w:val="both"/>
              <w:rPr>
                <w:rFonts w:cs="Arial"/>
                <w:color w:val="000000"/>
              </w:rPr>
            </w:pPr>
            <w:r>
              <w:t>Annex No. 6 – Draft tripartite agreement for direct settlement with the subcontractor, __ pages;</w:t>
            </w:r>
          </w:p>
          <w:p w14:paraId="2D364532" w14:textId="0CB72975" w:rsidR="00581584" w:rsidRPr="009C2EA0" w:rsidRDefault="00581584" w:rsidP="0031159E">
            <w:pPr>
              <w:pStyle w:val="ListParagraph"/>
              <w:numPr>
                <w:ilvl w:val="2"/>
                <w:numId w:val="2"/>
              </w:numPr>
              <w:tabs>
                <w:tab w:val="left" w:pos="284"/>
                <w:tab w:val="left" w:pos="567"/>
              </w:tabs>
              <w:spacing w:after="0" w:line="240" w:lineRule="auto"/>
              <w:ind w:left="1287" w:hanging="567"/>
              <w:jc w:val="both"/>
              <w:rPr>
                <w:rFonts w:cs="Arial"/>
                <w:color w:val="000000"/>
              </w:rPr>
            </w:pPr>
            <w:r>
              <w:t>Annex No</w:t>
            </w:r>
            <w:r w:rsidRPr="00BC6AE0">
              <w:t xml:space="preserve">. </w:t>
            </w:r>
            <w:r w:rsidR="00BC6AE0" w:rsidRPr="00BC6AE0">
              <w:t>7</w:t>
            </w:r>
            <w:r w:rsidRPr="00BC6AE0">
              <w:t xml:space="preserve"> – Sustainable procurement requirements for the procurement object</w:t>
            </w:r>
            <w:r w:rsidR="00BC6AE0" w:rsidRPr="00BC6AE0">
              <w:t>;</w:t>
            </w:r>
          </w:p>
          <w:p w14:paraId="18C53A2F" w14:textId="7AAD1E45" w:rsidR="00581584" w:rsidRPr="009C2EA0" w:rsidRDefault="00581584" w:rsidP="0031159E">
            <w:pPr>
              <w:pStyle w:val="ListParagraph"/>
              <w:numPr>
                <w:ilvl w:val="2"/>
                <w:numId w:val="2"/>
              </w:numPr>
              <w:tabs>
                <w:tab w:val="left" w:pos="284"/>
                <w:tab w:val="left" w:pos="567"/>
              </w:tabs>
              <w:spacing w:after="0" w:line="240" w:lineRule="auto"/>
              <w:ind w:left="1287" w:hanging="567"/>
              <w:jc w:val="both"/>
              <w:rPr>
                <w:rFonts w:cs="Arial"/>
                <w:color w:val="000000"/>
              </w:rPr>
            </w:pPr>
            <w:r>
              <w:t xml:space="preserve">Annex No. </w:t>
            </w:r>
            <w:r w:rsidR="00AE0795">
              <w:t>8</w:t>
            </w:r>
            <w:r>
              <w:t xml:space="preserve"> Health and safety </w:t>
            </w:r>
          </w:p>
          <w:p w14:paraId="3C841F9F" w14:textId="75970E8A" w:rsidR="00346039" w:rsidRDefault="00346039" w:rsidP="003436CD">
            <w:pPr>
              <w:tabs>
                <w:tab w:val="left" w:pos="710"/>
              </w:tabs>
              <w:spacing w:after="0" w:line="240" w:lineRule="auto"/>
              <w:ind w:left="720"/>
              <w:jc w:val="both"/>
            </w:pPr>
          </w:p>
          <w:p w14:paraId="33BDE3B7" w14:textId="7576DB9E" w:rsidR="00346039" w:rsidRPr="003436CD" w:rsidRDefault="00F03309" w:rsidP="003436CD">
            <w:pPr>
              <w:pStyle w:val="ListBullet2"/>
              <w:shd w:val="clear" w:color="auto" w:fill="DBE5F1" w:themeFill="accent1" w:themeFillTint="33"/>
              <w:ind w:left="720" w:hanging="567"/>
              <w:jc w:val="both"/>
              <w:rPr>
                <w:color w:val="1F497D" w:themeColor="text2"/>
              </w:rPr>
            </w:pPr>
            <w:bookmarkStart w:id="8" w:name="_Ref322960634"/>
            <w:r w:rsidRPr="003436CD">
              <w:rPr>
                <w:b/>
                <w:color w:val="1F497D" w:themeColor="text2"/>
              </w:rPr>
              <w:t>DETAILS OF THE PARTIES</w:t>
            </w:r>
            <w:bookmarkEnd w:id="8"/>
            <w:r w:rsidR="00927745" w:rsidRPr="003436CD">
              <w:rPr>
                <w:color w:val="1F497D" w:themeColor="text2"/>
              </w:rPr>
              <w:t xml:space="preserve"> </w:t>
            </w:r>
          </w:p>
          <w:p w14:paraId="425809A7" w14:textId="77777777" w:rsidR="00013A62" w:rsidRPr="00D62F76" w:rsidRDefault="00013A62" w:rsidP="007204FD">
            <w:pPr>
              <w:spacing w:after="0" w:line="240" w:lineRule="auto"/>
              <w:rPr>
                <w:rFonts w:cs="Arial"/>
                <w:b/>
                <w:bCs/>
              </w:rPr>
            </w:pPr>
            <w:r>
              <w:rPr>
                <w:b/>
              </w:rPr>
              <w:t>Service Provider</w:t>
            </w:r>
          </w:p>
          <w:p w14:paraId="46771F4A" w14:textId="77777777" w:rsidR="00013A62" w:rsidRPr="00D62F76" w:rsidRDefault="00013A62" w:rsidP="007204FD">
            <w:pPr>
              <w:spacing w:after="0" w:line="240" w:lineRule="auto"/>
              <w:rPr>
                <w:rFonts w:cs="Arial"/>
                <w:b/>
              </w:rPr>
            </w:pPr>
          </w:p>
          <w:p w14:paraId="62F828A1" w14:textId="77777777" w:rsidR="00013A62" w:rsidRPr="00D62F76" w:rsidRDefault="00013A62" w:rsidP="007204FD">
            <w:pPr>
              <w:spacing w:after="0" w:line="240" w:lineRule="auto"/>
              <w:rPr>
                <w:rFonts w:cs="Arial"/>
              </w:rPr>
            </w:pPr>
            <w:r>
              <w:t xml:space="preserve">Title </w:t>
            </w:r>
          </w:p>
          <w:p w14:paraId="653BA504" w14:textId="77777777" w:rsidR="00013A62" w:rsidRPr="00D62F76" w:rsidRDefault="00013A62" w:rsidP="007204FD">
            <w:pPr>
              <w:spacing w:after="0" w:line="240" w:lineRule="auto"/>
              <w:rPr>
                <w:rFonts w:cs="Arial"/>
              </w:rPr>
            </w:pPr>
            <w:r>
              <w:t xml:space="preserve">Address </w:t>
            </w:r>
          </w:p>
          <w:p w14:paraId="3C36864F" w14:textId="77777777" w:rsidR="00013A62" w:rsidRPr="00D62F76" w:rsidRDefault="00013A62" w:rsidP="007204FD">
            <w:pPr>
              <w:tabs>
                <w:tab w:val="left" w:pos="0"/>
              </w:tabs>
              <w:spacing w:after="0" w:line="240" w:lineRule="auto"/>
              <w:rPr>
                <w:rFonts w:cs="Arial"/>
              </w:rPr>
            </w:pPr>
            <w:r>
              <w:t xml:space="preserve">Company code: </w:t>
            </w:r>
          </w:p>
          <w:p w14:paraId="12CB6835" w14:textId="77777777" w:rsidR="00013A62" w:rsidRPr="00D62F76" w:rsidRDefault="00013A62" w:rsidP="007204FD">
            <w:pPr>
              <w:tabs>
                <w:tab w:val="left" w:pos="0"/>
              </w:tabs>
              <w:spacing w:after="0" w:line="240" w:lineRule="auto"/>
              <w:rPr>
                <w:rFonts w:cs="Arial"/>
              </w:rPr>
            </w:pPr>
            <w:r>
              <w:t xml:space="preserve">VAT identification number:  </w:t>
            </w:r>
          </w:p>
          <w:p w14:paraId="20697520" w14:textId="77777777" w:rsidR="00013A62" w:rsidRPr="00D62F76" w:rsidRDefault="00013A62" w:rsidP="007204FD">
            <w:pPr>
              <w:tabs>
                <w:tab w:val="left" w:pos="0"/>
              </w:tabs>
              <w:spacing w:after="0" w:line="240" w:lineRule="auto"/>
              <w:rPr>
                <w:rFonts w:cs="Arial"/>
              </w:rPr>
            </w:pPr>
            <w:r>
              <w:t xml:space="preserve">Acc. No. </w:t>
            </w:r>
          </w:p>
          <w:p w14:paraId="08BF0520" w14:textId="77777777" w:rsidR="00013A62" w:rsidRPr="00D62F76" w:rsidRDefault="00013A62" w:rsidP="007204FD">
            <w:pPr>
              <w:tabs>
                <w:tab w:val="left" w:pos="0"/>
              </w:tabs>
              <w:spacing w:after="0" w:line="240" w:lineRule="auto"/>
              <w:rPr>
                <w:rFonts w:cs="Arial"/>
              </w:rPr>
            </w:pPr>
            <w:r>
              <w:t xml:space="preserve">Bank </w:t>
            </w:r>
          </w:p>
          <w:p w14:paraId="23344E74" w14:textId="77777777" w:rsidR="00013A62" w:rsidRPr="00D62F76" w:rsidRDefault="00013A62" w:rsidP="007204FD">
            <w:pPr>
              <w:tabs>
                <w:tab w:val="left" w:pos="0"/>
              </w:tabs>
              <w:spacing w:after="0" w:line="240" w:lineRule="auto"/>
              <w:rPr>
                <w:rFonts w:cs="Arial"/>
              </w:rPr>
            </w:pPr>
            <w:r>
              <w:t xml:space="preserve">Bank code </w:t>
            </w:r>
          </w:p>
          <w:p w14:paraId="28B289F7" w14:textId="77777777" w:rsidR="00013A62" w:rsidRPr="00D62F76" w:rsidRDefault="00013A62" w:rsidP="007204FD">
            <w:pPr>
              <w:tabs>
                <w:tab w:val="left" w:pos="0"/>
              </w:tabs>
              <w:spacing w:after="0" w:line="240" w:lineRule="auto"/>
              <w:rPr>
                <w:rFonts w:cs="Arial"/>
              </w:rPr>
            </w:pPr>
            <w:r>
              <w:t xml:space="preserve">Tel. </w:t>
            </w:r>
          </w:p>
          <w:p w14:paraId="646389B1" w14:textId="77777777" w:rsidR="00013A62" w:rsidRPr="00D62F76" w:rsidRDefault="00013A62" w:rsidP="007204FD">
            <w:pPr>
              <w:tabs>
                <w:tab w:val="left" w:pos="0"/>
              </w:tabs>
              <w:spacing w:after="0" w:line="240" w:lineRule="auto"/>
              <w:rPr>
                <w:rFonts w:cs="Arial"/>
              </w:rPr>
            </w:pPr>
          </w:p>
          <w:p w14:paraId="59A637A5" w14:textId="77777777" w:rsidR="00013A62" w:rsidRPr="00D62F76" w:rsidRDefault="00013A62" w:rsidP="007204FD">
            <w:pPr>
              <w:tabs>
                <w:tab w:val="left" w:pos="0"/>
              </w:tabs>
              <w:spacing w:after="0" w:line="240" w:lineRule="auto"/>
              <w:rPr>
                <w:rFonts w:cs="Arial"/>
              </w:rPr>
            </w:pPr>
          </w:p>
          <w:p w14:paraId="58B1A7CE" w14:textId="77777777" w:rsidR="00013A62" w:rsidRPr="00D62F76" w:rsidRDefault="00013A62" w:rsidP="007204FD">
            <w:pPr>
              <w:tabs>
                <w:tab w:val="left" w:pos="0"/>
                <w:tab w:val="left" w:pos="630"/>
              </w:tabs>
              <w:spacing w:after="0" w:line="240" w:lineRule="auto"/>
              <w:rPr>
                <w:rFonts w:cs="Arial"/>
              </w:rPr>
            </w:pPr>
            <w:r>
              <w:t>____________________________________</w:t>
            </w:r>
          </w:p>
          <w:p w14:paraId="327F7522" w14:textId="77777777" w:rsidR="00013A62" w:rsidRDefault="00013A62" w:rsidP="007204FD">
            <w:pPr>
              <w:tabs>
                <w:tab w:val="left" w:pos="0"/>
                <w:tab w:val="left" w:pos="630"/>
              </w:tabs>
              <w:spacing w:after="0" w:line="240" w:lineRule="auto"/>
              <w:jc w:val="center"/>
            </w:pPr>
            <w:r>
              <w:t>(title, name, surname, signature)</w:t>
            </w:r>
          </w:p>
          <w:p w14:paraId="48541EA7" w14:textId="77777777" w:rsidR="00B81CB0" w:rsidRDefault="00B81CB0" w:rsidP="007204FD">
            <w:pPr>
              <w:tabs>
                <w:tab w:val="left" w:pos="0"/>
                <w:tab w:val="left" w:pos="630"/>
              </w:tabs>
              <w:spacing w:after="0" w:line="240" w:lineRule="auto"/>
              <w:jc w:val="center"/>
            </w:pPr>
          </w:p>
          <w:p w14:paraId="2DAC59CB" w14:textId="77777777" w:rsidR="00B81CB0" w:rsidRPr="00D62F76" w:rsidRDefault="00B81CB0" w:rsidP="007204FD">
            <w:pPr>
              <w:pStyle w:val="EndnoteText"/>
              <w:ind w:firstLine="0"/>
              <w:jc w:val="left"/>
              <w:rPr>
                <w:rFonts w:ascii="Arial" w:hAnsi="Arial" w:cs="Arial"/>
                <w:b/>
              </w:rPr>
            </w:pPr>
            <w:proofErr w:type="spellStart"/>
            <w:r w:rsidRPr="007204FD">
              <w:rPr>
                <w:rFonts w:ascii="Arial" w:hAnsi="Arial"/>
                <w:b/>
              </w:rPr>
              <w:t>Buyer</w:t>
            </w:r>
            <w:proofErr w:type="spellEnd"/>
            <w:r>
              <w:rPr>
                <w:rFonts w:ascii="Arial" w:hAnsi="Arial"/>
                <w:b/>
              </w:rPr>
              <w:t xml:space="preserve"> </w:t>
            </w:r>
          </w:p>
          <w:p w14:paraId="47FD836F" w14:textId="77777777" w:rsidR="00B81CB0" w:rsidRPr="00D62F76" w:rsidRDefault="00B81CB0" w:rsidP="007204FD">
            <w:pPr>
              <w:pStyle w:val="EndnoteText"/>
              <w:ind w:firstLine="0"/>
              <w:jc w:val="left"/>
              <w:rPr>
                <w:rFonts w:ascii="Arial" w:hAnsi="Arial" w:cs="Arial"/>
                <w:b/>
              </w:rPr>
            </w:pPr>
          </w:p>
          <w:p w14:paraId="63A80620" w14:textId="77777777" w:rsidR="00B81CB0" w:rsidRPr="00D62F76" w:rsidRDefault="00B81CB0" w:rsidP="007204FD">
            <w:pPr>
              <w:spacing w:after="0" w:line="240" w:lineRule="auto"/>
              <w:rPr>
                <w:rFonts w:cs="Arial"/>
              </w:rPr>
            </w:pPr>
            <w:r>
              <w:t xml:space="preserve">Title </w:t>
            </w:r>
          </w:p>
          <w:p w14:paraId="3FFFDA6F" w14:textId="77777777" w:rsidR="00B81CB0" w:rsidRPr="00D62F76" w:rsidRDefault="00B81CB0" w:rsidP="007204FD">
            <w:pPr>
              <w:spacing w:after="0" w:line="240" w:lineRule="auto"/>
              <w:rPr>
                <w:rFonts w:cs="Arial"/>
              </w:rPr>
            </w:pPr>
            <w:r>
              <w:t xml:space="preserve">Address </w:t>
            </w:r>
          </w:p>
          <w:p w14:paraId="556BA1E0" w14:textId="77777777" w:rsidR="00B81CB0" w:rsidRPr="00D62F76" w:rsidRDefault="00B81CB0" w:rsidP="007204FD">
            <w:pPr>
              <w:tabs>
                <w:tab w:val="left" w:pos="0"/>
              </w:tabs>
              <w:spacing w:after="0" w:line="240" w:lineRule="auto"/>
              <w:rPr>
                <w:rFonts w:cs="Arial"/>
              </w:rPr>
            </w:pPr>
            <w:r>
              <w:t xml:space="preserve">Company code: </w:t>
            </w:r>
          </w:p>
          <w:p w14:paraId="1D2DE824" w14:textId="77777777" w:rsidR="00B81CB0" w:rsidRPr="00D62F76" w:rsidRDefault="00B81CB0" w:rsidP="007204FD">
            <w:pPr>
              <w:tabs>
                <w:tab w:val="left" w:pos="0"/>
              </w:tabs>
              <w:spacing w:after="0" w:line="240" w:lineRule="auto"/>
              <w:rPr>
                <w:rFonts w:cs="Arial"/>
              </w:rPr>
            </w:pPr>
            <w:r>
              <w:t xml:space="preserve">VAT identification number:  </w:t>
            </w:r>
          </w:p>
          <w:p w14:paraId="052F77C9" w14:textId="77777777" w:rsidR="00B81CB0" w:rsidRPr="00D62F76" w:rsidRDefault="00B81CB0" w:rsidP="007204FD">
            <w:pPr>
              <w:tabs>
                <w:tab w:val="left" w:pos="0"/>
              </w:tabs>
              <w:spacing w:after="0" w:line="240" w:lineRule="auto"/>
              <w:rPr>
                <w:rFonts w:cs="Arial"/>
              </w:rPr>
            </w:pPr>
            <w:r>
              <w:t xml:space="preserve">Acc. No. </w:t>
            </w:r>
          </w:p>
          <w:p w14:paraId="0913112C" w14:textId="77777777" w:rsidR="00B81CB0" w:rsidRPr="00D62F76" w:rsidRDefault="00B81CB0" w:rsidP="007204FD">
            <w:pPr>
              <w:tabs>
                <w:tab w:val="left" w:pos="0"/>
              </w:tabs>
              <w:spacing w:after="0" w:line="240" w:lineRule="auto"/>
              <w:rPr>
                <w:rFonts w:cs="Arial"/>
              </w:rPr>
            </w:pPr>
            <w:r>
              <w:t xml:space="preserve">Bank </w:t>
            </w:r>
          </w:p>
          <w:p w14:paraId="3B866C79" w14:textId="77777777" w:rsidR="00B81CB0" w:rsidRPr="00D62F76" w:rsidRDefault="00B81CB0" w:rsidP="007204FD">
            <w:pPr>
              <w:tabs>
                <w:tab w:val="left" w:pos="0"/>
              </w:tabs>
              <w:spacing w:after="0" w:line="240" w:lineRule="auto"/>
              <w:rPr>
                <w:rFonts w:cs="Arial"/>
              </w:rPr>
            </w:pPr>
            <w:r>
              <w:t xml:space="preserve">Bank code </w:t>
            </w:r>
          </w:p>
          <w:p w14:paraId="2EFC2D3C" w14:textId="77777777" w:rsidR="00B81CB0" w:rsidRPr="00D62F76" w:rsidRDefault="00B81CB0" w:rsidP="007204FD">
            <w:pPr>
              <w:tabs>
                <w:tab w:val="left" w:pos="0"/>
              </w:tabs>
              <w:spacing w:after="0" w:line="240" w:lineRule="auto"/>
              <w:rPr>
                <w:rFonts w:cs="Arial"/>
              </w:rPr>
            </w:pPr>
            <w:r>
              <w:t xml:space="preserve">Tel. </w:t>
            </w:r>
          </w:p>
          <w:p w14:paraId="1B601105" w14:textId="77777777" w:rsidR="00B81CB0" w:rsidRPr="00D62F76" w:rsidRDefault="00B81CB0" w:rsidP="007204FD">
            <w:pPr>
              <w:tabs>
                <w:tab w:val="left" w:pos="0"/>
              </w:tabs>
              <w:spacing w:after="0" w:line="240" w:lineRule="auto"/>
              <w:rPr>
                <w:rFonts w:cs="Arial"/>
              </w:rPr>
            </w:pPr>
          </w:p>
          <w:p w14:paraId="4F79A576" w14:textId="77777777" w:rsidR="00B81CB0" w:rsidRPr="00D62F76" w:rsidRDefault="00B81CB0" w:rsidP="007204FD">
            <w:pPr>
              <w:tabs>
                <w:tab w:val="left" w:pos="0"/>
              </w:tabs>
              <w:spacing w:after="0" w:line="240" w:lineRule="auto"/>
              <w:rPr>
                <w:rFonts w:cs="Arial"/>
              </w:rPr>
            </w:pPr>
          </w:p>
          <w:p w14:paraId="08CD8600" w14:textId="77777777" w:rsidR="00B81CB0" w:rsidRPr="00D62F76" w:rsidRDefault="00B81CB0" w:rsidP="007204FD">
            <w:pPr>
              <w:tabs>
                <w:tab w:val="left" w:pos="0"/>
                <w:tab w:val="left" w:pos="630"/>
              </w:tabs>
              <w:spacing w:after="0" w:line="240" w:lineRule="auto"/>
              <w:rPr>
                <w:rFonts w:cs="Arial"/>
              </w:rPr>
            </w:pPr>
            <w:r>
              <w:t>____________________________________</w:t>
            </w:r>
          </w:p>
          <w:p w14:paraId="4F9A5137" w14:textId="77777777" w:rsidR="00B81CB0" w:rsidRPr="00D62F76" w:rsidRDefault="00B81CB0" w:rsidP="007204FD">
            <w:pPr>
              <w:tabs>
                <w:tab w:val="left" w:pos="0"/>
                <w:tab w:val="left" w:pos="630"/>
              </w:tabs>
              <w:spacing w:after="0" w:line="240" w:lineRule="auto"/>
              <w:jc w:val="center"/>
              <w:rPr>
                <w:rFonts w:cs="Arial"/>
              </w:rPr>
            </w:pPr>
            <w:r>
              <w:t>(title, name, surname, signature)</w:t>
            </w:r>
          </w:p>
          <w:p w14:paraId="6E2A930E" w14:textId="77777777" w:rsidR="00B81CB0" w:rsidRPr="00D62F76" w:rsidRDefault="00B81CB0" w:rsidP="00B81CB0">
            <w:pPr>
              <w:tabs>
                <w:tab w:val="left" w:pos="0"/>
                <w:tab w:val="left" w:pos="630"/>
              </w:tabs>
              <w:jc w:val="center"/>
              <w:rPr>
                <w:rFonts w:cs="Arial"/>
              </w:rPr>
            </w:pPr>
          </w:p>
          <w:p w14:paraId="2D201082" w14:textId="77777777" w:rsidR="00756E64" w:rsidRPr="00150F14" w:rsidRDefault="00756E64" w:rsidP="00756E64">
            <w:pPr>
              <w:pStyle w:val="ListParagraph"/>
              <w:widowControl w:val="0"/>
              <w:tabs>
                <w:tab w:val="left" w:pos="1416"/>
                <w:tab w:val="left" w:pos="1418"/>
              </w:tabs>
              <w:autoSpaceDE w:val="0"/>
              <w:autoSpaceDN w:val="0"/>
              <w:spacing w:after="0" w:line="240" w:lineRule="auto"/>
              <w:ind w:left="1284" w:right="136"/>
              <w:contextualSpacing w:val="0"/>
              <w:jc w:val="both"/>
            </w:pPr>
          </w:p>
          <w:p w14:paraId="27673CEC" w14:textId="7B1A8AB1" w:rsidR="00346039" w:rsidRDefault="00346039" w:rsidP="00A65CDE">
            <w:pPr>
              <w:pStyle w:val="ListParagraph"/>
              <w:widowControl w:val="0"/>
              <w:tabs>
                <w:tab w:val="left" w:pos="710"/>
              </w:tabs>
              <w:autoSpaceDE w:val="0"/>
              <w:autoSpaceDN w:val="0"/>
              <w:spacing w:after="0" w:line="240" w:lineRule="auto"/>
              <w:ind w:right="137"/>
              <w:contextualSpacing w:val="0"/>
              <w:jc w:val="both"/>
            </w:pPr>
          </w:p>
        </w:tc>
      </w:tr>
    </w:tbl>
    <w:tbl>
      <w:tblPr>
        <w:tblStyle w:val="TableGrid"/>
        <w:tblW w:w="10348"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4749"/>
        <w:gridCol w:w="218"/>
        <w:gridCol w:w="4672"/>
        <w:gridCol w:w="142"/>
      </w:tblGrid>
      <w:tr w:rsidR="00142095" w:rsidRPr="00893C75" w14:paraId="6641080C" w14:textId="77777777" w:rsidTr="00ED1A44">
        <w:trPr>
          <w:gridBefore w:val="1"/>
          <w:wBefore w:w="567" w:type="dxa"/>
        </w:trPr>
        <w:tc>
          <w:tcPr>
            <w:tcW w:w="4967" w:type="dxa"/>
            <w:gridSpan w:val="2"/>
          </w:tcPr>
          <w:p w14:paraId="1E3AE2D3" w14:textId="77777777" w:rsidR="00142095" w:rsidRPr="00893C75" w:rsidRDefault="00142095" w:rsidP="004E20E1">
            <w:pPr>
              <w:rPr>
                <w:rFonts w:cs="Arial"/>
                <w:szCs w:val="20"/>
              </w:rPr>
            </w:pPr>
          </w:p>
        </w:tc>
        <w:tc>
          <w:tcPr>
            <w:tcW w:w="4814" w:type="dxa"/>
            <w:gridSpan w:val="2"/>
          </w:tcPr>
          <w:p w14:paraId="541C8C59" w14:textId="77777777" w:rsidR="00142095" w:rsidRPr="00893C75" w:rsidRDefault="00142095" w:rsidP="00EE713E">
            <w:pPr>
              <w:rPr>
                <w:rFonts w:cs="Arial"/>
                <w:szCs w:val="20"/>
              </w:rPr>
            </w:pPr>
          </w:p>
        </w:tc>
      </w:tr>
      <w:tr w:rsidR="00076FB5" w:rsidRPr="006227D3" w14:paraId="3D4864D4" w14:textId="77777777" w:rsidTr="00ED1A44">
        <w:trPr>
          <w:gridAfter w:val="1"/>
          <w:wAfter w:w="142" w:type="dxa"/>
        </w:trPr>
        <w:tc>
          <w:tcPr>
            <w:tcW w:w="5316" w:type="dxa"/>
            <w:gridSpan w:val="2"/>
          </w:tcPr>
          <w:p w14:paraId="2648F5FE" w14:textId="77777777" w:rsidR="00076FB5" w:rsidRPr="00095E6C" w:rsidRDefault="00076FB5" w:rsidP="009B222A">
            <w:pPr>
              <w:pStyle w:val="BodyTextIndent"/>
              <w:spacing w:after="60"/>
              <w:jc w:val="right"/>
              <w:rPr>
                <w:rFonts w:cs="Arial"/>
              </w:rPr>
            </w:pPr>
            <w:proofErr w:type="spellStart"/>
            <w:r w:rsidRPr="00095E6C">
              <w:rPr>
                <w:rFonts w:cs="Arial"/>
              </w:rPr>
              <w:t>Sutarties</w:t>
            </w:r>
            <w:proofErr w:type="spellEnd"/>
            <w:r w:rsidRPr="00095E6C">
              <w:rPr>
                <w:rFonts w:cs="Arial"/>
              </w:rPr>
              <w:t xml:space="preserve"> SD </w:t>
            </w:r>
            <w:proofErr w:type="spellStart"/>
            <w:r w:rsidRPr="00095E6C">
              <w:rPr>
                <w:rFonts w:cs="Arial"/>
              </w:rPr>
              <w:t>priedas</w:t>
            </w:r>
            <w:proofErr w:type="spellEnd"/>
            <w:r w:rsidRPr="00095E6C">
              <w:rPr>
                <w:rFonts w:cs="Arial"/>
              </w:rPr>
              <w:t xml:space="preserve"> Nr. 1</w:t>
            </w:r>
          </w:p>
        </w:tc>
        <w:tc>
          <w:tcPr>
            <w:tcW w:w="4890" w:type="dxa"/>
            <w:gridSpan w:val="2"/>
          </w:tcPr>
          <w:p w14:paraId="5811C892" w14:textId="77777777" w:rsidR="00076FB5" w:rsidRPr="006227D3" w:rsidRDefault="00076FB5" w:rsidP="009B222A">
            <w:pPr>
              <w:pStyle w:val="BodyTextIndent"/>
              <w:spacing w:after="60"/>
              <w:jc w:val="right"/>
              <w:rPr>
                <w:rFonts w:cs="Arial"/>
                <w:lang w:val="en-GB"/>
              </w:rPr>
            </w:pPr>
            <w:r w:rsidRPr="001C7B81">
              <w:rPr>
                <w:rFonts w:cs="Arial"/>
                <w:lang w:val="en-GB"/>
              </w:rPr>
              <w:t xml:space="preserve">Annex 1 to the </w:t>
            </w:r>
            <w:r>
              <w:rPr>
                <w:rFonts w:cs="Arial"/>
                <w:lang w:val="en-GB"/>
              </w:rPr>
              <w:t>SP</w:t>
            </w:r>
            <w:r w:rsidRPr="001C7B81">
              <w:rPr>
                <w:rFonts w:cs="Arial"/>
                <w:lang w:val="en-GB"/>
              </w:rPr>
              <w:t xml:space="preserve"> of the </w:t>
            </w:r>
            <w:r>
              <w:rPr>
                <w:rFonts w:cs="Arial"/>
                <w:lang w:val="en-GB"/>
              </w:rPr>
              <w:t>Contract</w:t>
            </w:r>
          </w:p>
        </w:tc>
      </w:tr>
      <w:tr w:rsidR="00076FB5" w:rsidRPr="006227D3" w14:paraId="770A1743" w14:textId="77777777" w:rsidTr="00ED1A44">
        <w:trPr>
          <w:gridAfter w:val="1"/>
          <w:wAfter w:w="142" w:type="dxa"/>
          <w:trHeight w:val="66"/>
        </w:trPr>
        <w:tc>
          <w:tcPr>
            <w:tcW w:w="5316" w:type="dxa"/>
            <w:gridSpan w:val="2"/>
          </w:tcPr>
          <w:p w14:paraId="1D50E00D" w14:textId="139B90B8" w:rsidR="00076FB5" w:rsidRPr="00095E6C" w:rsidRDefault="00C22D05" w:rsidP="009B222A">
            <w:pPr>
              <w:pStyle w:val="BodyTextIndent"/>
              <w:spacing w:after="60"/>
              <w:jc w:val="center"/>
              <w:rPr>
                <w:rFonts w:cs="Arial"/>
                <w:b/>
              </w:rPr>
            </w:pPr>
            <w:r w:rsidRPr="00CB38F4">
              <w:rPr>
                <w:rFonts w:cs="Arial"/>
                <w:b/>
              </w:rPr>
              <w:lastRenderedPageBreak/>
              <w:t xml:space="preserve">KONTAKTINIAI ADRESAI PRANEŠIMAMS SIŲSTI IR </w:t>
            </w:r>
            <w:r>
              <w:rPr>
                <w:rFonts w:cs="Arial"/>
                <w:b/>
              </w:rPr>
              <w:t xml:space="preserve">UŽ SUTARTĮ ATSAKINGI </w:t>
            </w:r>
            <w:r w:rsidRPr="00CB38F4">
              <w:rPr>
                <w:rFonts w:cs="Arial"/>
                <w:b/>
              </w:rPr>
              <w:t>ASMENYS</w:t>
            </w:r>
          </w:p>
        </w:tc>
        <w:tc>
          <w:tcPr>
            <w:tcW w:w="4890" w:type="dxa"/>
            <w:gridSpan w:val="2"/>
          </w:tcPr>
          <w:p w14:paraId="42B00DB1" w14:textId="333CFCE9" w:rsidR="00076FB5" w:rsidRPr="006227D3" w:rsidRDefault="001C1D47" w:rsidP="009B222A">
            <w:pPr>
              <w:pStyle w:val="BodyTextIndent"/>
              <w:spacing w:after="60"/>
              <w:jc w:val="center"/>
              <w:rPr>
                <w:rFonts w:cs="Arial"/>
                <w:b/>
                <w:lang w:val="en-GB"/>
              </w:rPr>
            </w:pPr>
            <w:r>
              <w:rPr>
                <w:b/>
              </w:rPr>
              <w:t>CONTACT ADDRESSES FOR SENDING NOTICES AND PERSONS RESPONSIBLE FOR THE CONTRACT</w:t>
            </w:r>
          </w:p>
        </w:tc>
      </w:tr>
      <w:tr w:rsidR="00076FB5" w14:paraId="233EE41B" w14:textId="77777777" w:rsidTr="00ED1A44">
        <w:trPr>
          <w:gridAfter w:val="1"/>
          <w:wAfter w:w="142" w:type="dxa"/>
        </w:trPr>
        <w:tc>
          <w:tcPr>
            <w:tcW w:w="5316" w:type="dxa"/>
            <w:gridSpan w:val="2"/>
          </w:tcPr>
          <w:p w14:paraId="592B6EFB" w14:textId="77777777" w:rsidR="00076FB5" w:rsidRPr="00095E6C" w:rsidRDefault="00076FB5" w:rsidP="009B222A">
            <w:pPr>
              <w:rPr>
                <w:szCs w:val="20"/>
              </w:rPr>
            </w:pPr>
          </w:p>
        </w:tc>
        <w:tc>
          <w:tcPr>
            <w:tcW w:w="4890" w:type="dxa"/>
            <w:gridSpan w:val="2"/>
          </w:tcPr>
          <w:p w14:paraId="724D86F2" w14:textId="77777777" w:rsidR="00076FB5" w:rsidRDefault="00076FB5" w:rsidP="009B222A"/>
        </w:tc>
      </w:tr>
      <w:tr w:rsidR="00076FB5" w:rsidRPr="006227D3" w14:paraId="418AD045" w14:textId="77777777" w:rsidTr="00ED1A44">
        <w:trPr>
          <w:gridAfter w:val="1"/>
          <w:wAfter w:w="142" w:type="dxa"/>
        </w:trPr>
        <w:tc>
          <w:tcPr>
            <w:tcW w:w="5316" w:type="dxa"/>
            <w:gridSpan w:val="2"/>
          </w:tcPr>
          <w:p w14:paraId="3EC1B2C1" w14:textId="22F2B7CA" w:rsidR="00076FB5" w:rsidRPr="00095E6C" w:rsidRDefault="004949C6" w:rsidP="00076FB5">
            <w:pPr>
              <w:pStyle w:val="BodyTextIndent"/>
              <w:numPr>
                <w:ilvl w:val="0"/>
                <w:numId w:val="29"/>
              </w:numPr>
              <w:spacing w:after="60"/>
              <w:ind w:left="0" w:firstLine="0"/>
              <w:jc w:val="center"/>
              <w:rPr>
                <w:rFonts w:cs="Arial"/>
                <w:b/>
              </w:rPr>
            </w:pPr>
            <w:r>
              <w:rPr>
                <w:rFonts w:cs="Arial"/>
                <w:b/>
              </w:rPr>
              <w:t>UŽ SUTARTĮ ATSAKINGI</w:t>
            </w:r>
            <w:r w:rsidRPr="00D62F76">
              <w:rPr>
                <w:rFonts w:cs="Arial"/>
                <w:b/>
              </w:rPr>
              <w:t xml:space="preserve"> ASMENYS</w:t>
            </w:r>
            <w:r w:rsidR="00076FB5" w:rsidRPr="00095E6C">
              <w:rPr>
                <w:rFonts w:cs="Arial"/>
                <w:b/>
              </w:rPr>
              <w:t xml:space="preserve"> </w:t>
            </w:r>
          </w:p>
        </w:tc>
        <w:tc>
          <w:tcPr>
            <w:tcW w:w="4890" w:type="dxa"/>
            <w:gridSpan w:val="2"/>
          </w:tcPr>
          <w:p w14:paraId="27F372E0" w14:textId="13AD1048" w:rsidR="00076FB5" w:rsidRPr="006227D3" w:rsidRDefault="00660434" w:rsidP="00076FB5">
            <w:pPr>
              <w:pStyle w:val="BodyTextIndent"/>
              <w:numPr>
                <w:ilvl w:val="0"/>
                <w:numId w:val="32"/>
              </w:numPr>
              <w:spacing w:after="60"/>
              <w:ind w:left="0" w:firstLine="0"/>
              <w:jc w:val="center"/>
              <w:rPr>
                <w:rFonts w:cs="Arial"/>
                <w:b/>
                <w:lang w:val="en-GB"/>
              </w:rPr>
            </w:pPr>
            <w:r>
              <w:rPr>
                <w:b/>
              </w:rPr>
              <w:t>PERSONS RESPONSIBLE FOR THE CONTRACT</w:t>
            </w:r>
            <w:r w:rsidR="00076FB5" w:rsidRPr="001C7B81">
              <w:rPr>
                <w:rFonts w:cs="Arial"/>
                <w:b/>
                <w:lang w:val="en-GB"/>
              </w:rPr>
              <w:t xml:space="preserve"> </w:t>
            </w:r>
          </w:p>
        </w:tc>
      </w:tr>
      <w:tr w:rsidR="00076FB5" w:rsidRPr="006227D3" w14:paraId="0B1EB04C" w14:textId="77777777" w:rsidTr="00ED1A44">
        <w:trPr>
          <w:gridAfter w:val="1"/>
          <w:wAfter w:w="142" w:type="dxa"/>
        </w:trPr>
        <w:tc>
          <w:tcPr>
            <w:tcW w:w="5316" w:type="dxa"/>
            <w:gridSpan w:val="2"/>
          </w:tcPr>
          <w:p w14:paraId="0564B931" w14:textId="06C1FF87" w:rsidR="00076FB5" w:rsidRPr="00095E6C" w:rsidRDefault="00076FB5" w:rsidP="00076FB5">
            <w:pPr>
              <w:pStyle w:val="BodyTextIndent"/>
              <w:numPr>
                <w:ilvl w:val="1"/>
                <w:numId w:val="32"/>
              </w:numPr>
              <w:spacing w:after="60"/>
              <w:ind w:left="0" w:firstLine="0"/>
              <w:jc w:val="both"/>
              <w:rPr>
                <w:rFonts w:cs="Arial"/>
              </w:rPr>
            </w:pPr>
            <w:proofErr w:type="spellStart"/>
            <w:r w:rsidRPr="00095E6C">
              <w:rPr>
                <w:rFonts w:cs="Arial"/>
              </w:rPr>
              <w:t>Kliento</w:t>
            </w:r>
            <w:proofErr w:type="spellEnd"/>
            <w:r w:rsidRPr="00095E6C">
              <w:rPr>
                <w:rFonts w:cs="Arial"/>
              </w:rPr>
              <w:t xml:space="preserve"> </w:t>
            </w:r>
            <w:proofErr w:type="spellStart"/>
            <w:r w:rsidRPr="00095E6C">
              <w:rPr>
                <w:rFonts w:cs="Arial"/>
              </w:rPr>
              <w:t>atstovų</w:t>
            </w:r>
            <w:proofErr w:type="spellEnd"/>
            <w:r w:rsidRPr="00095E6C">
              <w:rPr>
                <w:rFonts w:cs="Arial"/>
              </w:rPr>
              <w:t xml:space="preserve">, </w:t>
            </w:r>
            <w:proofErr w:type="spellStart"/>
            <w:r w:rsidRPr="00095E6C">
              <w:rPr>
                <w:rFonts w:cs="Arial"/>
              </w:rPr>
              <w:t>kurie</w:t>
            </w:r>
            <w:proofErr w:type="spellEnd"/>
            <w:r w:rsidRPr="00095E6C">
              <w:rPr>
                <w:rFonts w:cs="Arial"/>
              </w:rPr>
              <w:t xml:space="preserve"> bus </w:t>
            </w:r>
            <w:proofErr w:type="spellStart"/>
            <w:r w:rsidRPr="00095E6C">
              <w:rPr>
                <w:rFonts w:cs="Arial"/>
              </w:rPr>
              <w:t>atsakingi</w:t>
            </w:r>
            <w:proofErr w:type="spellEnd"/>
            <w:r w:rsidRPr="00095E6C">
              <w:rPr>
                <w:rFonts w:cs="Arial"/>
              </w:rPr>
              <w:t xml:space="preserve"> </w:t>
            </w:r>
            <w:proofErr w:type="spellStart"/>
            <w:r w:rsidRPr="00095E6C">
              <w:rPr>
                <w:rFonts w:cs="Arial"/>
              </w:rPr>
              <w:t>už</w:t>
            </w:r>
            <w:proofErr w:type="spellEnd"/>
            <w:r w:rsidRPr="00095E6C">
              <w:rPr>
                <w:rFonts w:cs="Arial"/>
              </w:rPr>
              <w:t xml:space="preserve"> </w:t>
            </w:r>
            <w:proofErr w:type="spellStart"/>
            <w:r w:rsidRPr="00095E6C">
              <w:rPr>
                <w:rFonts w:cs="Arial"/>
              </w:rPr>
              <w:t>šios</w:t>
            </w:r>
            <w:proofErr w:type="spellEnd"/>
            <w:r w:rsidRPr="00095E6C">
              <w:rPr>
                <w:rFonts w:cs="Arial"/>
              </w:rPr>
              <w:t xml:space="preserve"> </w:t>
            </w:r>
            <w:proofErr w:type="spellStart"/>
            <w:r w:rsidRPr="00095E6C">
              <w:rPr>
                <w:rFonts w:cs="Arial"/>
              </w:rPr>
              <w:t>Sutarties</w:t>
            </w:r>
            <w:proofErr w:type="spellEnd"/>
            <w:r w:rsidRPr="00095E6C">
              <w:rPr>
                <w:rFonts w:cs="Arial"/>
              </w:rPr>
              <w:t xml:space="preserve"> </w:t>
            </w:r>
            <w:proofErr w:type="spellStart"/>
            <w:r w:rsidRPr="00095E6C">
              <w:rPr>
                <w:rFonts w:cs="Arial"/>
              </w:rPr>
              <w:t>vykdymą</w:t>
            </w:r>
            <w:proofErr w:type="spellEnd"/>
            <w:r w:rsidRPr="00095E6C">
              <w:rPr>
                <w:rFonts w:cs="Arial"/>
              </w:rPr>
              <w:t xml:space="preserve">, </w:t>
            </w:r>
            <w:proofErr w:type="spellStart"/>
            <w:r w:rsidR="004949C6">
              <w:rPr>
                <w:rFonts w:cs="Arial"/>
              </w:rPr>
              <w:t>U</w:t>
            </w:r>
            <w:r w:rsidRPr="00095E6C">
              <w:rPr>
                <w:rFonts w:cs="Arial"/>
              </w:rPr>
              <w:t>žsakymų</w:t>
            </w:r>
            <w:proofErr w:type="spellEnd"/>
            <w:r w:rsidRPr="00095E6C">
              <w:rPr>
                <w:rFonts w:cs="Arial"/>
              </w:rPr>
              <w:t xml:space="preserve"> </w:t>
            </w:r>
            <w:proofErr w:type="spellStart"/>
            <w:r w:rsidRPr="00095E6C">
              <w:rPr>
                <w:rFonts w:cs="Arial"/>
              </w:rPr>
              <w:t>pateikimą</w:t>
            </w:r>
            <w:proofErr w:type="spellEnd"/>
            <w:r w:rsidRPr="00095E6C">
              <w:rPr>
                <w:rFonts w:cs="Arial"/>
              </w:rPr>
              <w:t xml:space="preserve"> </w:t>
            </w:r>
            <w:proofErr w:type="spellStart"/>
            <w:r w:rsidRPr="00095E6C">
              <w:rPr>
                <w:rFonts w:cs="Arial"/>
              </w:rPr>
              <w:t>kontaktai</w:t>
            </w:r>
            <w:proofErr w:type="spellEnd"/>
            <w:r w:rsidRPr="00095E6C">
              <w:rPr>
                <w:rFonts w:cs="Arial"/>
              </w:rPr>
              <w:t>: (</w:t>
            </w:r>
            <w:proofErr w:type="spellStart"/>
            <w:r w:rsidRPr="00095E6C">
              <w:rPr>
                <w:rFonts w:cs="Arial"/>
              </w:rPr>
              <w:t>pareigos</w:t>
            </w:r>
            <w:proofErr w:type="spellEnd"/>
            <w:r w:rsidRPr="00095E6C">
              <w:rPr>
                <w:rFonts w:cs="Arial"/>
              </w:rPr>
              <w:t xml:space="preserve">, </w:t>
            </w:r>
            <w:proofErr w:type="spellStart"/>
            <w:r w:rsidRPr="00095E6C">
              <w:rPr>
                <w:rFonts w:cs="Arial"/>
              </w:rPr>
              <w:t>vardas</w:t>
            </w:r>
            <w:proofErr w:type="spellEnd"/>
            <w:r w:rsidRPr="00095E6C">
              <w:rPr>
                <w:rFonts w:cs="Arial"/>
              </w:rPr>
              <w:t xml:space="preserve">, </w:t>
            </w:r>
            <w:proofErr w:type="spellStart"/>
            <w:r w:rsidRPr="00095E6C">
              <w:rPr>
                <w:rFonts w:cs="Arial"/>
              </w:rPr>
              <w:t>pavardė</w:t>
            </w:r>
            <w:proofErr w:type="spellEnd"/>
            <w:r w:rsidRPr="00095E6C">
              <w:rPr>
                <w:rFonts w:cs="Arial"/>
              </w:rPr>
              <w:t xml:space="preserve">, </w:t>
            </w:r>
            <w:proofErr w:type="spellStart"/>
            <w:r w:rsidRPr="00095E6C">
              <w:rPr>
                <w:rFonts w:cs="Arial"/>
              </w:rPr>
              <w:t>jų</w:t>
            </w:r>
            <w:proofErr w:type="spellEnd"/>
            <w:r w:rsidRPr="00095E6C">
              <w:rPr>
                <w:rFonts w:cs="Arial"/>
              </w:rPr>
              <w:t xml:space="preserve"> </w:t>
            </w:r>
            <w:proofErr w:type="spellStart"/>
            <w:r w:rsidRPr="00095E6C">
              <w:rPr>
                <w:rFonts w:cs="Arial"/>
              </w:rPr>
              <w:t>telefonai</w:t>
            </w:r>
            <w:proofErr w:type="spellEnd"/>
            <w:r w:rsidRPr="00095E6C">
              <w:rPr>
                <w:rFonts w:cs="Arial"/>
              </w:rPr>
              <w:t xml:space="preserve">, el. </w:t>
            </w:r>
            <w:proofErr w:type="spellStart"/>
            <w:r w:rsidRPr="00095E6C">
              <w:rPr>
                <w:rFonts w:cs="Arial"/>
              </w:rPr>
              <w:t>pašto</w:t>
            </w:r>
            <w:proofErr w:type="spellEnd"/>
            <w:r w:rsidRPr="00095E6C">
              <w:rPr>
                <w:rFonts w:cs="Arial"/>
              </w:rPr>
              <w:t xml:space="preserve"> </w:t>
            </w:r>
            <w:proofErr w:type="spellStart"/>
            <w:r w:rsidRPr="00095E6C">
              <w:rPr>
                <w:rFonts w:cs="Arial"/>
              </w:rPr>
              <w:t>adresai</w:t>
            </w:r>
            <w:proofErr w:type="spellEnd"/>
            <w:r w:rsidRPr="00095E6C">
              <w:rPr>
                <w:rFonts w:cs="Arial"/>
              </w:rPr>
              <w:t xml:space="preserve"> </w:t>
            </w:r>
            <w:proofErr w:type="spellStart"/>
            <w:r w:rsidRPr="00095E6C">
              <w:rPr>
                <w:rFonts w:cs="Arial"/>
              </w:rPr>
              <w:t>ir</w:t>
            </w:r>
            <w:proofErr w:type="spellEnd"/>
            <w:r w:rsidRPr="00095E6C">
              <w:rPr>
                <w:rFonts w:cs="Arial"/>
              </w:rPr>
              <w:t xml:space="preserve"> kt. </w:t>
            </w:r>
            <w:proofErr w:type="spellStart"/>
            <w:r w:rsidRPr="00095E6C">
              <w:rPr>
                <w:rFonts w:cs="Arial"/>
              </w:rPr>
              <w:t>reikalinga</w:t>
            </w:r>
            <w:proofErr w:type="spellEnd"/>
            <w:r w:rsidRPr="00095E6C">
              <w:rPr>
                <w:rFonts w:cs="Arial"/>
              </w:rPr>
              <w:t xml:space="preserve"> </w:t>
            </w:r>
            <w:proofErr w:type="spellStart"/>
            <w:r w:rsidRPr="00095E6C">
              <w:rPr>
                <w:rFonts w:cs="Arial"/>
              </w:rPr>
              <w:t>informacija</w:t>
            </w:r>
            <w:proofErr w:type="spellEnd"/>
            <w:r w:rsidRPr="00095E6C">
              <w:rPr>
                <w:rFonts w:cs="Arial"/>
              </w:rPr>
              <w:t>).</w:t>
            </w:r>
          </w:p>
        </w:tc>
        <w:tc>
          <w:tcPr>
            <w:tcW w:w="4890" w:type="dxa"/>
            <w:gridSpan w:val="2"/>
          </w:tcPr>
          <w:p w14:paraId="04214347" w14:textId="39909305" w:rsidR="00076FB5" w:rsidRPr="006227D3" w:rsidRDefault="00076FB5" w:rsidP="00076FB5">
            <w:pPr>
              <w:pStyle w:val="BodyTextIndent"/>
              <w:numPr>
                <w:ilvl w:val="0"/>
                <w:numId w:val="30"/>
              </w:numPr>
              <w:spacing w:after="60"/>
              <w:ind w:left="0" w:hanging="36"/>
              <w:jc w:val="both"/>
              <w:rPr>
                <w:rFonts w:cs="Arial"/>
                <w:lang w:val="en-GB"/>
              </w:rPr>
            </w:pPr>
            <w:r w:rsidRPr="001C7B81">
              <w:rPr>
                <w:rFonts w:cs="Arial"/>
                <w:lang w:val="en-GB"/>
              </w:rPr>
              <w:t xml:space="preserve">Contact details of the representatives of the </w:t>
            </w:r>
            <w:r>
              <w:rPr>
                <w:rFonts w:cs="Arial"/>
                <w:lang w:val="en-GB"/>
              </w:rPr>
              <w:t>Buyer</w:t>
            </w:r>
            <w:r w:rsidRPr="001C7B81">
              <w:rPr>
                <w:rFonts w:cs="Arial"/>
                <w:lang w:val="en-GB"/>
              </w:rPr>
              <w:t xml:space="preserve">, which will be responsible for the performance of the present </w:t>
            </w:r>
            <w:r>
              <w:rPr>
                <w:rFonts w:cs="Arial"/>
                <w:lang w:val="en-GB"/>
              </w:rPr>
              <w:t>Contract</w:t>
            </w:r>
            <w:r w:rsidRPr="001C7B81">
              <w:rPr>
                <w:rFonts w:cs="Arial"/>
                <w:lang w:val="en-GB"/>
              </w:rPr>
              <w:t xml:space="preserve"> and for the placement of </w:t>
            </w:r>
            <w:r w:rsidR="00B07B11">
              <w:rPr>
                <w:rFonts w:cs="Arial"/>
                <w:lang w:val="en-GB"/>
              </w:rPr>
              <w:t>O</w:t>
            </w:r>
            <w:r w:rsidRPr="001C7B81">
              <w:rPr>
                <w:rFonts w:cs="Arial"/>
                <w:lang w:val="en-GB"/>
              </w:rPr>
              <w:t xml:space="preserve">rders: (position, full names, telephone numbers, email addresses and other necessary information). </w:t>
            </w:r>
          </w:p>
        </w:tc>
      </w:tr>
      <w:tr w:rsidR="00076FB5" w:rsidRPr="006227D3" w14:paraId="3DD8006C" w14:textId="77777777" w:rsidTr="00ED1A44">
        <w:trPr>
          <w:gridAfter w:val="1"/>
          <w:wAfter w:w="142" w:type="dxa"/>
        </w:trPr>
        <w:tc>
          <w:tcPr>
            <w:tcW w:w="5316" w:type="dxa"/>
            <w:gridSpan w:val="2"/>
          </w:tcPr>
          <w:p w14:paraId="335DFB3F" w14:textId="20E5B9AA" w:rsidR="00076FB5" w:rsidRPr="00095E6C" w:rsidRDefault="00076FB5" w:rsidP="00076FB5">
            <w:pPr>
              <w:pStyle w:val="BodyTextIndent"/>
              <w:numPr>
                <w:ilvl w:val="0"/>
                <w:numId w:val="30"/>
              </w:numPr>
              <w:spacing w:after="60"/>
              <w:ind w:left="0" w:firstLine="37"/>
              <w:jc w:val="both"/>
              <w:rPr>
                <w:rFonts w:cs="Arial"/>
              </w:rPr>
            </w:pPr>
            <w:proofErr w:type="spellStart"/>
            <w:r w:rsidRPr="00095E6C">
              <w:rPr>
                <w:rFonts w:cs="Arial"/>
              </w:rPr>
              <w:t>Paslaugų</w:t>
            </w:r>
            <w:proofErr w:type="spellEnd"/>
            <w:r w:rsidRPr="00095E6C">
              <w:rPr>
                <w:rFonts w:cs="Arial"/>
              </w:rPr>
              <w:t xml:space="preserve"> </w:t>
            </w:r>
            <w:proofErr w:type="spellStart"/>
            <w:r w:rsidRPr="00095E6C">
              <w:rPr>
                <w:rFonts w:cs="Arial"/>
              </w:rPr>
              <w:t>teikėjo</w:t>
            </w:r>
            <w:proofErr w:type="spellEnd"/>
            <w:r w:rsidRPr="00095E6C">
              <w:rPr>
                <w:rFonts w:cs="Arial"/>
              </w:rPr>
              <w:t xml:space="preserve"> </w:t>
            </w:r>
            <w:proofErr w:type="spellStart"/>
            <w:r w:rsidRPr="00095E6C">
              <w:rPr>
                <w:rFonts w:cs="Arial"/>
              </w:rPr>
              <w:t>atstovų</w:t>
            </w:r>
            <w:proofErr w:type="spellEnd"/>
            <w:r w:rsidRPr="00095E6C">
              <w:rPr>
                <w:rFonts w:cs="Arial"/>
              </w:rPr>
              <w:t xml:space="preserve">, </w:t>
            </w:r>
            <w:proofErr w:type="spellStart"/>
            <w:r w:rsidRPr="00095E6C">
              <w:rPr>
                <w:rFonts w:cs="Arial"/>
              </w:rPr>
              <w:t>kurie</w:t>
            </w:r>
            <w:proofErr w:type="spellEnd"/>
            <w:r w:rsidRPr="00095E6C">
              <w:rPr>
                <w:rFonts w:cs="Arial"/>
              </w:rPr>
              <w:t xml:space="preserve"> bus </w:t>
            </w:r>
            <w:proofErr w:type="spellStart"/>
            <w:r w:rsidRPr="00095E6C">
              <w:rPr>
                <w:rFonts w:cs="Arial"/>
              </w:rPr>
              <w:t>atsakingi</w:t>
            </w:r>
            <w:proofErr w:type="spellEnd"/>
            <w:r w:rsidRPr="00095E6C">
              <w:rPr>
                <w:rFonts w:cs="Arial"/>
              </w:rPr>
              <w:t xml:space="preserve"> </w:t>
            </w:r>
            <w:proofErr w:type="spellStart"/>
            <w:r w:rsidRPr="00095E6C">
              <w:rPr>
                <w:rFonts w:cs="Arial"/>
              </w:rPr>
              <w:t>už</w:t>
            </w:r>
            <w:proofErr w:type="spellEnd"/>
            <w:r w:rsidRPr="00095E6C">
              <w:rPr>
                <w:rFonts w:cs="Arial"/>
              </w:rPr>
              <w:t xml:space="preserve"> </w:t>
            </w:r>
            <w:proofErr w:type="spellStart"/>
            <w:r w:rsidRPr="00095E6C">
              <w:rPr>
                <w:rFonts w:cs="Arial"/>
              </w:rPr>
              <w:t>šios</w:t>
            </w:r>
            <w:proofErr w:type="spellEnd"/>
            <w:r w:rsidRPr="00095E6C">
              <w:rPr>
                <w:rFonts w:cs="Arial"/>
              </w:rPr>
              <w:t xml:space="preserve"> </w:t>
            </w:r>
            <w:proofErr w:type="spellStart"/>
            <w:r w:rsidRPr="00095E6C">
              <w:rPr>
                <w:rFonts w:cs="Arial"/>
              </w:rPr>
              <w:t>Sutarties</w:t>
            </w:r>
            <w:proofErr w:type="spellEnd"/>
            <w:r w:rsidRPr="00095E6C">
              <w:rPr>
                <w:rFonts w:cs="Arial"/>
              </w:rPr>
              <w:t xml:space="preserve"> </w:t>
            </w:r>
            <w:proofErr w:type="spellStart"/>
            <w:r w:rsidRPr="00095E6C">
              <w:rPr>
                <w:rFonts w:cs="Arial"/>
              </w:rPr>
              <w:t>vykdymą</w:t>
            </w:r>
            <w:proofErr w:type="spellEnd"/>
            <w:r w:rsidRPr="00095E6C">
              <w:rPr>
                <w:rFonts w:cs="Arial"/>
              </w:rPr>
              <w:t xml:space="preserve">, </w:t>
            </w:r>
            <w:proofErr w:type="spellStart"/>
            <w:r w:rsidR="004949C6">
              <w:rPr>
                <w:rFonts w:cs="Arial"/>
              </w:rPr>
              <w:t>U</w:t>
            </w:r>
            <w:r w:rsidRPr="00095E6C">
              <w:rPr>
                <w:rFonts w:cs="Arial"/>
              </w:rPr>
              <w:t>žsakymų</w:t>
            </w:r>
            <w:proofErr w:type="spellEnd"/>
            <w:r w:rsidRPr="00095E6C">
              <w:rPr>
                <w:rFonts w:cs="Arial"/>
              </w:rPr>
              <w:t xml:space="preserve"> </w:t>
            </w:r>
            <w:proofErr w:type="spellStart"/>
            <w:r w:rsidRPr="00095E6C">
              <w:rPr>
                <w:rFonts w:cs="Arial"/>
              </w:rPr>
              <w:t>gavimą</w:t>
            </w:r>
            <w:proofErr w:type="spellEnd"/>
            <w:r w:rsidRPr="00095E6C">
              <w:rPr>
                <w:rFonts w:cs="Arial"/>
              </w:rPr>
              <w:t xml:space="preserve"> </w:t>
            </w:r>
            <w:proofErr w:type="spellStart"/>
            <w:r w:rsidRPr="00095E6C">
              <w:rPr>
                <w:rFonts w:cs="Arial"/>
              </w:rPr>
              <w:t>kontaktai</w:t>
            </w:r>
            <w:proofErr w:type="spellEnd"/>
            <w:r w:rsidRPr="00095E6C">
              <w:rPr>
                <w:rFonts w:cs="Arial"/>
              </w:rPr>
              <w:t>: (</w:t>
            </w:r>
            <w:proofErr w:type="spellStart"/>
            <w:r w:rsidRPr="00095E6C">
              <w:rPr>
                <w:rFonts w:cs="Arial"/>
              </w:rPr>
              <w:t>pareigos</w:t>
            </w:r>
            <w:proofErr w:type="spellEnd"/>
            <w:r w:rsidRPr="00095E6C">
              <w:rPr>
                <w:rFonts w:cs="Arial"/>
              </w:rPr>
              <w:t xml:space="preserve">, </w:t>
            </w:r>
            <w:proofErr w:type="spellStart"/>
            <w:r w:rsidRPr="00095E6C">
              <w:rPr>
                <w:rFonts w:cs="Arial"/>
              </w:rPr>
              <w:t>vardas</w:t>
            </w:r>
            <w:proofErr w:type="spellEnd"/>
            <w:r w:rsidRPr="00095E6C">
              <w:rPr>
                <w:rFonts w:cs="Arial"/>
              </w:rPr>
              <w:t xml:space="preserve">, </w:t>
            </w:r>
            <w:proofErr w:type="spellStart"/>
            <w:r w:rsidRPr="00095E6C">
              <w:rPr>
                <w:rFonts w:cs="Arial"/>
              </w:rPr>
              <w:t>pavardė</w:t>
            </w:r>
            <w:proofErr w:type="spellEnd"/>
            <w:r w:rsidRPr="00095E6C">
              <w:rPr>
                <w:rFonts w:cs="Arial"/>
              </w:rPr>
              <w:t xml:space="preserve">, </w:t>
            </w:r>
            <w:proofErr w:type="spellStart"/>
            <w:r w:rsidRPr="00095E6C">
              <w:rPr>
                <w:rFonts w:cs="Arial"/>
              </w:rPr>
              <w:t>jų</w:t>
            </w:r>
            <w:proofErr w:type="spellEnd"/>
            <w:r w:rsidRPr="00095E6C">
              <w:rPr>
                <w:rFonts w:cs="Arial"/>
              </w:rPr>
              <w:t xml:space="preserve"> </w:t>
            </w:r>
            <w:proofErr w:type="spellStart"/>
            <w:r w:rsidRPr="00095E6C">
              <w:rPr>
                <w:rFonts w:cs="Arial"/>
              </w:rPr>
              <w:t>telefonai</w:t>
            </w:r>
            <w:proofErr w:type="spellEnd"/>
            <w:r w:rsidRPr="00095E6C">
              <w:rPr>
                <w:rFonts w:cs="Arial"/>
              </w:rPr>
              <w:t xml:space="preserve">, el. </w:t>
            </w:r>
            <w:proofErr w:type="spellStart"/>
            <w:r w:rsidRPr="00095E6C">
              <w:rPr>
                <w:rFonts w:cs="Arial"/>
              </w:rPr>
              <w:t>pašto</w:t>
            </w:r>
            <w:proofErr w:type="spellEnd"/>
            <w:r w:rsidRPr="00095E6C">
              <w:rPr>
                <w:rFonts w:cs="Arial"/>
              </w:rPr>
              <w:t xml:space="preserve"> </w:t>
            </w:r>
            <w:proofErr w:type="spellStart"/>
            <w:r w:rsidRPr="00095E6C">
              <w:rPr>
                <w:rFonts w:cs="Arial"/>
              </w:rPr>
              <w:t>adresai</w:t>
            </w:r>
            <w:proofErr w:type="spellEnd"/>
            <w:r w:rsidRPr="00095E6C">
              <w:rPr>
                <w:rFonts w:cs="Arial"/>
              </w:rPr>
              <w:t xml:space="preserve"> </w:t>
            </w:r>
            <w:proofErr w:type="spellStart"/>
            <w:r w:rsidRPr="00095E6C">
              <w:rPr>
                <w:rFonts w:cs="Arial"/>
              </w:rPr>
              <w:t>ir</w:t>
            </w:r>
            <w:proofErr w:type="spellEnd"/>
            <w:r w:rsidRPr="00095E6C">
              <w:rPr>
                <w:rFonts w:cs="Arial"/>
              </w:rPr>
              <w:t xml:space="preserve"> kt. </w:t>
            </w:r>
            <w:proofErr w:type="spellStart"/>
            <w:r w:rsidRPr="00095E6C">
              <w:rPr>
                <w:rFonts w:cs="Arial"/>
              </w:rPr>
              <w:t>reikalinga</w:t>
            </w:r>
            <w:proofErr w:type="spellEnd"/>
            <w:r w:rsidRPr="00095E6C">
              <w:rPr>
                <w:rFonts w:cs="Arial"/>
              </w:rPr>
              <w:t xml:space="preserve"> </w:t>
            </w:r>
            <w:proofErr w:type="spellStart"/>
            <w:r w:rsidRPr="00095E6C">
              <w:rPr>
                <w:rFonts w:cs="Arial"/>
              </w:rPr>
              <w:t>informacija</w:t>
            </w:r>
            <w:proofErr w:type="spellEnd"/>
            <w:r w:rsidRPr="00095E6C">
              <w:rPr>
                <w:rFonts w:cs="Arial"/>
              </w:rPr>
              <w:t>).</w:t>
            </w:r>
          </w:p>
        </w:tc>
        <w:tc>
          <w:tcPr>
            <w:tcW w:w="4890" w:type="dxa"/>
            <w:gridSpan w:val="2"/>
          </w:tcPr>
          <w:p w14:paraId="377C7D19" w14:textId="0E898DB5" w:rsidR="00076FB5" w:rsidRPr="006227D3" w:rsidRDefault="00076FB5" w:rsidP="00076FB5">
            <w:pPr>
              <w:pStyle w:val="BodyTextIndent"/>
              <w:numPr>
                <w:ilvl w:val="0"/>
                <w:numId w:val="31"/>
              </w:numPr>
              <w:spacing w:after="60"/>
              <w:ind w:left="0" w:firstLine="0"/>
              <w:jc w:val="both"/>
              <w:rPr>
                <w:rFonts w:cs="Arial"/>
                <w:lang w:val="en-GB"/>
              </w:rPr>
            </w:pPr>
            <w:r w:rsidRPr="001C7B81">
              <w:rPr>
                <w:rFonts w:cs="Arial"/>
                <w:lang w:val="en-GB"/>
              </w:rPr>
              <w:t>Contact details of the representatives of the S</w:t>
            </w:r>
            <w:r>
              <w:rPr>
                <w:rFonts w:cs="Arial"/>
                <w:lang w:val="en-GB"/>
              </w:rPr>
              <w:t>ervice Provider</w:t>
            </w:r>
            <w:r w:rsidRPr="001C7B81">
              <w:rPr>
                <w:rFonts w:cs="Arial"/>
                <w:lang w:val="en-GB"/>
              </w:rPr>
              <w:t xml:space="preserve">, which will be responsible for </w:t>
            </w:r>
            <w:r>
              <w:rPr>
                <w:rFonts w:cs="Arial"/>
                <w:lang w:val="en-GB"/>
              </w:rPr>
              <w:t>the performance of the present Contrac</w:t>
            </w:r>
            <w:r w:rsidRPr="001C7B81">
              <w:rPr>
                <w:rFonts w:cs="Arial"/>
                <w:lang w:val="en-GB"/>
              </w:rPr>
              <w:t xml:space="preserve">t and the receipt of </w:t>
            </w:r>
            <w:r w:rsidR="00B07B11">
              <w:rPr>
                <w:rFonts w:cs="Arial"/>
                <w:lang w:val="en-GB"/>
              </w:rPr>
              <w:t>O</w:t>
            </w:r>
            <w:r w:rsidRPr="001C7B81">
              <w:rPr>
                <w:rFonts w:cs="Arial"/>
                <w:lang w:val="en-GB"/>
              </w:rPr>
              <w:t xml:space="preserve">rders: (position, full names, telephone numbers, email addresses and other necessary information). </w:t>
            </w:r>
          </w:p>
        </w:tc>
      </w:tr>
      <w:tr w:rsidR="00076FB5" w:rsidRPr="006227D3" w14:paraId="30736128" w14:textId="77777777" w:rsidTr="00ED1A44">
        <w:trPr>
          <w:gridAfter w:val="1"/>
          <w:wAfter w:w="142" w:type="dxa"/>
        </w:trPr>
        <w:tc>
          <w:tcPr>
            <w:tcW w:w="5316" w:type="dxa"/>
            <w:gridSpan w:val="2"/>
          </w:tcPr>
          <w:p w14:paraId="22950EFF" w14:textId="77777777" w:rsidR="00076FB5" w:rsidRPr="00095E6C" w:rsidRDefault="00076FB5" w:rsidP="009B222A">
            <w:pPr>
              <w:pStyle w:val="BodyTextIndent"/>
              <w:spacing w:line="259" w:lineRule="auto"/>
              <w:rPr>
                <w:rFonts w:cs="Arial"/>
                <w:i/>
                <w:iCs/>
                <w:color w:val="FF0000"/>
              </w:rPr>
            </w:pPr>
            <w:proofErr w:type="spellStart"/>
            <w:r w:rsidRPr="00095E6C">
              <w:rPr>
                <w:rFonts w:cs="Arial"/>
              </w:rPr>
              <w:t>Pranešimai</w:t>
            </w:r>
            <w:proofErr w:type="spellEnd"/>
            <w:r w:rsidRPr="00095E6C">
              <w:rPr>
                <w:rFonts w:cs="Arial"/>
              </w:rPr>
              <w:t xml:space="preserve"> </w:t>
            </w:r>
            <w:proofErr w:type="spellStart"/>
            <w:r w:rsidRPr="00095E6C">
              <w:rPr>
                <w:rFonts w:cs="Arial"/>
              </w:rPr>
              <w:t>siunčiami</w:t>
            </w:r>
            <w:proofErr w:type="spellEnd"/>
            <w:r w:rsidRPr="00095E6C">
              <w:rPr>
                <w:rFonts w:cs="Arial"/>
              </w:rPr>
              <w:t xml:space="preserve">: ____ </w:t>
            </w:r>
            <w:r w:rsidRPr="00095E6C">
              <w:rPr>
                <w:rFonts w:cs="Arial"/>
                <w:i/>
                <w:iCs/>
                <w:color w:val="FF0000"/>
              </w:rPr>
              <w:t>(</w:t>
            </w:r>
            <w:proofErr w:type="spellStart"/>
            <w:r w:rsidRPr="00095E6C">
              <w:rPr>
                <w:rFonts w:cs="Arial"/>
                <w:i/>
                <w:iCs/>
                <w:color w:val="FF0000"/>
              </w:rPr>
              <w:t>nurodyti</w:t>
            </w:r>
            <w:proofErr w:type="spellEnd"/>
            <w:r w:rsidRPr="00095E6C">
              <w:rPr>
                <w:rFonts w:cs="Arial"/>
                <w:i/>
                <w:iCs/>
                <w:color w:val="FF0000"/>
              </w:rPr>
              <w:t xml:space="preserve"> </w:t>
            </w:r>
            <w:proofErr w:type="spellStart"/>
            <w:r w:rsidRPr="00095E6C">
              <w:rPr>
                <w:rFonts w:cs="Arial"/>
                <w:i/>
                <w:iCs/>
                <w:color w:val="FF0000"/>
              </w:rPr>
              <w:t>konkretų</w:t>
            </w:r>
            <w:proofErr w:type="spellEnd"/>
            <w:r w:rsidRPr="00095E6C">
              <w:rPr>
                <w:rFonts w:cs="Arial"/>
                <w:i/>
                <w:iCs/>
                <w:color w:val="FF0000"/>
              </w:rPr>
              <w:t xml:space="preserve"> </w:t>
            </w:r>
            <w:proofErr w:type="spellStart"/>
            <w:r w:rsidRPr="00095E6C">
              <w:rPr>
                <w:rFonts w:cs="Arial"/>
                <w:i/>
                <w:iCs/>
                <w:color w:val="FF0000"/>
              </w:rPr>
              <w:t>paštą</w:t>
            </w:r>
            <w:proofErr w:type="spellEnd"/>
            <w:r w:rsidRPr="00095E6C">
              <w:rPr>
                <w:rFonts w:cs="Arial"/>
                <w:i/>
                <w:iCs/>
                <w:color w:val="FF0000"/>
              </w:rPr>
              <w:t xml:space="preserve"> </w:t>
            </w:r>
            <w:proofErr w:type="spellStart"/>
            <w:r w:rsidRPr="00095E6C">
              <w:rPr>
                <w:rFonts w:cs="Arial"/>
                <w:i/>
                <w:iCs/>
                <w:color w:val="FF0000"/>
              </w:rPr>
              <w:t>ar</w:t>
            </w:r>
            <w:proofErr w:type="spellEnd"/>
            <w:r w:rsidRPr="00095E6C">
              <w:rPr>
                <w:rFonts w:cs="Arial"/>
                <w:i/>
                <w:iCs/>
                <w:color w:val="FF0000"/>
              </w:rPr>
              <w:t xml:space="preserve"> </w:t>
            </w:r>
            <w:proofErr w:type="spellStart"/>
            <w:r w:rsidRPr="00095E6C">
              <w:rPr>
                <w:rFonts w:cs="Arial"/>
                <w:i/>
                <w:iCs/>
                <w:color w:val="FF0000"/>
              </w:rPr>
              <w:t>kitą</w:t>
            </w:r>
            <w:proofErr w:type="spellEnd"/>
            <w:r w:rsidRPr="00095E6C">
              <w:rPr>
                <w:rFonts w:cs="Arial"/>
                <w:i/>
                <w:iCs/>
                <w:color w:val="FF0000"/>
              </w:rPr>
              <w:t xml:space="preserve"> </w:t>
            </w:r>
            <w:proofErr w:type="spellStart"/>
            <w:r w:rsidRPr="00095E6C">
              <w:rPr>
                <w:rFonts w:cs="Arial"/>
                <w:i/>
                <w:iCs/>
                <w:color w:val="FF0000"/>
              </w:rPr>
              <w:t>būdą</w:t>
            </w:r>
            <w:proofErr w:type="spellEnd"/>
            <w:r w:rsidRPr="00095E6C">
              <w:rPr>
                <w:rFonts w:cs="Arial"/>
                <w:i/>
                <w:iCs/>
                <w:color w:val="FF0000"/>
              </w:rPr>
              <w:t>)</w:t>
            </w:r>
          </w:p>
        </w:tc>
        <w:tc>
          <w:tcPr>
            <w:tcW w:w="4890" w:type="dxa"/>
            <w:gridSpan w:val="2"/>
          </w:tcPr>
          <w:p w14:paraId="4B6D055B" w14:textId="77777777" w:rsidR="00076FB5" w:rsidRPr="006227D3" w:rsidRDefault="00076FB5" w:rsidP="009B222A">
            <w:pPr>
              <w:pStyle w:val="BodyTextIndent"/>
              <w:spacing w:line="259" w:lineRule="auto"/>
              <w:rPr>
                <w:rFonts w:cs="Arial"/>
                <w:i/>
                <w:color w:val="FF0000"/>
                <w:lang w:val="en-GB"/>
              </w:rPr>
            </w:pPr>
            <w:r w:rsidRPr="001C7B81">
              <w:rPr>
                <w:rFonts w:cs="Arial"/>
                <w:lang w:val="en-GB"/>
              </w:rPr>
              <w:t xml:space="preserve">Notices shall be sent: ____ </w:t>
            </w:r>
            <w:r w:rsidRPr="001C7B81">
              <w:rPr>
                <w:rFonts w:cs="Arial"/>
                <w:i/>
                <w:color w:val="FF0000"/>
                <w:lang w:val="en-GB"/>
              </w:rPr>
              <w:t>(indicate specific email address or other means)</w:t>
            </w:r>
          </w:p>
        </w:tc>
      </w:tr>
      <w:tr w:rsidR="00076FB5" w:rsidRPr="006227D3" w14:paraId="2977F534" w14:textId="77777777" w:rsidTr="00ED1A44">
        <w:trPr>
          <w:gridAfter w:val="1"/>
          <w:wAfter w:w="142" w:type="dxa"/>
        </w:trPr>
        <w:tc>
          <w:tcPr>
            <w:tcW w:w="5316" w:type="dxa"/>
            <w:gridSpan w:val="2"/>
          </w:tcPr>
          <w:p w14:paraId="556300FD" w14:textId="77777777" w:rsidR="00076FB5" w:rsidRPr="00095E6C" w:rsidRDefault="00076FB5" w:rsidP="009B222A">
            <w:pPr>
              <w:pStyle w:val="BodyTextIndent"/>
              <w:spacing w:line="259" w:lineRule="auto"/>
              <w:rPr>
                <w:rFonts w:cs="Arial"/>
                <w:i/>
                <w:iCs/>
                <w:color w:val="FF0000"/>
              </w:rPr>
            </w:pPr>
            <w:proofErr w:type="spellStart"/>
            <w:r w:rsidRPr="00095E6C">
              <w:rPr>
                <w:rFonts w:cs="Arial"/>
              </w:rPr>
              <w:t>Užsakymai</w:t>
            </w:r>
            <w:proofErr w:type="spellEnd"/>
            <w:r w:rsidRPr="00095E6C">
              <w:rPr>
                <w:rFonts w:cs="Arial"/>
              </w:rPr>
              <w:t xml:space="preserve"> </w:t>
            </w:r>
            <w:proofErr w:type="spellStart"/>
            <w:r w:rsidRPr="00095E6C">
              <w:rPr>
                <w:rFonts w:cs="Arial"/>
              </w:rPr>
              <w:t>teikiami</w:t>
            </w:r>
            <w:proofErr w:type="spellEnd"/>
            <w:r w:rsidRPr="00095E6C">
              <w:rPr>
                <w:rFonts w:cs="Arial"/>
              </w:rPr>
              <w:t xml:space="preserve">: _____ </w:t>
            </w:r>
            <w:r w:rsidRPr="00095E6C">
              <w:rPr>
                <w:rFonts w:cs="Arial"/>
                <w:i/>
                <w:iCs/>
                <w:color w:val="FF0000"/>
              </w:rPr>
              <w:t>(</w:t>
            </w:r>
            <w:proofErr w:type="spellStart"/>
            <w:r w:rsidRPr="00095E6C">
              <w:rPr>
                <w:rFonts w:cs="Arial"/>
                <w:i/>
                <w:iCs/>
                <w:color w:val="FF0000"/>
              </w:rPr>
              <w:t>nurodyti</w:t>
            </w:r>
            <w:proofErr w:type="spellEnd"/>
            <w:r w:rsidRPr="00095E6C">
              <w:rPr>
                <w:rFonts w:cs="Arial"/>
                <w:i/>
                <w:iCs/>
                <w:color w:val="FF0000"/>
              </w:rPr>
              <w:t xml:space="preserve"> </w:t>
            </w:r>
            <w:proofErr w:type="spellStart"/>
            <w:r w:rsidRPr="00095E6C">
              <w:rPr>
                <w:rFonts w:cs="Arial"/>
                <w:i/>
                <w:iCs/>
                <w:color w:val="FF0000"/>
              </w:rPr>
              <w:t>konkretų</w:t>
            </w:r>
            <w:proofErr w:type="spellEnd"/>
            <w:r w:rsidRPr="00095E6C">
              <w:rPr>
                <w:rFonts w:cs="Arial"/>
                <w:i/>
                <w:iCs/>
                <w:color w:val="FF0000"/>
              </w:rPr>
              <w:t xml:space="preserve"> </w:t>
            </w:r>
            <w:proofErr w:type="spellStart"/>
            <w:r w:rsidRPr="00095E6C">
              <w:rPr>
                <w:rFonts w:cs="Arial"/>
                <w:i/>
                <w:iCs/>
                <w:color w:val="FF0000"/>
              </w:rPr>
              <w:t>paštą</w:t>
            </w:r>
            <w:proofErr w:type="spellEnd"/>
            <w:r w:rsidRPr="00095E6C">
              <w:rPr>
                <w:rFonts w:cs="Arial"/>
                <w:i/>
                <w:iCs/>
                <w:color w:val="FF0000"/>
              </w:rPr>
              <w:t xml:space="preserve"> </w:t>
            </w:r>
            <w:proofErr w:type="spellStart"/>
            <w:r w:rsidRPr="00095E6C">
              <w:rPr>
                <w:rFonts w:cs="Arial"/>
                <w:i/>
                <w:iCs/>
                <w:color w:val="FF0000"/>
              </w:rPr>
              <w:t>ar</w:t>
            </w:r>
            <w:proofErr w:type="spellEnd"/>
            <w:r w:rsidRPr="00095E6C">
              <w:rPr>
                <w:rFonts w:cs="Arial"/>
                <w:i/>
                <w:iCs/>
                <w:color w:val="FF0000"/>
              </w:rPr>
              <w:t xml:space="preserve"> </w:t>
            </w:r>
            <w:proofErr w:type="spellStart"/>
            <w:r w:rsidRPr="00095E6C">
              <w:rPr>
                <w:rFonts w:cs="Arial"/>
                <w:i/>
                <w:iCs/>
                <w:color w:val="FF0000"/>
              </w:rPr>
              <w:t>kitą</w:t>
            </w:r>
            <w:proofErr w:type="spellEnd"/>
            <w:r w:rsidRPr="00095E6C">
              <w:rPr>
                <w:rFonts w:cs="Arial"/>
                <w:i/>
                <w:iCs/>
                <w:color w:val="FF0000"/>
              </w:rPr>
              <w:t xml:space="preserve"> </w:t>
            </w:r>
            <w:proofErr w:type="spellStart"/>
            <w:r w:rsidRPr="00095E6C">
              <w:rPr>
                <w:rFonts w:cs="Arial"/>
                <w:i/>
                <w:iCs/>
                <w:color w:val="FF0000"/>
              </w:rPr>
              <w:t>būdą</w:t>
            </w:r>
            <w:proofErr w:type="spellEnd"/>
            <w:r w:rsidRPr="00095E6C">
              <w:rPr>
                <w:rFonts w:cs="Arial"/>
                <w:i/>
                <w:iCs/>
                <w:color w:val="FF0000"/>
              </w:rPr>
              <w:t>)</w:t>
            </w:r>
          </w:p>
        </w:tc>
        <w:tc>
          <w:tcPr>
            <w:tcW w:w="4890" w:type="dxa"/>
            <w:gridSpan w:val="2"/>
          </w:tcPr>
          <w:p w14:paraId="5229D25C" w14:textId="77777777" w:rsidR="00076FB5" w:rsidRPr="006227D3" w:rsidRDefault="00076FB5" w:rsidP="009B222A">
            <w:pPr>
              <w:pStyle w:val="BodyTextIndent"/>
              <w:spacing w:after="60"/>
              <w:rPr>
                <w:rFonts w:cs="Arial"/>
                <w:lang w:val="en-GB"/>
              </w:rPr>
            </w:pPr>
            <w:r w:rsidRPr="001C7B81">
              <w:rPr>
                <w:rFonts w:cs="Arial"/>
                <w:lang w:val="en-GB"/>
              </w:rPr>
              <w:t xml:space="preserve">Orders shall be placed: _____ </w:t>
            </w:r>
            <w:r w:rsidRPr="001C7B81">
              <w:rPr>
                <w:rFonts w:cs="Arial"/>
                <w:i/>
                <w:color w:val="FF0000"/>
                <w:lang w:val="en-GB"/>
              </w:rPr>
              <w:t>(indicate specific email address or other means)</w:t>
            </w:r>
          </w:p>
        </w:tc>
      </w:tr>
      <w:tr w:rsidR="00076FB5" w14:paraId="66B36B7A" w14:textId="77777777" w:rsidTr="00ED1A44">
        <w:trPr>
          <w:gridAfter w:val="1"/>
          <w:wAfter w:w="142" w:type="dxa"/>
        </w:trPr>
        <w:tc>
          <w:tcPr>
            <w:tcW w:w="5316" w:type="dxa"/>
            <w:gridSpan w:val="2"/>
          </w:tcPr>
          <w:p w14:paraId="7A06A74D" w14:textId="77777777" w:rsidR="00076FB5" w:rsidRPr="00095E6C" w:rsidRDefault="00076FB5" w:rsidP="009B222A">
            <w:pPr>
              <w:rPr>
                <w:szCs w:val="20"/>
              </w:rPr>
            </w:pPr>
          </w:p>
        </w:tc>
        <w:tc>
          <w:tcPr>
            <w:tcW w:w="4890" w:type="dxa"/>
            <w:gridSpan w:val="2"/>
          </w:tcPr>
          <w:p w14:paraId="6C4D25E3" w14:textId="77777777" w:rsidR="00076FB5" w:rsidRDefault="00076FB5" w:rsidP="009B222A"/>
        </w:tc>
      </w:tr>
      <w:tr w:rsidR="00076FB5" w14:paraId="1A194527" w14:textId="77777777" w:rsidTr="00ED1A44">
        <w:trPr>
          <w:gridAfter w:val="1"/>
          <w:wAfter w:w="142" w:type="dxa"/>
        </w:trPr>
        <w:tc>
          <w:tcPr>
            <w:tcW w:w="5316" w:type="dxa"/>
            <w:gridSpan w:val="2"/>
          </w:tcPr>
          <w:p w14:paraId="0C2F0476" w14:textId="77777777" w:rsidR="00076FB5" w:rsidRDefault="00076FB5" w:rsidP="009B222A">
            <w:pPr>
              <w:jc w:val="both"/>
              <w:rPr>
                <w:rFonts w:cs="Arial"/>
                <w:b/>
                <w:szCs w:val="20"/>
              </w:rPr>
            </w:pPr>
            <w:proofErr w:type="spellStart"/>
            <w:r w:rsidRPr="00FE027A">
              <w:rPr>
                <w:rFonts w:cs="Arial"/>
              </w:rPr>
              <w:t>Sutarties</w:t>
            </w:r>
            <w:proofErr w:type="spellEnd"/>
            <w:r w:rsidRPr="00FE027A">
              <w:rPr>
                <w:rFonts w:cs="Arial"/>
              </w:rPr>
              <w:t xml:space="preserve"> </w:t>
            </w:r>
            <w:proofErr w:type="spellStart"/>
            <w:r w:rsidRPr="00FE027A">
              <w:rPr>
                <w:rFonts w:cs="Arial"/>
              </w:rPr>
              <w:t>galiojimo</w:t>
            </w:r>
            <w:proofErr w:type="spellEnd"/>
            <w:r w:rsidRPr="00FE027A">
              <w:rPr>
                <w:rFonts w:cs="Arial"/>
              </w:rPr>
              <w:t xml:space="preserve"> </w:t>
            </w:r>
            <w:proofErr w:type="spellStart"/>
            <w:r w:rsidRPr="00FE027A">
              <w:rPr>
                <w:rFonts w:cs="Arial"/>
              </w:rPr>
              <w:t>metu</w:t>
            </w:r>
            <w:proofErr w:type="spellEnd"/>
            <w:r w:rsidRPr="00FE027A">
              <w:rPr>
                <w:rFonts w:cs="Arial"/>
              </w:rPr>
              <w:t xml:space="preserve"> </w:t>
            </w:r>
            <w:proofErr w:type="spellStart"/>
            <w:r>
              <w:rPr>
                <w:rFonts w:cs="Arial"/>
              </w:rPr>
              <w:t>Klientas</w:t>
            </w:r>
            <w:proofErr w:type="spellEnd"/>
            <w:r w:rsidRPr="00FE027A">
              <w:rPr>
                <w:rFonts w:cs="Arial"/>
              </w:rPr>
              <w:t xml:space="preserve"> </w:t>
            </w:r>
            <w:proofErr w:type="spellStart"/>
            <w:r w:rsidRPr="00FE027A">
              <w:rPr>
                <w:rFonts w:cs="Arial"/>
              </w:rPr>
              <w:t>turi</w:t>
            </w:r>
            <w:proofErr w:type="spellEnd"/>
            <w:r w:rsidRPr="00FE027A">
              <w:rPr>
                <w:rFonts w:cs="Arial"/>
              </w:rPr>
              <w:t xml:space="preserve"> </w:t>
            </w:r>
            <w:proofErr w:type="spellStart"/>
            <w:r w:rsidRPr="00FE027A">
              <w:rPr>
                <w:rFonts w:cs="Arial"/>
              </w:rPr>
              <w:t>teisę</w:t>
            </w:r>
            <w:proofErr w:type="spellEnd"/>
            <w:r w:rsidRPr="00FE027A">
              <w:rPr>
                <w:rFonts w:cs="Arial"/>
              </w:rPr>
              <w:t xml:space="preserve"> </w:t>
            </w:r>
            <w:proofErr w:type="spellStart"/>
            <w:r w:rsidRPr="00FE027A">
              <w:rPr>
                <w:rFonts w:cs="Arial"/>
              </w:rPr>
              <w:t>keisti</w:t>
            </w:r>
            <w:proofErr w:type="spellEnd"/>
            <w:r w:rsidRPr="00FE027A">
              <w:rPr>
                <w:rFonts w:cs="Arial"/>
              </w:rPr>
              <w:t xml:space="preserve"> </w:t>
            </w:r>
            <w:proofErr w:type="spellStart"/>
            <w:r w:rsidRPr="00FE027A">
              <w:rPr>
                <w:rFonts w:cs="Arial"/>
              </w:rPr>
              <w:t>pranešimų</w:t>
            </w:r>
            <w:proofErr w:type="spellEnd"/>
            <w:r w:rsidRPr="00FE027A">
              <w:rPr>
                <w:rFonts w:cs="Arial"/>
              </w:rPr>
              <w:t xml:space="preserve"> </w:t>
            </w:r>
            <w:proofErr w:type="spellStart"/>
            <w:r w:rsidRPr="00FE027A">
              <w:rPr>
                <w:rFonts w:cs="Arial"/>
              </w:rPr>
              <w:t>ar</w:t>
            </w:r>
            <w:proofErr w:type="spellEnd"/>
            <w:r w:rsidRPr="00FE027A">
              <w:rPr>
                <w:rFonts w:cs="Arial"/>
              </w:rPr>
              <w:t xml:space="preserve"> (</w:t>
            </w:r>
            <w:proofErr w:type="spellStart"/>
            <w:r w:rsidRPr="00FE027A">
              <w:rPr>
                <w:rFonts w:cs="Arial"/>
              </w:rPr>
              <w:t>ir</w:t>
            </w:r>
            <w:proofErr w:type="spellEnd"/>
            <w:r w:rsidRPr="00FE027A">
              <w:rPr>
                <w:rFonts w:cs="Arial"/>
              </w:rPr>
              <w:t xml:space="preserve">) </w:t>
            </w:r>
            <w:proofErr w:type="spellStart"/>
            <w:r w:rsidRPr="00FE027A">
              <w:rPr>
                <w:rFonts w:cs="Arial"/>
              </w:rPr>
              <w:t>Užsakymų</w:t>
            </w:r>
            <w:proofErr w:type="spellEnd"/>
            <w:r w:rsidRPr="00FE027A">
              <w:rPr>
                <w:rFonts w:cs="Arial"/>
              </w:rPr>
              <w:t xml:space="preserve"> </w:t>
            </w:r>
            <w:proofErr w:type="spellStart"/>
            <w:r w:rsidRPr="00FE027A">
              <w:rPr>
                <w:rFonts w:cs="Arial"/>
              </w:rPr>
              <w:t>pateikimo</w:t>
            </w:r>
            <w:proofErr w:type="spellEnd"/>
            <w:r w:rsidRPr="00FE027A">
              <w:rPr>
                <w:rFonts w:cs="Arial"/>
              </w:rPr>
              <w:t xml:space="preserve"> </w:t>
            </w:r>
            <w:proofErr w:type="spellStart"/>
            <w:r w:rsidRPr="00FE027A">
              <w:rPr>
                <w:rFonts w:cs="Arial"/>
              </w:rPr>
              <w:t>būdą</w:t>
            </w:r>
            <w:proofErr w:type="spellEnd"/>
            <w:r w:rsidRPr="00FE027A">
              <w:rPr>
                <w:rFonts w:cs="Arial"/>
              </w:rPr>
              <w:t xml:space="preserve"> </w:t>
            </w:r>
            <w:proofErr w:type="spellStart"/>
            <w:r w:rsidRPr="00FE027A">
              <w:rPr>
                <w:rFonts w:cs="Arial"/>
              </w:rPr>
              <w:t>ir</w:t>
            </w:r>
            <w:proofErr w:type="spellEnd"/>
            <w:r w:rsidRPr="00FE027A">
              <w:rPr>
                <w:rFonts w:cs="Arial"/>
              </w:rPr>
              <w:t xml:space="preserve"> </w:t>
            </w:r>
            <w:proofErr w:type="spellStart"/>
            <w:r w:rsidRPr="00FE027A">
              <w:rPr>
                <w:rFonts w:cs="Arial"/>
              </w:rPr>
              <w:t>komunikacijos</w:t>
            </w:r>
            <w:proofErr w:type="spellEnd"/>
            <w:r w:rsidRPr="00FE027A">
              <w:rPr>
                <w:rFonts w:cs="Arial"/>
              </w:rPr>
              <w:t xml:space="preserve"> </w:t>
            </w:r>
            <w:proofErr w:type="spellStart"/>
            <w:r w:rsidRPr="00FE027A">
              <w:rPr>
                <w:rFonts w:cs="Arial"/>
              </w:rPr>
              <w:t>kanalus</w:t>
            </w:r>
            <w:proofErr w:type="spellEnd"/>
            <w:r w:rsidRPr="00FE027A">
              <w:rPr>
                <w:rFonts w:cs="Arial"/>
              </w:rPr>
              <w:t xml:space="preserve">, </w:t>
            </w:r>
            <w:proofErr w:type="spellStart"/>
            <w:r w:rsidRPr="00FE027A">
              <w:rPr>
                <w:rFonts w:cs="Arial"/>
              </w:rPr>
              <w:t>apie</w:t>
            </w:r>
            <w:proofErr w:type="spellEnd"/>
            <w:r w:rsidRPr="00FE027A">
              <w:rPr>
                <w:rFonts w:cs="Arial"/>
              </w:rPr>
              <w:t xml:space="preserve"> tai </w:t>
            </w:r>
            <w:proofErr w:type="spellStart"/>
            <w:r w:rsidRPr="00FE027A">
              <w:rPr>
                <w:rFonts w:cs="Arial"/>
              </w:rPr>
              <w:t>raštu</w:t>
            </w:r>
            <w:proofErr w:type="spellEnd"/>
            <w:r w:rsidRPr="00FE027A">
              <w:rPr>
                <w:rFonts w:cs="Arial"/>
              </w:rPr>
              <w:t xml:space="preserve"> </w:t>
            </w:r>
            <w:proofErr w:type="spellStart"/>
            <w:r w:rsidRPr="00FE027A">
              <w:rPr>
                <w:rFonts w:cs="Arial"/>
              </w:rPr>
              <w:t>pranešdamas</w:t>
            </w:r>
            <w:proofErr w:type="spellEnd"/>
            <w:r w:rsidRPr="00FE027A">
              <w:rPr>
                <w:rFonts w:cs="Arial"/>
              </w:rPr>
              <w:t xml:space="preserve"> </w:t>
            </w:r>
            <w:proofErr w:type="spellStart"/>
            <w:r>
              <w:rPr>
                <w:rFonts w:cs="Arial"/>
              </w:rPr>
              <w:t>Paslaugų</w:t>
            </w:r>
            <w:proofErr w:type="spellEnd"/>
            <w:r>
              <w:rPr>
                <w:rFonts w:cs="Arial"/>
              </w:rPr>
              <w:t xml:space="preserve"> </w:t>
            </w:r>
            <w:proofErr w:type="spellStart"/>
            <w:r>
              <w:rPr>
                <w:rFonts w:cs="Arial"/>
              </w:rPr>
              <w:t>t</w:t>
            </w:r>
            <w:r w:rsidRPr="00FE027A">
              <w:rPr>
                <w:rFonts w:cs="Arial"/>
              </w:rPr>
              <w:t>e</w:t>
            </w:r>
            <w:r>
              <w:rPr>
                <w:rFonts w:cs="Arial"/>
              </w:rPr>
              <w:t>i</w:t>
            </w:r>
            <w:r w:rsidRPr="00FE027A">
              <w:rPr>
                <w:rFonts w:cs="Arial"/>
              </w:rPr>
              <w:t>kėjui</w:t>
            </w:r>
            <w:proofErr w:type="spellEnd"/>
          </w:p>
          <w:p w14:paraId="02CACDE1" w14:textId="77777777" w:rsidR="00076FB5" w:rsidRDefault="00076FB5" w:rsidP="009B222A">
            <w:pPr>
              <w:rPr>
                <w:rFonts w:cs="Arial"/>
                <w:b/>
                <w:szCs w:val="20"/>
              </w:rPr>
            </w:pPr>
          </w:p>
          <w:p w14:paraId="3948EE41" w14:textId="77777777" w:rsidR="00076FB5" w:rsidRDefault="00076FB5" w:rsidP="009B222A">
            <w:pPr>
              <w:rPr>
                <w:rFonts w:cs="Arial"/>
                <w:b/>
                <w:szCs w:val="20"/>
              </w:rPr>
            </w:pPr>
          </w:p>
          <w:p w14:paraId="3DE91253" w14:textId="77777777" w:rsidR="00076FB5" w:rsidRPr="00095E6C" w:rsidRDefault="00076FB5" w:rsidP="009B222A">
            <w:pPr>
              <w:rPr>
                <w:rFonts w:cs="Arial"/>
                <w:b/>
                <w:szCs w:val="20"/>
              </w:rPr>
            </w:pPr>
            <w:proofErr w:type="spellStart"/>
            <w:r w:rsidRPr="00095E6C">
              <w:rPr>
                <w:rFonts w:cs="Arial"/>
                <w:b/>
                <w:szCs w:val="20"/>
              </w:rPr>
              <w:t>Paslaugų</w:t>
            </w:r>
            <w:proofErr w:type="spellEnd"/>
            <w:r w:rsidRPr="00095E6C">
              <w:rPr>
                <w:rFonts w:cs="Arial"/>
                <w:b/>
                <w:szCs w:val="20"/>
              </w:rPr>
              <w:t xml:space="preserve"> </w:t>
            </w:r>
            <w:proofErr w:type="spellStart"/>
            <w:r w:rsidRPr="00095E6C">
              <w:rPr>
                <w:rFonts w:cs="Arial"/>
                <w:b/>
                <w:szCs w:val="20"/>
              </w:rPr>
              <w:t>teikėjas</w:t>
            </w:r>
            <w:proofErr w:type="spellEnd"/>
          </w:p>
          <w:p w14:paraId="3170DB69" w14:textId="77777777" w:rsidR="00076FB5" w:rsidRPr="00095E6C" w:rsidRDefault="00076FB5" w:rsidP="009B222A">
            <w:pPr>
              <w:rPr>
                <w:rFonts w:cs="Arial"/>
                <w:b/>
                <w:szCs w:val="20"/>
              </w:rPr>
            </w:pPr>
          </w:p>
          <w:p w14:paraId="519E1C24" w14:textId="77777777" w:rsidR="00076FB5" w:rsidRPr="00095E6C" w:rsidRDefault="00076FB5" w:rsidP="009B222A">
            <w:pPr>
              <w:rPr>
                <w:rFonts w:cs="Arial"/>
                <w:szCs w:val="20"/>
              </w:rPr>
            </w:pPr>
            <w:proofErr w:type="spellStart"/>
            <w:r w:rsidRPr="00095E6C">
              <w:rPr>
                <w:rFonts w:cs="Arial"/>
                <w:szCs w:val="20"/>
              </w:rPr>
              <w:t>Pavadinimas</w:t>
            </w:r>
            <w:proofErr w:type="spellEnd"/>
            <w:r w:rsidRPr="00095E6C">
              <w:rPr>
                <w:rFonts w:cs="Arial"/>
                <w:szCs w:val="20"/>
              </w:rPr>
              <w:t xml:space="preserve"> </w:t>
            </w:r>
          </w:p>
          <w:p w14:paraId="39AA787B" w14:textId="77777777" w:rsidR="00076FB5" w:rsidRPr="00095E6C" w:rsidRDefault="00076FB5" w:rsidP="009B222A">
            <w:pPr>
              <w:rPr>
                <w:rFonts w:cs="Arial"/>
                <w:szCs w:val="20"/>
              </w:rPr>
            </w:pPr>
          </w:p>
        </w:tc>
        <w:tc>
          <w:tcPr>
            <w:tcW w:w="4890" w:type="dxa"/>
            <w:gridSpan w:val="2"/>
          </w:tcPr>
          <w:p w14:paraId="5BDCD3A2" w14:textId="77777777" w:rsidR="00076FB5" w:rsidRDefault="00076FB5" w:rsidP="009B222A">
            <w:pPr>
              <w:jc w:val="both"/>
              <w:rPr>
                <w:rFonts w:cs="Arial"/>
                <w:b/>
                <w:bCs/>
                <w:szCs w:val="20"/>
              </w:rPr>
            </w:pPr>
            <w:r>
              <w:rPr>
                <w:rFonts w:cs="Arial"/>
                <w:szCs w:val="20"/>
              </w:rPr>
              <w:t>Throughout the period of the Contract, t</w:t>
            </w:r>
            <w:r w:rsidRPr="00893C75">
              <w:rPr>
                <w:rFonts w:cs="Arial"/>
                <w:szCs w:val="20"/>
              </w:rPr>
              <w:t>he Buyer shall have the right to change the manner of submission of notices and/or placement of Orders as well as communication channels notifying the S</w:t>
            </w:r>
            <w:r>
              <w:rPr>
                <w:rFonts w:cs="Arial"/>
                <w:szCs w:val="20"/>
              </w:rPr>
              <w:t>e</w:t>
            </w:r>
            <w:r w:rsidRPr="00893C75">
              <w:rPr>
                <w:rFonts w:cs="Arial"/>
                <w:szCs w:val="20"/>
              </w:rPr>
              <w:t>r</w:t>
            </w:r>
            <w:r>
              <w:rPr>
                <w:rFonts w:cs="Arial"/>
                <w:szCs w:val="20"/>
              </w:rPr>
              <w:t>vice Provider</w:t>
            </w:r>
            <w:r w:rsidRPr="00893C75">
              <w:rPr>
                <w:rFonts w:cs="Arial"/>
                <w:szCs w:val="20"/>
              </w:rPr>
              <w:t xml:space="preserve"> of such change beforehand in writing</w:t>
            </w:r>
            <w:r>
              <w:rPr>
                <w:rFonts w:cs="Arial"/>
                <w:szCs w:val="20"/>
              </w:rPr>
              <w:t>.</w:t>
            </w:r>
          </w:p>
          <w:p w14:paraId="41AFDC99" w14:textId="77777777" w:rsidR="00076FB5" w:rsidRDefault="00076FB5" w:rsidP="009B222A">
            <w:pPr>
              <w:rPr>
                <w:rFonts w:cs="Arial"/>
                <w:b/>
                <w:bCs/>
                <w:szCs w:val="20"/>
              </w:rPr>
            </w:pPr>
          </w:p>
          <w:p w14:paraId="12AE9EE5" w14:textId="77777777" w:rsidR="00076FB5" w:rsidRPr="00095E6C" w:rsidRDefault="00076FB5" w:rsidP="009B222A">
            <w:pPr>
              <w:rPr>
                <w:rFonts w:cs="Arial"/>
                <w:b/>
                <w:bCs/>
                <w:szCs w:val="20"/>
              </w:rPr>
            </w:pPr>
            <w:r w:rsidRPr="00095E6C">
              <w:rPr>
                <w:rFonts w:cs="Arial"/>
                <w:b/>
                <w:bCs/>
                <w:szCs w:val="20"/>
              </w:rPr>
              <w:t>Service Provider</w:t>
            </w:r>
          </w:p>
          <w:p w14:paraId="50126B57" w14:textId="77777777" w:rsidR="00076FB5" w:rsidRPr="00095E6C" w:rsidRDefault="00076FB5" w:rsidP="009B222A">
            <w:pPr>
              <w:rPr>
                <w:rFonts w:cs="Arial"/>
                <w:szCs w:val="20"/>
              </w:rPr>
            </w:pPr>
          </w:p>
          <w:p w14:paraId="6DACD2A0" w14:textId="77777777" w:rsidR="00076FB5" w:rsidRDefault="00076FB5" w:rsidP="009B222A">
            <w:r w:rsidRPr="00095E6C">
              <w:rPr>
                <w:rFonts w:cs="Arial"/>
                <w:szCs w:val="20"/>
              </w:rPr>
              <w:t>Name</w:t>
            </w:r>
          </w:p>
        </w:tc>
      </w:tr>
      <w:tr w:rsidR="00076FB5" w14:paraId="0E1A76B9" w14:textId="77777777" w:rsidTr="00ED1A44">
        <w:trPr>
          <w:gridAfter w:val="1"/>
          <w:wAfter w:w="142" w:type="dxa"/>
        </w:trPr>
        <w:tc>
          <w:tcPr>
            <w:tcW w:w="5316" w:type="dxa"/>
            <w:gridSpan w:val="2"/>
          </w:tcPr>
          <w:p w14:paraId="567EBAEA" w14:textId="77777777" w:rsidR="00076FB5" w:rsidRPr="00095E6C" w:rsidRDefault="00076FB5" w:rsidP="009B222A">
            <w:pPr>
              <w:tabs>
                <w:tab w:val="left" w:pos="0"/>
                <w:tab w:val="left" w:pos="630"/>
              </w:tabs>
              <w:jc w:val="center"/>
              <w:rPr>
                <w:rFonts w:cs="Arial"/>
                <w:szCs w:val="20"/>
              </w:rPr>
            </w:pPr>
          </w:p>
          <w:p w14:paraId="56D5835D" w14:textId="77777777" w:rsidR="00076FB5" w:rsidRPr="00095E6C" w:rsidRDefault="00076FB5" w:rsidP="009B222A">
            <w:pPr>
              <w:tabs>
                <w:tab w:val="left" w:pos="0"/>
                <w:tab w:val="left" w:pos="630"/>
              </w:tabs>
              <w:jc w:val="center"/>
              <w:rPr>
                <w:rFonts w:cs="Arial"/>
                <w:szCs w:val="20"/>
              </w:rPr>
            </w:pPr>
            <w:r w:rsidRPr="00095E6C">
              <w:rPr>
                <w:rFonts w:cs="Arial"/>
                <w:szCs w:val="20"/>
              </w:rPr>
              <w:t>_____________________________________</w:t>
            </w:r>
            <w:r>
              <w:rPr>
                <w:rFonts w:cs="Arial"/>
                <w:szCs w:val="20"/>
              </w:rPr>
              <w:t>_______</w:t>
            </w:r>
          </w:p>
          <w:p w14:paraId="581D7740" w14:textId="77777777" w:rsidR="00076FB5" w:rsidRPr="00095E6C" w:rsidRDefault="00076FB5" w:rsidP="009B222A">
            <w:pPr>
              <w:jc w:val="center"/>
              <w:rPr>
                <w:rFonts w:cs="Arial"/>
                <w:szCs w:val="20"/>
              </w:rPr>
            </w:pPr>
            <w:r w:rsidRPr="00095E6C">
              <w:rPr>
                <w:rFonts w:cs="Arial"/>
                <w:szCs w:val="20"/>
              </w:rPr>
              <w:t>(</w:t>
            </w:r>
            <w:proofErr w:type="spellStart"/>
            <w:r w:rsidRPr="00095E6C">
              <w:rPr>
                <w:rFonts w:cs="Arial"/>
                <w:szCs w:val="20"/>
              </w:rPr>
              <w:t>pareigos</w:t>
            </w:r>
            <w:proofErr w:type="spellEnd"/>
            <w:r w:rsidRPr="00095E6C">
              <w:rPr>
                <w:rFonts w:cs="Arial"/>
                <w:szCs w:val="20"/>
              </w:rPr>
              <w:t xml:space="preserve">, </w:t>
            </w:r>
            <w:proofErr w:type="spellStart"/>
            <w:r w:rsidRPr="00095E6C">
              <w:rPr>
                <w:rFonts w:cs="Arial"/>
                <w:szCs w:val="20"/>
              </w:rPr>
              <w:t>vardas</w:t>
            </w:r>
            <w:proofErr w:type="spellEnd"/>
            <w:r w:rsidRPr="00095E6C">
              <w:rPr>
                <w:rFonts w:cs="Arial"/>
                <w:szCs w:val="20"/>
              </w:rPr>
              <w:t xml:space="preserve">, </w:t>
            </w:r>
            <w:proofErr w:type="spellStart"/>
            <w:r w:rsidRPr="00095E6C">
              <w:rPr>
                <w:rFonts w:cs="Arial"/>
                <w:szCs w:val="20"/>
              </w:rPr>
              <w:t>pavardė</w:t>
            </w:r>
            <w:proofErr w:type="spellEnd"/>
            <w:r w:rsidRPr="00095E6C">
              <w:rPr>
                <w:rFonts w:cs="Arial"/>
                <w:szCs w:val="20"/>
              </w:rPr>
              <w:t xml:space="preserve">, </w:t>
            </w:r>
            <w:proofErr w:type="spellStart"/>
            <w:r w:rsidRPr="00095E6C">
              <w:rPr>
                <w:rFonts w:cs="Arial"/>
                <w:szCs w:val="20"/>
              </w:rPr>
              <w:t>parašas</w:t>
            </w:r>
            <w:proofErr w:type="spellEnd"/>
            <w:r w:rsidRPr="00095E6C">
              <w:rPr>
                <w:rFonts w:cs="Arial"/>
                <w:szCs w:val="20"/>
              </w:rPr>
              <w:t>)</w:t>
            </w:r>
          </w:p>
          <w:p w14:paraId="7D74C4BD" w14:textId="77777777" w:rsidR="00076FB5" w:rsidRPr="00095E6C" w:rsidRDefault="00076FB5" w:rsidP="009B222A">
            <w:pPr>
              <w:jc w:val="center"/>
              <w:rPr>
                <w:szCs w:val="20"/>
              </w:rPr>
            </w:pPr>
          </w:p>
        </w:tc>
        <w:tc>
          <w:tcPr>
            <w:tcW w:w="4890" w:type="dxa"/>
            <w:gridSpan w:val="2"/>
          </w:tcPr>
          <w:p w14:paraId="03AC757C" w14:textId="77777777" w:rsidR="00076FB5" w:rsidRPr="00095E6C" w:rsidRDefault="00076FB5" w:rsidP="009B222A">
            <w:pPr>
              <w:pStyle w:val="BodyTextIndent"/>
              <w:rPr>
                <w:rFonts w:cs="Arial"/>
              </w:rPr>
            </w:pPr>
          </w:p>
          <w:p w14:paraId="0A23BC0A" w14:textId="77777777" w:rsidR="00076FB5" w:rsidRPr="00095E6C" w:rsidRDefault="00076FB5" w:rsidP="009B222A">
            <w:pPr>
              <w:pStyle w:val="BodyTextIndent"/>
              <w:jc w:val="center"/>
              <w:rPr>
                <w:rFonts w:cs="Arial"/>
              </w:rPr>
            </w:pPr>
            <w:r w:rsidRPr="00095E6C">
              <w:rPr>
                <w:rFonts w:cs="Arial"/>
              </w:rPr>
              <w:t>____________________________________</w:t>
            </w:r>
          </w:p>
          <w:p w14:paraId="17F182A2" w14:textId="77777777" w:rsidR="00076FB5" w:rsidRPr="00095E6C" w:rsidRDefault="00076FB5" w:rsidP="009B222A">
            <w:pPr>
              <w:pStyle w:val="BodyTextIndent"/>
              <w:jc w:val="center"/>
              <w:rPr>
                <w:rFonts w:cs="Arial"/>
              </w:rPr>
            </w:pPr>
            <w:r w:rsidRPr="00095E6C">
              <w:rPr>
                <w:rFonts w:cs="Arial"/>
              </w:rPr>
              <w:t>(position, full name, signature)</w:t>
            </w:r>
          </w:p>
          <w:p w14:paraId="272D40C4" w14:textId="77777777" w:rsidR="00076FB5" w:rsidRDefault="00076FB5" w:rsidP="009B222A"/>
        </w:tc>
      </w:tr>
      <w:tr w:rsidR="00076FB5" w14:paraId="2D157A88" w14:textId="77777777" w:rsidTr="00ED1A44">
        <w:trPr>
          <w:gridAfter w:val="1"/>
          <w:wAfter w:w="142" w:type="dxa"/>
        </w:trPr>
        <w:tc>
          <w:tcPr>
            <w:tcW w:w="5316" w:type="dxa"/>
            <w:gridSpan w:val="2"/>
          </w:tcPr>
          <w:p w14:paraId="284950AE" w14:textId="77777777" w:rsidR="00076FB5" w:rsidRPr="00095E6C" w:rsidRDefault="00076FB5" w:rsidP="009B222A">
            <w:pPr>
              <w:rPr>
                <w:szCs w:val="20"/>
              </w:rPr>
            </w:pPr>
          </w:p>
        </w:tc>
        <w:tc>
          <w:tcPr>
            <w:tcW w:w="4890" w:type="dxa"/>
            <w:gridSpan w:val="2"/>
          </w:tcPr>
          <w:p w14:paraId="1FA8E2E7" w14:textId="77777777" w:rsidR="00076FB5" w:rsidRDefault="00076FB5" w:rsidP="009B222A"/>
        </w:tc>
      </w:tr>
      <w:tr w:rsidR="00076FB5" w14:paraId="258ADA1B" w14:textId="77777777" w:rsidTr="00ED1A44">
        <w:trPr>
          <w:gridAfter w:val="1"/>
          <w:wAfter w:w="142" w:type="dxa"/>
        </w:trPr>
        <w:tc>
          <w:tcPr>
            <w:tcW w:w="5316" w:type="dxa"/>
            <w:gridSpan w:val="2"/>
          </w:tcPr>
          <w:p w14:paraId="2C0A793E" w14:textId="77777777" w:rsidR="00076FB5" w:rsidRPr="00095E6C" w:rsidRDefault="00076FB5" w:rsidP="009B222A">
            <w:pPr>
              <w:pStyle w:val="EndnoteText"/>
              <w:ind w:firstLine="0"/>
              <w:jc w:val="left"/>
              <w:rPr>
                <w:rFonts w:ascii="Arial" w:hAnsi="Arial" w:cs="Arial"/>
                <w:b/>
              </w:rPr>
            </w:pPr>
            <w:r w:rsidRPr="00095E6C">
              <w:rPr>
                <w:rFonts w:ascii="Arial" w:hAnsi="Arial" w:cs="Arial"/>
                <w:b/>
              </w:rPr>
              <w:t xml:space="preserve">Klientas </w:t>
            </w:r>
          </w:p>
          <w:p w14:paraId="28D9FE17" w14:textId="77777777" w:rsidR="00076FB5" w:rsidRPr="00095E6C" w:rsidRDefault="00076FB5" w:rsidP="009B222A">
            <w:pPr>
              <w:pStyle w:val="EndnoteText"/>
              <w:ind w:firstLine="0"/>
              <w:jc w:val="left"/>
              <w:rPr>
                <w:rFonts w:ascii="Arial" w:hAnsi="Arial" w:cs="Arial"/>
                <w:b/>
              </w:rPr>
            </w:pPr>
          </w:p>
          <w:p w14:paraId="4DF58588" w14:textId="77777777" w:rsidR="00076FB5" w:rsidRPr="00095E6C" w:rsidRDefault="00076FB5" w:rsidP="009B222A">
            <w:pPr>
              <w:rPr>
                <w:rFonts w:cs="Arial"/>
                <w:szCs w:val="20"/>
              </w:rPr>
            </w:pPr>
            <w:proofErr w:type="spellStart"/>
            <w:r w:rsidRPr="00095E6C">
              <w:rPr>
                <w:rFonts w:cs="Arial"/>
                <w:szCs w:val="20"/>
              </w:rPr>
              <w:t>Pavadinimas</w:t>
            </w:r>
            <w:proofErr w:type="spellEnd"/>
            <w:r w:rsidRPr="00095E6C">
              <w:rPr>
                <w:rFonts w:cs="Arial"/>
                <w:szCs w:val="20"/>
              </w:rPr>
              <w:t xml:space="preserve"> </w:t>
            </w:r>
          </w:p>
          <w:p w14:paraId="5F108FB1" w14:textId="77777777" w:rsidR="00076FB5" w:rsidRPr="00095E6C" w:rsidRDefault="00076FB5" w:rsidP="009B222A">
            <w:pPr>
              <w:rPr>
                <w:rFonts w:cs="Arial"/>
                <w:szCs w:val="20"/>
              </w:rPr>
            </w:pPr>
          </w:p>
        </w:tc>
        <w:tc>
          <w:tcPr>
            <w:tcW w:w="4890" w:type="dxa"/>
            <w:gridSpan w:val="2"/>
          </w:tcPr>
          <w:p w14:paraId="1965589D" w14:textId="77777777" w:rsidR="00076FB5" w:rsidRPr="00095E6C" w:rsidRDefault="00076FB5" w:rsidP="009B222A">
            <w:pPr>
              <w:rPr>
                <w:rFonts w:cs="Arial"/>
                <w:b/>
                <w:bCs/>
                <w:szCs w:val="20"/>
              </w:rPr>
            </w:pPr>
            <w:r>
              <w:rPr>
                <w:rFonts w:cs="Arial"/>
                <w:b/>
                <w:bCs/>
                <w:szCs w:val="20"/>
              </w:rPr>
              <w:t>Buyer</w:t>
            </w:r>
          </w:p>
          <w:p w14:paraId="6005344F" w14:textId="77777777" w:rsidR="00076FB5" w:rsidRPr="00095E6C" w:rsidRDefault="00076FB5" w:rsidP="009B222A">
            <w:pPr>
              <w:rPr>
                <w:rFonts w:cs="Arial"/>
                <w:szCs w:val="20"/>
              </w:rPr>
            </w:pPr>
          </w:p>
          <w:p w14:paraId="42B49A28" w14:textId="77777777" w:rsidR="00076FB5" w:rsidRDefault="00076FB5" w:rsidP="009B222A">
            <w:r w:rsidRPr="00095E6C">
              <w:rPr>
                <w:rFonts w:cs="Arial"/>
                <w:szCs w:val="20"/>
              </w:rPr>
              <w:t>Name</w:t>
            </w:r>
          </w:p>
        </w:tc>
      </w:tr>
      <w:tr w:rsidR="00076FB5" w14:paraId="71606ABE" w14:textId="77777777" w:rsidTr="00ED1A44">
        <w:trPr>
          <w:gridAfter w:val="1"/>
          <w:wAfter w:w="142" w:type="dxa"/>
        </w:trPr>
        <w:tc>
          <w:tcPr>
            <w:tcW w:w="5316" w:type="dxa"/>
            <w:gridSpan w:val="2"/>
          </w:tcPr>
          <w:p w14:paraId="5ADE1506" w14:textId="77777777" w:rsidR="00076FB5" w:rsidRPr="00095E6C" w:rsidRDefault="00076FB5" w:rsidP="009B222A">
            <w:pPr>
              <w:rPr>
                <w:szCs w:val="20"/>
              </w:rPr>
            </w:pPr>
          </w:p>
        </w:tc>
        <w:tc>
          <w:tcPr>
            <w:tcW w:w="4890" w:type="dxa"/>
            <w:gridSpan w:val="2"/>
          </w:tcPr>
          <w:p w14:paraId="14D97182" w14:textId="77777777" w:rsidR="00076FB5" w:rsidRPr="00095E6C" w:rsidRDefault="00076FB5" w:rsidP="009B222A">
            <w:pPr>
              <w:pStyle w:val="BodyTextIndent"/>
              <w:jc w:val="center"/>
              <w:rPr>
                <w:rFonts w:cs="Arial"/>
              </w:rPr>
            </w:pPr>
          </w:p>
          <w:p w14:paraId="74E43209" w14:textId="77777777" w:rsidR="00076FB5" w:rsidRDefault="00076FB5" w:rsidP="009B222A"/>
        </w:tc>
      </w:tr>
      <w:tr w:rsidR="00076FB5" w14:paraId="41B072F8" w14:textId="77777777" w:rsidTr="00ED1A44">
        <w:trPr>
          <w:gridAfter w:val="1"/>
          <w:wAfter w:w="142" w:type="dxa"/>
        </w:trPr>
        <w:tc>
          <w:tcPr>
            <w:tcW w:w="5316" w:type="dxa"/>
            <w:gridSpan w:val="2"/>
          </w:tcPr>
          <w:p w14:paraId="1AEBF562" w14:textId="77777777" w:rsidR="00076FB5" w:rsidRDefault="00076FB5" w:rsidP="009B222A">
            <w:pPr>
              <w:tabs>
                <w:tab w:val="left" w:pos="0"/>
                <w:tab w:val="left" w:pos="630"/>
              </w:tabs>
              <w:rPr>
                <w:rFonts w:cs="Arial"/>
                <w:szCs w:val="20"/>
              </w:rPr>
            </w:pPr>
          </w:p>
          <w:p w14:paraId="69317BE7" w14:textId="77777777" w:rsidR="00076FB5" w:rsidRPr="00095E6C" w:rsidRDefault="00076FB5" w:rsidP="009B222A">
            <w:pPr>
              <w:tabs>
                <w:tab w:val="left" w:pos="0"/>
                <w:tab w:val="left" w:pos="630"/>
              </w:tabs>
              <w:rPr>
                <w:rFonts w:cs="Arial"/>
                <w:szCs w:val="20"/>
              </w:rPr>
            </w:pPr>
            <w:r w:rsidRPr="00095E6C">
              <w:rPr>
                <w:rFonts w:cs="Arial"/>
                <w:szCs w:val="20"/>
              </w:rPr>
              <w:t>_____________________________________</w:t>
            </w:r>
            <w:r>
              <w:rPr>
                <w:rFonts w:cs="Arial"/>
                <w:szCs w:val="20"/>
              </w:rPr>
              <w:t>_______</w:t>
            </w:r>
          </w:p>
          <w:p w14:paraId="2A6B3BD0" w14:textId="77777777" w:rsidR="00076FB5" w:rsidRPr="00095E6C" w:rsidRDefault="00076FB5" w:rsidP="009B222A">
            <w:pPr>
              <w:tabs>
                <w:tab w:val="left" w:pos="0"/>
                <w:tab w:val="left" w:pos="630"/>
              </w:tabs>
              <w:jc w:val="center"/>
              <w:rPr>
                <w:rFonts w:cs="Arial"/>
                <w:szCs w:val="20"/>
              </w:rPr>
            </w:pPr>
            <w:r w:rsidRPr="00095E6C">
              <w:rPr>
                <w:rFonts w:cs="Arial"/>
                <w:szCs w:val="20"/>
              </w:rPr>
              <w:t>(</w:t>
            </w:r>
            <w:proofErr w:type="spellStart"/>
            <w:r w:rsidRPr="00095E6C">
              <w:rPr>
                <w:rFonts w:cs="Arial"/>
                <w:szCs w:val="20"/>
              </w:rPr>
              <w:t>pareigos</w:t>
            </w:r>
            <w:proofErr w:type="spellEnd"/>
            <w:r w:rsidRPr="00095E6C">
              <w:rPr>
                <w:rFonts w:cs="Arial"/>
                <w:szCs w:val="20"/>
              </w:rPr>
              <w:t xml:space="preserve">, </w:t>
            </w:r>
            <w:proofErr w:type="spellStart"/>
            <w:r w:rsidRPr="00095E6C">
              <w:rPr>
                <w:rFonts w:cs="Arial"/>
                <w:szCs w:val="20"/>
              </w:rPr>
              <w:t>vardas</w:t>
            </w:r>
            <w:proofErr w:type="spellEnd"/>
            <w:r w:rsidRPr="00095E6C">
              <w:rPr>
                <w:rFonts w:cs="Arial"/>
                <w:szCs w:val="20"/>
              </w:rPr>
              <w:t xml:space="preserve">, </w:t>
            </w:r>
            <w:proofErr w:type="spellStart"/>
            <w:r w:rsidRPr="00095E6C">
              <w:rPr>
                <w:rFonts w:cs="Arial"/>
                <w:szCs w:val="20"/>
              </w:rPr>
              <w:t>pavardė</w:t>
            </w:r>
            <w:proofErr w:type="spellEnd"/>
            <w:r w:rsidRPr="00095E6C">
              <w:rPr>
                <w:rFonts w:cs="Arial"/>
                <w:szCs w:val="20"/>
              </w:rPr>
              <w:t xml:space="preserve">, </w:t>
            </w:r>
            <w:proofErr w:type="spellStart"/>
            <w:r w:rsidRPr="00095E6C">
              <w:rPr>
                <w:rFonts w:cs="Arial"/>
                <w:szCs w:val="20"/>
              </w:rPr>
              <w:t>parašas</w:t>
            </w:r>
            <w:proofErr w:type="spellEnd"/>
            <w:r w:rsidRPr="00095E6C">
              <w:rPr>
                <w:rFonts w:cs="Arial"/>
                <w:szCs w:val="20"/>
              </w:rPr>
              <w:t>)</w:t>
            </w:r>
          </w:p>
          <w:p w14:paraId="6EE26DCE" w14:textId="77777777" w:rsidR="00076FB5" w:rsidRPr="00095E6C" w:rsidRDefault="00076FB5" w:rsidP="009B222A">
            <w:pPr>
              <w:tabs>
                <w:tab w:val="left" w:pos="0"/>
                <w:tab w:val="left" w:pos="630"/>
              </w:tabs>
              <w:jc w:val="center"/>
              <w:rPr>
                <w:rFonts w:cs="Arial"/>
                <w:szCs w:val="20"/>
              </w:rPr>
            </w:pPr>
          </w:p>
        </w:tc>
        <w:tc>
          <w:tcPr>
            <w:tcW w:w="4890" w:type="dxa"/>
            <w:gridSpan w:val="2"/>
          </w:tcPr>
          <w:p w14:paraId="7F9B7078" w14:textId="77777777" w:rsidR="00076FB5" w:rsidRPr="00095E6C" w:rsidRDefault="00076FB5" w:rsidP="009B222A">
            <w:pPr>
              <w:pStyle w:val="BodyTextIndent"/>
              <w:jc w:val="center"/>
              <w:rPr>
                <w:rFonts w:cs="Arial"/>
              </w:rPr>
            </w:pPr>
          </w:p>
          <w:p w14:paraId="09369685" w14:textId="77777777" w:rsidR="00076FB5" w:rsidRPr="00095E6C" w:rsidRDefault="00076FB5" w:rsidP="009B222A">
            <w:pPr>
              <w:pStyle w:val="BodyTextIndent"/>
              <w:jc w:val="center"/>
              <w:rPr>
                <w:rFonts w:cs="Arial"/>
              </w:rPr>
            </w:pPr>
            <w:r w:rsidRPr="00095E6C">
              <w:rPr>
                <w:rFonts w:cs="Arial"/>
              </w:rPr>
              <w:t>____________________________________</w:t>
            </w:r>
          </w:p>
          <w:p w14:paraId="0E392797" w14:textId="77777777" w:rsidR="00076FB5" w:rsidRDefault="00076FB5" w:rsidP="009B222A">
            <w:pPr>
              <w:jc w:val="center"/>
            </w:pPr>
            <w:r w:rsidRPr="00095E6C">
              <w:rPr>
                <w:rFonts w:cs="Arial"/>
                <w:szCs w:val="20"/>
              </w:rPr>
              <w:t>(position, full name, signature)</w:t>
            </w:r>
          </w:p>
        </w:tc>
      </w:tr>
      <w:tr w:rsidR="00076FB5" w14:paraId="0527743E" w14:textId="77777777" w:rsidTr="00ED1A44">
        <w:trPr>
          <w:gridAfter w:val="1"/>
          <w:wAfter w:w="142" w:type="dxa"/>
        </w:trPr>
        <w:tc>
          <w:tcPr>
            <w:tcW w:w="5316" w:type="dxa"/>
            <w:gridSpan w:val="2"/>
          </w:tcPr>
          <w:p w14:paraId="293766E4" w14:textId="77777777" w:rsidR="00076FB5" w:rsidRDefault="00076FB5" w:rsidP="009B222A">
            <w:pPr>
              <w:tabs>
                <w:tab w:val="left" w:pos="0"/>
                <w:tab w:val="left" w:pos="630"/>
              </w:tabs>
              <w:jc w:val="center"/>
              <w:rPr>
                <w:rFonts w:cs="Arial"/>
                <w:szCs w:val="20"/>
              </w:rPr>
            </w:pPr>
          </w:p>
          <w:p w14:paraId="4D7307A7" w14:textId="77777777" w:rsidR="00076FB5" w:rsidRPr="00095E6C" w:rsidRDefault="00076FB5" w:rsidP="009B222A">
            <w:pPr>
              <w:tabs>
                <w:tab w:val="left" w:pos="0"/>
                <w:tab w:val="left" w:pos="630"/>
              </w:tabs>
              <w:jc w:val="center"/>
              <w:rPr>
                <w:rFonts w:cs="Arial"/>
                <w:szCs w:val="20"/>
              </w:rPr>
            </w:pPr>
            <w:r w:rsidRPr="00095E6C">
              <w:rPr>
                <w:rFonts w:cs="Arial"/>
                <w:szCs w:val="20"/>
              </w:rPr>
              <w:t>_____________________________________</w:t>
            </w:r>
          </w:p>
          <w:p w14:paraId="50F96ECE" w14:textId="77777777" w:rsidR="00076FB5" w:rsidRPr="00095E6C" w:rsidRDefault="00076FB5" w:rsidP="009B222A">
            <w:pPr>
              <w:jc w:val="center"/>
              <w:rPr>
                <w:rFonts w:cs="Arial"/>
                <w:szCs w:val="20"/>
              </w:rPr>
            </w:pPr>
            <w:r w:rsidRPr="00095E6C">
              <w:rPr>
                <w:rFonts w:cs="Arial"/>
                <w:szCs w:val="20"/>
              </w:rPr>
              <w:t>(</w:t>
            </w:r>
            <w:proofErr w:type="spellStart"/>
            <w:r w:rsidRPr="00095E6C">
              <w:rPr>
                <w:rFonts w:cs="Arial"/>
                <w:szCs w:val="20"/>
              </w:rPr>
              <w:t>pareigos</w:t>
            </w:r>
            <w:proofErr w:type="spellEnd"/>
            <w:r w:rsidRPr="00095E6C">
              <w:rPr>
                <w:rFonts w:cs="Arial"/>
                <w:szCs w:val="20"/>
              </w:rPr>
              <w:t xml:space="preserve">, </w:t>
            </w:r>
            <w:proofErr w:type="spellStart"/>
            <w:r w:rsidRPr="00095E6C">
              <w:rPr>
                <w:rFonts w:cs="Arial"/>
                <w:szCs w:val="20"/>
              </w:rPr>
              <w:t>vardas</w:t>
            </w:r>
            <w:proofErr w:type="spellEnd"/>
            <w:r w:rsidRPr="00095E6C">
              <w:rPr>
                <w:rFonts w:cs="Arial"/>
                <w:szCs w:val="20"/>
              </w:rPr>
              <w:t xml:space="preserve">, </w:t>
            </w:r>
            <w:proofErr w:type="spellStart"/>
            <w:r w:rsidRPr="00095E6C">
              <w:rPr>
                <w:rFonts w:cs="Arial"/>
                <w:szCs w:val="20"/>
              </w:rPr>
              <w:t>pavardė</w:t>
            </w:r>
            <w:proofErr w:type="spellEnd"/>
            <w:r w:rsidRPr="00095E6C">
              <w:rPr>
                <w:rFonts w:cs="Arial"/>
                <w:szCs w:val="20"/>
              </w:rPr>
              <w:t xml:space="preserve">, </w:t>
            </w:r>
            <w:proofErr w:type="spellStart"/>
            <w:r w:rsidRPr="00095E6C">
              <w:rPr>
                <w:rFonts w:cs="Arial"/>
                <w:szCs w:val="20"/>
              </w:rPr>
              <w:t>parašas</w:t>
            </w:r>
            <w:proofErr w:type="spellEnd"/>
            <w:r w:rsidRPr="00095E6C">
              <w:rPr>
                <w:rFonts w:cs="Arial"/>
                <w:szCs w:val="20"/>
              </w:rPr>
              <w:t>)</w:t>
            </w:r>
          </w:p>
          <w:p w14:paraId="0C1CA636" w14:textId="77777777" w:rsidR="00076FB5" w:rsidRPr="00095E6C" w:rsidRDefault="00076FB5" w:rsidP="009B222A">
            <w:pPr>
              <w:rPr>
                <w:szCs w:val="20"/>
              </w:rPr>
            </w:pPr>
          </w:p>
        </w:tc>
        <w:tc>
          <w:tcPr>
            <w:tcW w:w="4890" w:type="dxa"/>
            <w:gridSpan w:val="2"/>
          </w:tcPr>
          <w:p w14:paraId="42212322" w14:textId="77777777" w:rsidR="00076FB5" w:rsidRDefault="00076FB5" w:rsidP="009B222A">
            <w:pPr>
              <w:pStyle w:val="BodyTextIndent"/>
              <w:jc w:val="center"/>
              <w:rPr>
                <w:rFonts w:cs="Arial"/>
              </w:rPr>
            </w:pPr>
          </w:p>
          <w:p w14:paraId="0C4DAE10" w14:textId="77777777" w:rsidR="00076FB5" w:rsidRPr="00095E6C" w:rsidRDefault="00076FB5" w:rsidP="009B222A">
            <w:pPr>
              <w:pStyle w:val="BodyTextIndent"/>
              <w:jc w:val="center"/>
              <w:rPr>
                <w:rFonts w:cs="Arial"/>
              </w:rPr>
            </w:pPr>
            <w:r w:rsidRPr="00095E6C">
              <w:rPr>
                <w:rFonts w:cs="Arial"/>
              </w:rPr>
              <w:t>____________________________________</w:t>
            </w:r>
          </w:p>
          <w:p w14:paraId="1B1B6612" w14:textId="77777777" w:rsidR="00076FB5" w:rsidRDefault="00076FB5" w:rsidP="009B222A">
            <w:pPr>
              <w:jc w:val="center"/>
            </w:pPr>
            <w:r w:rsidRPr="00095E6C">
              <w:rPr>
                <w:rFonts w:cs="Arial"/>
                <w:szCs w:val="20"/>
              </w:rPr>
              <w:t>(position, full name, signature)</w:t>
            </w:r>
          </w:p>
        </w:tc>
      </w:tr>
    </w:tbl>
    <w:p w14:paraId="50F7478F" w14:textId="77777777" w:rsidR="00076FB5" w:rsidRDefault="00076FB5">
      <w:r>
        <w:br w:type="page"/>
      </w:r>
    </w:p>
    <w:tbl>
      <w:tblPr>
        <w:tblStyle w:val="TableGrid"/>
        <w:tblW w:w="10206"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
        <w:gridCol w:w="4820"/>
        <w:gridCol w:w="213"/>
        <w:gridCol w:w="4749"/>
        <w:gridCol w:w="141"/>
      </w:tblGrid>
      <w:tr w:rsidR="009D159C" w:rsidRPr="00095E6C" w14:paraId="614EF294" w14:textId="77777777" w:rsidTr="00356E4D">
        <w:trPr>
          <w:gridBefore w:val="1"/>
          <w:gridAfter w:val="1"/>
          <w:wBefore w:w="283" w:type="dxa"/>
          <w:wAfter w:w="141" w:type="dxa"/>
        </w:trPr>
        <w:tc>
          <w:tcPr>
            <w:tcW w:w="4820" w:type="dxa"/>
          </w:tcPr>
          <w:p w14:paraId="117F8BF3" w14:textId="77777777" w:rsidR="009D159C" w:rsidRPr="00993B93" w:rsidRDefault="009D159C" w:rsidP="009B222A">
            <w:pPr>
              <w:pStyle w:val="BodyTextIndent"/>
              <w:spacing w:line="259" w:lineRule="auto"/>
              <w:jc w:val="right"/>
              <w:rPr>
                <w:rFonts w:cs="Arial"/>
              </w:rPr>
            </w:pPr>
            <w:r>
              <w:lastRenderedPageBreak/>
              <w:tab/>
            </w:r>
            <w:proofErr w:type="spellStart"/>
            <w:r w:rsidRPr="007E40D1">
              <w:rPr>
                <w:rFonts w:cs="Arial"/>
              </w:rPr>
              <w:t>Sutarties</w:t>
            </w:r>
            <w:proofErr w:type="spellEnd"/>
            <w:r w:rsidRPr="007E40D1">
              <w:rPr>
                <w:rFonts w:cs="Arial"/>
              </w:rPr>
              <w:t xml:space="preserve"> </w:t>
            </w:r>
            <w:r>
              <w:rPr>
                <w:rFonts w:cs="Arial"/>
              </w:rPr>
              <w:t>SD</w:t>
            </w:r>
            <w:r w:rsidRPr="007E40D1">
              <w:rPr>
                <w:rFonts w:cs="Arial"/>
              </w:rPr>
              <w:t xml:space="preserve"> </w:t>
            </w:r>
            <w:proofErr w:type="spellStart"/>
            <w:r w:rsidRPr="007E40D1">
              <w:rPr>
                <w:rFonts w:cs="Arial"/>
              </w:rPr>
              <w:t>Priedas</w:t>
            </w:r>
            <w:proofErr w:type="spellEnd"/>
            <w:r w:rsidRPr="007E40D1">
              <w:rPr>
                <w:rFonts w:cs="Arial"/>
              </w:rPr>
              <w:t xml:space="preserve"> Nr. 3</w:t>
            </w:r>
          </w:p>
        </w:tc>
        <w:tc>
          <w:tcPr>
            <w:tcW w:w="4962" w:type="dxa"/>
            <w:gridSpan w:val="2"/>
          </w:tcPr>
          <w:p w14:paraId="652897A8" w14:textId="77777777" w:rsidR="009D159C" w:rsidRPr="00095E6C" w:rsidRDefault="009D159C" w:rsidP="009B222A">
            <w:pPr>
              <w:jc w:val="right"/>
              <w:rPr>
                <w:rFonts w:cs="Arial"/>
                <w:szCs w:val="20"/>
              </w:rPr>
            </w:pPr>
            <w:r w:rsidRPr="00095E6C">
              <w:rPr>
                <w:rFonts w:cs="Arial"/>
                <w:szCs w:val="20"/>
              </w:rPr>
              <w:t xml:space="preserve">Annex 3 to the </w:t>
            </w:r>
            <w:r>
              <w:rPr>
                <w:rFonts w:cs="Arial"/>
                <w:szCs w:val="20"/>
              </w:rPr>
              <w:t>SP</w:t>
            </w:r>
            <w:r w:rsidRPr="00095E6C">
              <w:rPr>
                <w:rFonts w:cs="Arial"/>
                <w:szCs w:val="20"/>
              </w:rPr>
              <w:t xml:space="preserve"> of the </w:t>
            </w:r>
            <w:r>
              <w:rPr>
                <w:rFonts w:cs="Arial"/>
                <w:szCs w:val="20"/>
              </w:rPr>
              <w:t>Contract</w:t>
            </w:r>
          </w:p>
        </w:tc>
      </w:tr>
      <w:tr w:rsidR="009D159C" w:rsidRPr="00095E6C" w14:paraId="5B74BA2C" w14:textId="77777777" w:rsidTr="00356E4D">
        <w:trPr>
          <w:gridBefore w:val="1"/>
          <w:gridAfter w:val="1"/>
          <w:wBefore w:w="283" w:type="dxa"/>
          <w:wAfter w:w="141" w:type="dxa"/>
        </w:trPr>
        <w:tc>
          <w:tcPr>
            <w:tcW w:w="4820" w:type="dxa"/>
          </w:tcPr>
          <w:p w14:paraId="2CBCFCD8" w14:textId="77777777" w:rsidR="009D159C" w:rsidRDefault="009D159C" w:rsidP="009B222A"/>
        </w:tc>
        <w:tc>
          <w:tcPr>
            <w:tcW w:w="4962" w:type="dxa"/>
            <w:gridSpan w:val="2"/>
          </w:tcPr>
          <w:p w14:paraId="693CC594" w14:textId="77777777" w:rsidR="009D159C" w:rsidRPr="00095E6C" w:rsidRDefault="009D159C" w:rsidP="009B222A">
            <w:pPr>
              <w:rPr>
                <w:rFonts w:cs="Arial"/>
                <w:szCs w:val="20"/>
              </w:rPr>
            </w:pPr>
          </w:p>
        </w:tc>
      </w:tr>
      <w:tr w:rsidR="009D159C" w:rsidRPr="00095E6C" w14:paraId="07FAA978" w14:textId="77777777" w:rsidTr="00356E4D">
        <w:trPr>
          <w:gridBefore w:val="1"/>
          <w:gridAfter w:val="1"/>
          <w:wBefore w:w="283" w:type="dxa"/>
          <w:wAfter w:w="141" w:type="dxa"/>
        </w:trPr>
        <w:tc>
          <w:tcPr>
            <w:tcW w:w="4820" w:type="dxa"/>
          </w:tcPr>
          <w:p w14:paraId="28170A0B" w14:textId="77777777" w:rsidR="009D159C" w:rsidRPr="00993B93" w:rsidRDefault="009D159C" w:rsidP="009B222A">
            <w:pPr>
              <w:pStyle w:val="BodyTextIndent"/>
              <w:spacing w:line="259" w:lineRule="auto"/>
              <w:jc w:val="center"/>
              <w:rPr>
                <w:rFonts w:cs="Arial"/>
                <w:b/>
                <w:bCs/>
              </w:rPr>
            </w:pPr>
            <w:proofErr w:type="spellStart"/>
            <w:r w:rsidRPr="7DEBEEA4">
              <w:rPr>
                <w:rFonts w:cs="Arial"/>
                <w:b/>
                <w:bCs/>
              </w:rPr>
              <w:t>Pirkimo</w:t>
            </w:r>
            <w:proofErr w:type="spellEnd"/>
            <w:r w:rsidRPr="7DEBEEA4">
              <w:rPr>
                <w:rFonts w:cs="Arial"/>
                <w:b/>
                <w:bCs/>
              </w:rPr>
              <w:t xml:space="preserve"> </w:t>
            </w:r>
            <w:proofErr w:type="spellStart"/>
            <w:r w:rsidRPr="7DEBEEA4">
              <w:rPr>
                <w:rFonts w:cs="Arial"/>
                <w:b/>
                <w:bCs/>
              </w:rPr>
              <w:t>objekto</w:t>
            </w:r>
            <w:proofErr w:type="spellEnd"/>
            <w:r w:rsidRPr="7DEBEEA4">
              <w:rPr>
                <w:rFonts w:cs="Arial"/>
                <w:b/>
                <w:bCs/>
              </w:rPr>
              <w:t xml:space="preserve"> </w:t>
            </w:r>
            <w:proofErr w:type="spellStart"/>
            <w:r w:rsidRPr="7DEBEEA4">
              <w:rPr>
                <w:rFonts w:cs="Arial"/>
                <w:b/>
                <w:bCs/>
              </w:rPr>
              <w:t>pavadinimas</w:t>
            </w:r>
            <w:proofErr w:type="spellEnd"/>
            <w:r w:rsidRPr="7DEBEEA4">
              <w:rPr>
                <w:rFonts w:cs="Arial"/>
                <w:b/>
                <w:bCs/>
              </w:rPr>
              <w:t xml:space="preserve">, </w:t>
            </w:r>
            <w:proofErr w:type="spellStart"/>
            <w:r w:rsidRPr="7DEBEEA4">
              <w:rPr>
                <w:rFonts w:cs="Arial"/>
                <w:b/>
                <w:bCs/>
              </w:rPr>
              <w:t>kiekis</w:t>
            </w:r>
            <w:proofErr w:type="spellEnd"/>
            <w:r w:rsidRPr="7DEBEEA4">
              <w:rPr>
                <w:rFonts w:cs="Arial"/>
                <w:b/>
                <w:bCs/>
              </w:rPr>
              <w:t xml:space="preserve">, </w:t>
            </w:r>
            <w:proofErr w:type="spellStart"/>
            <w:r w:rsidRPr="7DEBEEA4">
              <w:rPr>
                <w:rFonts w:cs="Arial"/>
                <w:b/>
                <w:bCs/>
              </w:rPr>
              <w:t>įkainiai</w:t>
            </w:r>
            <w:proofErr w:type="spellEnd"/>
          </w:p>
        </w:tc>
        <w:tc>
          <w:tcPr>
            <w:tcW w:w="4962" w:type="dxa"/>
            <w:gridSpan w:val="2"/>
          </w:tcPr>
          <w:p w14:paraId="16E91C98" w14:textId="77777777" w:rsidR="009D159C" w:rsidRPr="00095E6C" w:rsidRDefault="009D159C" w:rsidP="001B1C12">
            <w:pPr>
              <w:ind w:left="320"/>
              <w:jc w:val="center"/>
              <w:rPr>
                <w:rFonts w:cs="Arial"/>
                <w:b/>
                <w:bCs/>
                <w:szCs w:val="20"/>
              </w:rPr>
            </w:pPr>
            <w:r w:rsidRPr="00095E6C">
              <w:rPr>
                <w:rFonts w:cs="Arial"/>
                <w:b/>
                <w:bCs/>
                <w:szCs w:val="20"/>
              </w:rPr>
              <w:t>Name, quantity</w:t>
            </w:r>
            <w:r>
              <w:rPr>
                <w:rFonts w:cs="Arial"/>
                <w:b/>
                <w:bCs/>
                <w:szCs w:val="20"/>
              </w:rPr>
              <w:t xml:space="preserve"> and Price Rates</w:t>
            </w:r>
            <w:r w:rsidRPr="00095E6C">
              <w:rPr>
                <w:rFonts w:cs="Arial"/>
                <w:b/>
                <w:bCs/>
                <w:szCs w:val="20"/>
              </w:rPr>
              <w:t xml:space="preserve"> of the </w:t>
            </w:r>
            <w:r>
              <w:rPr>
                <w:rFonts w:cs="Arial"/>
                <w:b/>
                <w:bCs/>
                <w:szCs w:val="20"/>
              </w:rPr>
              <w:t>Object</w:t>
            </w:r>
            <w:r w:rsidRPr="00095E6C">
              <w:rPr>
                <w:rFonts w:cs="Arial"/>
                <w:b/>
                <w:bCs/>
                <w:szCs w:val="20"/>
              </w:rPr>
              <w:t xml:space="preserve"> of the Procurement</w:t>
            </w:r>
          </w:p>
        </w:tc>
      </w:tr>
      <w:tr w:rsidR="009D159C" w:rsidRPr="00095E6C" w14:paraId="070B2495" w14:textId="77777777" w:rsidTr="00356E4D">
        <w:trPr>
          <w:gridBefore w:val="1"/>
          <w:gridAfter w:val="1"/>
          <w:wBefore w:w="283" w:type="dxa"/>
          <w:wAfter w:w="141" w:type="dxa"/>
        </w:trPr>
        <w:tc>
          <w:tcPr>
            <w:tcW w:w="4820" w:type="dxa"/>
          </w:tcPr>
          <w:p w14:paraId="3644278D" w14:textId="77777777" w:rsidR="009D159C" w:rsidRDefault="009D159C" w:rsidP="009B222A"/>
        </w:tc>
        <w:tc>
          <w:tcPr>
            <w:tcW w:w="4962" w:type="dxa"/>
            <w:gridSpan w:val="2"/>
          </w:tcPr>
          <w:p w14:paraId="6FAE2695" w14:textId="77777777" w:rsidR="009D159C" w:rsidRPr="00095E6C" w:rsidRDefault="009D159C" w:rsidP="009B222A">
            <w:pPr>
              <w:rPr>
                <w:rFonts w:cs="Arial"/>
                <w:szCs w:val="20"/>
              </w:rPr>
            </w:pPr>
          </w:p>
        </w:tc>
      </w:tr>
      <w:tr w:rsidR="009D159C" w:rsidRPr="00095E6C" w14:paraId="457E1F3C" w14:textId="77777777" w:rsidTr="00356E4D">
        <w:trPr>
          <w:gridBefore w:val="1"/>
          <w:gridAfter w:val="1"/>
          <w:wBefore w:w="283" w:type="dxa"/>
          <w:wAfter w:w="141" w:type="dxa"/>
        </w:trPr>
        <w:tc>
          <w:tcPr>
            <w:tcW w:w="4820" w:type="dxa"/>
          </w:tcPr>
          <w:p w14:paraId="518724BF" w14:textId="0ED60813" w:rsidR="009D159C" w:rsidRPr="00993B93" w:rsidRDefault="00EE0F2D" w:rsidP="001B1C12">
            <w:pPr>
              <w:pStyle w:val="BodyTextIndent"/>
              <w:spacing w:line="259" w:lineRule="auto"/>
              <w:ind w:left="42"/>
              <w:jc w:val="both"/>
              <w:rPr>
                <w:rFonts w:cs="Arial"/>
                <w:i/>
                <w:color w:val="FF0000"/>
              </w:rPr>
            </w:pPr>
            <w:proofErr w:type="spellStart"/>
            <w:r w:rsidRPr="2094E696">
              <w:rPr>
                <w:rFonts w:cs="Arial"/>
                <w:i/>
                <w:iCs/>
                <w:color w:val="FF0000"/>
              </w:rPr>
              <w:t>Perkeliama</w:t>
            </w:r>
            <w:proofErr w:type="spellEnd"/>
            <w:r w:rsidRPr="2094E696">
              <w:rPr>
                <w:rFonts w:cs="Arial"/>
                <w:i/>
                <w:iCs/>
                <w:color w:val="FF0000"/>
              </w:rPr>
              <w:t xml:space="preserve"> </w:t>
            </w:r>
            <w:proofErr w:type="spellStart"/>
            <w:r w:rsidRPr="2094E696">
              <w:rPr>
                <w:rFonts w:cs="Arial"/>
                <w:i/>
                <w:iCs/>
                <w:color w:val="FF0000"/>
              </w:rPr>
              <w:t>informacija</w:t>
            </w:r>
            <w:proofErr w:type="spellEnd"/>
            <w:r w:rsidRPr="2094E696">
              <w:rPr>
                <w:rFonts w:cs="Arial"/>
                <w:i/>
                <w:iCs/>
                <w:color w:val="FF0000"/>
              </w:rPr>
              <w:t xml:space="preserve"> </w:t>
            </w:r>
            <w:proofErr w:type="spellStart"/>
            <w:r w:rsidRPr="2094E696">
              <w:rPr>
                <w:rFonts w:cs="Arial"/>
                <w:i/>
                <w:iCs/>
                <w:color w:val="FF0000"/>
              </w:rPr>
              <w:t>iš</w:t>
            </w:r>
            <w:proofErr w:type="spellEnd"/>
            <w:r w:rsidRPr="2094E696">
              <w:rPr>
                <w:rFonts w:cs="Arial"/>
                <w:i/>
                <w:iCs/>
                <w:color w:val="FF0000"/>
              </w:rPr>
              <w:t xml:space="preserve"> </w:t>
            </w:r>
            <w:proofErr w:type="spellStart"/>
            <w:r w:rsidRPr="2094E696">
              <w:rPr>
                <w:rFonts w:cs="Arial"/>
                <w:i/>
                <w:iCs/>
                <w:color w:val="FF0000"/>
              </w:rPr>
              <w:t>Pasiūlymo</w:t>
            </w:r>
            <w:proofErr w:type="spellEnd"/>
            <w:r w:rsidRPr="2094E696">
              <w:rPr>
                <w:rFonts w:cs="Arial"/>
                <w:i/>
                <w:iCs/>
                <w:color w:val="FF0000"/>
              </w:rPr>
              <w:t xml:space="preserve"> </w:t>
            </w:r>
            <w:proofErr w:type="spellStart"/>
            <w:r w:rsidRPr="2094E696">
              <w:rPr>
                <w:rFonts w:cs="Arial"/>
                <w:i/>
                <w:iCs/>
                <w:color w:val="FF0000"/>
              </w:rPr>
              <w:t>formos</w:t>
            </w:r>
            <w:proofErr w:type="spellEnd"/>
            <w:r w:rsidRPr="2094E696">
              <w:rPr>
                <w:rFonts w:cs="Arial"/>
                <w:i/>
                <w:iCs/>
                <w:color w:val="FF0000"/>
              </w:rPr>
              <w:t>.</w:t>
            </w:r>
            <w:r>
              <w:rPr>
                <w:rFonts w:cs="Arial"/>
                <w:i/>
                <w:iCs/>
                <w:color w:val="FF0000"/>
              </w:rPr>
              <w:t xml:space="preserve"> </w:t>
            </w:r>
            <w:proofErr w:type="spellStart"/>
            <w:r>
              <w:rPr>
                <w:rFonts w:cs="Arial"/>
                <w:i/>
                <w:iCs/>
                <w:color w:val="FF0000"/>
              </w:rPr>
              <w:t>Jeigu</w:t>
            </w:r>
            <w:proofErr w:type="spellEnd"/>
            <w:r>
              <w:rPr>
                <w:rFonts w:cs="Arial"/>
                <w:i/>
                <w:iCs/>
                <w:color w:val="FF0000"/>
              </w:rPr>
              <w:t xml:space="preserve"> </w:t>
            </w:r>
            <w:proofErr w:type="spellStart"/>
            <w:r>
              <w:rPr>
                <w:rFonts w:cs="Arial"/>
                <w:i/>
                <w:iCs/>
                <w:color w:val="FF0000"/>
              </w:rPr>
              <w:t>pirkime</w:t>
            </w:r>
            <w:proofErr w:type="spellEnd"/>
            <w:r>
              <w:rPr>
                <w:rFonts w:cs="Arial"/>
                <w:i/>
                <w:iCs/>
                <w:color w:val="FF0000"/>
              </w:rPr>
              <w:t xml:space="preserve"> </w:t>
            </w:r>
            <w:proofErr w:type="spellStart"/>
            <w:r>
              <w:rPr>
                <w:rFonts w:cs="Arial"/>
                <w:i/>
                <w:iCs/>
                <w:color w:val="FF0000"/>
              </w:rPr>
              <w:t>taikyti</w:t>
            </w:r>
            <w:proofErr w:type="spellEnd"/>
            <w:r>
              <w:rPr>
                <w:rFonts w:cs="Arial"/>
                <w:i/>
                <w:iCs/>
                <w:color w:val="FF0000"/>
              </w:rPr>
              <w:t xml:space="preserve"> </w:t>
            </w:r>
            <w:proofErr w:type="spellStart"/>
            <w:r>
              <w:rPr>
                <w:rFonts w:cs="Arial"/>
                <w:i/>
                <w:iCs/>
                <w:color w:val="FF0000"/>
              </w:rPr>
              <w:t>kokybiniai</w:t>
            </w:r>
            <w:proofErr w:type="spellEnd"/>
            <w:r>
              <w:rPr>
                <w:rFonts w:cs="Arial"/>
                <w:i/>
                <w:iCs/>
                <w:color w:val="FF0000"/>
              </w:rPr>
              <w:t xml:space="preserve"> </w:t>
            </w:r>
            <w:proofErr w:type="spellStart"/>
            <w:r>
              <w:rPr>
                <w:rFonts w:cs="Arial"/>
                <w:i/>
                <w:iCs/>
                <w:color w:val="FF0000"/>
              </w:rPr>
              <w:t>kriterijai</w:t>
            </w:r>
            <w:proofErr w:type="spellEnd"/>
            <w:r>
              <w:rPr>
                <w:rFonts w:cs="Arial"/>
                <w:i/>
                <w:iCs/>
                <w:color w:val="FF0000"/>
              </w:rPr>
              <w:t xml:space="preserve">, </w:t>
            </w:r>
            <w:proofErr w:type="spellStart"/>
            <w:r>
              <w:rPr>
                <w:rFonts w:cs="Arial"/>
                <w:i/>
                <w:iCs/>
                <w:color w:val="FF0000"/>
              </w:rPr>
              <w:t>taip</w:t>
            </w:r>
            <w:proofErr w:type="spellEnd"/>
            <w:r>
              <w:rPr>
                <w:rFonts w:cs="Arial"/>
                <w:i/>
                <w:iCs/>
                <w:color w:val="FF0000"/>
              </w:rPr>
              <w:t xml:space="preserve"> pat </w:t>
            </w:r>
            <w:proofErr w:type="spellStart"/>
            <w:r>
              <w:rPr>
                <w:rFonts w:cs="Arial"/>
                <w:i/>
                <w:iCs/>
                <w:color w:val="FF0000"/>
              </w:rPr>
              <w:t>perkeliamos</w:t>
            </w:r>
            <w:proofErr w:type="spellEnd"/>
            <w:r>
              <w:rPr>
                <w:rFonts w:cs="Arial"/>
                <w:i/>
                <w:iCs/>
                <w:color w:val="FF0000"/>
              </w:rPr>
              <w:t xml:space="preserve"> </w:t>
            </w:r>
            <w:proofErr w:type="spellStart"/>
            <w:r>
              <w:rPr>
                <w:rFonts w:cs="Arial"/>
                <w:i/>
                <w:iCs/>
                <w:color w:val="FF0000"/>
              </w:rPr>
              <w:t>ekonominio</w:t>
            </w:r>
            <w:proofErr w:type="spellEnd"/>
            <w:r>
              <w:rPr>
                <w:rFonts w:cs="Arial"/>
                <w:i/>
                <w:iCs/>
                <w:color w:val="FF0000"/>
              </w:rPr>
              <w:t xml:space="preserve"> </w:t>
            </w:r>
            <w:proofErr w:type="spellStart"/>
            <w:r>
              <w:rPr>
                <w:rFonts w:cs="Arial"/>
                <w:i/>
                <w:iCs/>
                <w:color w:val="FF0000"/>
              </w:rPr>
              <w:t>naudingumo</w:t>
            </w:r>
            <w:proofErr w:type="spellEnd"/>
            <w:r>
              <w:rPr>
                <w:rFonts w:cs="Arial"/>
                <w:i/>
                <w:iCs/>
                <w:color w:val="FF0000"/>
              </w:rPr>
              <w:t xml:space="preserve"> </w:t>
            </w:r>
            <w:proofErr w:type="spellStart"/>
            <w:r>
              <w:rPr>
                <w:rFonts w:cs="Arial"/>
                <w:i/>
                <w:iCs/>
                <w:color w:val="FF0000"/>
              </w:rPr>
              <w:t>kriterijų</w:t>
            </w:r>
            <w:proofErr w:type="spellEnd"/>
            <w:r>
              <w:rPr>
                <w:rFonts w:cs="Arial"/>
                <w:i/>
                <w:iCs/>
                <w:color w:val="FF0000"/>
              </w:rPr>
              <w:t xml:space="preserve"> </w:t>
            </w:r>
            <w:proofErr w:type="spellStart"/>
            <w:r>
              <w:rPr>
                <w:rFonts w:cs="Arial"/>
                <w:i/>
                <w:iCs/>
                <w:color w:val="FF0000"/>
              </w:rPr>
              <w:t>pasiūlytos</w:t>
            </w:r>
            <w:proofErr w:type="spellEnd"/>
            <w:r>
              <w:rPr>
                <w:rFonts w:cs="Arial"/>
                <w:i/>
                <w:iCs/>
                <w:color w:val="FF0000"/>
              </w:rPr>
              <w:t xml:space="preserve"> </w:t>
            </w:r>
            <w:proofErr w:type="spellStart"/>
            <w:r>
              <w:rPr>
                <w:rFonts w:cs="Arial"/>
                <w:i/>
                <w:iCs/>
                <w:color w:val="FF0000"/>
              </w:rPr>
              <w:t>reikšmės</w:t>
            </w:r>
            <w:proofErr w:type="spellEnd"/>
            <w:r>
              <w:rPr>
                <w:rFonts w:cs="Arial"/>
                <w:i/>
                <w:iCs/>
                <w:color w:val="FF0000"/>
              </w:rPr>
              <w:t>.</w:t>
            </w:r>
          </w:p>
        </w:tc>
        <w:tc>
          <w:tcPr>
            <w:tcW w:w="4962" w:type="dxa"/>
            <w:gridSpan w:val="2"/>
          </w:tcPr>
          <w:p w14:paraId="64DC8990" w14:textId="77777777" w:rsidR="00356E4D" w:rsidRPr="00FE027A" w:rsidRDefault="00356E4D" w:rsidP="001B1C12">
            <w:pPr>
              <w:pStyle w:val="BodyTextIndent"/>
              <w:spacing w:line="259" w:lineRule="auto"/>
              <w:jc w:val="both"/>
              <w:rPr>
                <w:rFonts w:cs="Arial"/>
                <w:i/>
                <w:iCs/>
                <w:color w:val="FF0000"/>
              </w:rPr>
            </w:pPr>
            <w:r>
              <w:rPr>
                <w:i/>
                <w:color w:val="FF0000"/>
              </w:rPr>
              <w:t>Information must be transferred from the Tender form. If qualitative criteria are used in the procurement, the proposed values of the economic advantage criteria must also be transferred.</w:t>
            </w:r>
          </w:p>
          <w:p w14:paraId="48998B34" w14:textId="5D677411" w:rsidR="009D159C" w:rsidRPr="00095E6C" w:rsidRDefault="009D159C" w:rsidP="009B222A">
            <w:pPr>
              <w:jc w:val="both"/>
              <w:rPr>
                <w:rFonts w:cs="Arial"/>
                <w:i/>
                <w:iCs/>
                <w:color w:val="FF0000"/>
                <w:szCs w:val="20"/>
              </w:rPr>
            </w:pPr>
          </w:p>
        </w:tc>
      </w:tr>
      <w:tr w:rsidR="00356E4D" w:rsidRPr="00095E6C" w14:paraId="70E53834" w14:textId="625F47C4" w:rsidTr="00356E4D">
        <w:tc>
          <w:tcPr>
            <w:tcW w:w="5316" w:type="dxa"/>
            <w:gridSpan w:val="3"/>
          </w:tcPr>
          <w:p w14:paraId="52A475D8" w14:textId="77777777" w:rsidR="00356E4D" w:rsidRPr="00095E6C" w:rsidRDefault="00356E4D" w:rsidP="00356E4D">
            <w:pPr>
              <w:rPr>
                <w:rFonts w:cs="Arial"/>
                <w:b/>
                <w:szCs w:val="20"/>
              </w:rPr>
            </w:pPr>
            <w:proofErr w:type="spellStart"/>
            <w:r w:rsidRPr="00095E6C">
              <w:rPr>
                <w:rFonts w:cs="Arial"/>
                <w:b/>
                <w:szCs w:val="20"/>
              </w:rPr>
              <w:t>Paslaugų</w:t>
            </w:r>
            <w:proofErr w:type="spellEnd"/>
            <w:r w:rsidRPr="00095E6C">
              <w:rPr>
                <w:rFonts w:cs="Arial"/>
                <w:b/>
                <w:szCs w:val="20"/>
              </w:rPr>
              <w:t xml:space="preserve"> </w:t>
            </w:r>
            <w:proofErr w:type="spellStart"/>
            <w:r w:rsidRPr="00095E6C">
              <w:rPr>
                <w:rFonts w:cs="Arial"/>
                <w:b/>
                <w:szCs w:val="20"/>
              </w:rPr>
              <w:t>teikėjas</w:t>
            </w:r>
            <w:proofErr w:type="spellEnd"/>
          </w:p>
          <w:p w14:paraId="0A49B5A4" w14:textId="77777777" w:rsidR="00356E4D" w:rsidRPr="00095E6C" w:rsidRDefault="00356E4D" w:rsidP="00356E4D">
            <w:pPr>
              <w:rPr>
                <w:rFonts w:cs="Arial"/>
                <w:b/>
                <w:szCs w:val="20"/>
              </w:rPr>
            </w:pPr>
          </w:p>
          <w:p w14:paraId="48CA03B5" w14:textId="77777777" w:rsidR="00356E4D" w:rsidRPr="00095E6C" w:rsidRDefault="00356E4D" w:rsidP="00356E4D">
            <w:pPr>
              <w:rPr>
                <w:rFonts w:cs="Arial"/>
                <w:szCs w:val="20"/>
              </w:rPr>
            </w:pPr>
            <w:proofErr w:type="spellStart"/>
            <w:r w:rsidRPr="00095E6C">
              <w:rPr>
                <w:rFonts w:cs="Arial"/>
                <w:szCs w:val="20"/>
              </w:rPr>
              <w:t>Pavadinimas</w:t>
            </w:r>
            <w:proofErr w:type="spellEnd"/>
            <w:r w:rsidRPr="00095E6C">
              <w:rPr>
                <w:rFonts w:cs="Arial"/>
                <w:szCs w:val="20"/>
              </w:rPr>
              <w:t xml:space="preserve"> </w:t>
            </w:r>
          </w:p>
          <w:p w14:paraId="08FD1A43" w14:textId="77777777" w:rsidR="00356E4D" w:rsidRPr="00095E6C" w:rsidRDefault="00356E4D" w:rsidP="00356E4D">
            <w:pPr>
              <w:rPr>
                <w:rFonts w:cs="Arial"/>
                <w:szCs w:val="20"/>
              </w:rPr>
            </w:pPr>
          </w:p>
        </w:tc>
        <w:tc>
          <w:tcPr>
            <w:tcW w:w="4890" w:type="dxa"/>
            <w:gridSpan w:val="2"/>
          </w:tcPr>
          <w:p w14:paraId="659C75F8" w14:textId="77777777" w:rsidR="00356E4D" w:rsidRPr="00095E6C" w:rsidRDefault="00356E4D" w:rsidP="001B1C12">
            <w:pPr>
              <w:ind w:left="112"/>
              <w:rPr>
                <w:rFonts w:cs="Arial"/>
                <w:b/>
                <w:bCs/>
                <w:szCs w:val="20"/>
              </w:rPr>
            </w:pPr>
            <w:r w:rsidRPr="00095E6C">
              <w:rPr>
                <w:rFonts w:cs="Arial"/>
                <w:b/>
                <w:bCs/>
                <w:szCs w:val="20"/>
              </w:rPr>
              <w:t>Service Provider</w:t>
            </w:r>
          </w:p>
          <w:p w14:paraId="3E66A527" w14:textId="77777777" w:rsidR="00356E4D" w:rsidRPr="00095E6C" w:rsidRDefault="00356E4D" w:rsidP="001B1C12">
            <w:pPr>
              <w:ind w:left="112"/>
              <w:rPr>
                <w:rFonts w:cs="Arial"/>
                <w:szCs w:val="20"/>
              </w:rPr>
            </w:pPr>
          </w:p>
          <w:p w14:paraId="7C5126E1" w14:textId="02DA9EE4" w:rsidR="00356E4D" w:rsidRPr="00095E6C" w:rsidRDefault="00356E4D" w:rsidP="001B1C12">
            <w:pPr>
              <w:ind w:left="112"/>
              <w:rPr>
                <w:rFonts w:cs="Arial"/>
                <w:szCs w:val="20"/>
              </w:rPr>
            </w:pPr>
            <w:r w:rsidRPr="00095E6C">
              <w:rPr>
                <w:rFonts w:cs="Arial"/>
                <w:szCs w:val="20"/>
              </w:rPr>
              <w:t>Name</w:t>
            </w:r>
          </w:p>
        </w:tc>
      </w:tr>
      <w:tr w:rsidR="00356E4D" w:rsidRPr="00095E6C" w14:paraId="750A9B6B" w14:textId="180E3C84" w:rsidTr="00356E4D">
        <w:tc>
          <w:tcPr>
            <w:tcW w:w="5316" w:type="dxa"/>
            <w:gridSpan w:val="3"/>
          </w:tcPr>
          <w:p w14:paraId="24AA281D" w14:textId="77777777" w:rsidR="00356E4D" w:rsidRPr="00095E6C" w:rsidRDefault="00356E4D" w:rsidP="00356E4D">
            <w:pPr>
              <w:tabs>
                <w:tab w:val="left" w:pos="0"/>
                <w:tab w:val="left" w:pos="630"/>
              </w:tabs>
              <w:jc w:val="center"/>
              <w:rPr>
                <w:rFonts w:cs="Arial"/>
                <w:szCs w:val="20"/>
              </w:rPr>
            </w:pPr>
          </w:p>
          <w:p w14:paraId="2ED1B8E1" w14:textId="77777777" w:rsidR="00356E4D" w:rsidRPr="00095E6C" w:rsidRDefault="00356E4D" w:rsidP="00356E4D">
            <w:pPr>
              <w:tabs>
                <w:tab w:val="left" w:pos="0"/>
                <w:tab w:val="left" w:pos="630"/>
              </w:tabs>
              <w:jc w:val="center"/>
              <w:rPr>
                <w:rFonts w:cs="Arial"/>
                <w:szCs w:val="20"/>
              </w:rPr>
            </w:pPr>
            <w:r w:rsidRPr="00095E6C">
              <w:rPr>
                <w:rFonts w:cs="Arial"/>
                <w:szCs w:val="20"/>
              </w:rPr>
              <w:t>_____________________________________</w:t>
            </w:r>
            <w:r>
              <w:rPr>
                <w:rFonts w:cs="Arial"/>
                <w:szCs w:val="20"/>
              </w:rPr>
              <w:t>_______</w:t>
            </w:r>
          </w:p>
          <w:p w14:paraId="3EAE4922" w14:textId="77777777" w:rsidR="00356E4D" w:rsidRPr="00095E6C" w:rsidRDefault="00356E4D" w:rsidP="00356E4D">
            <w:pPr>
              <w:jc w:val="center"/>
              <w:rPr>
                <w:rFonts w:cs="Arial"/>
                <w:szCs w:val="20"/>
              </w:rPr>
            </w:pPr>
            <w:r w:rsidRPr="00095E6C">
              <w:rPr>
                <w:rFonts w:cs="Arial"/>
                <w:szCs w:val="20"/>
              </w:rPr>
              <w:t>(</w:t>
            </w:r>
            <w:proofErr w:type="spellStart"/>
            <w:r w:rsidRPr="00095E6C">
              <w:rPr>
                <w:rFonts w:cs="Arial"/>
                <w:szCs w:val="20"/>
              </w:rPr>
              <w:t>pareigos</w:t>
            </w:r>
            <w:proofErr w:type="spellEnd"/>
            <w:r w:rsidRPr="00095E6C">
              <w:rPr>
                <w:rFonts w:cs="Arial"/>
                <w:szCs w:val="20"/>
              </w:rPr>
              <w:t xml:space="preserve">, </w:t>
            </w:r>
            <w:proofErr w:type="spellStart"/>
            <w:r w:rsidRPr="00095E6C">
              <w:rPr>
                <w:rFonts w:cs="Arial"/>
                <w:szCs w:val="20"/>
              </w:rPr>
              <w:t>vardas</w:t>
            </w:r>
            <w:proofErr w:type="spellEnd"/>
            <w:r w:rsidRPr="00095E6C">
              <w:rPr>
                <w:rFonts w:cs="Arial"/>
                <w:szCs w:val="20"/>
              </w:rPr>
              <w:t xml:space="preserve">, </w:t>
            </w:r>
            <w:proofErr w:type="spellStart"/>
            <w:r w:rsidRPr="00095E6C">
              <w:rPr>
                <w:rFonts w:cs="Arial"/>
                <w:szCs w:val="20"/>
              </w:rPr>
              <w:t>pavardė</w:t>
            </w:r>
            <w:proofErr w:type="spellEnd"/>
            <w:r w:rsidRPr="00095E6C">
              <w:rPr>
                <w:rFonts w:cs="Arial"/>
                <w:szCs w:val="20"/>
              </w:rPr>
              <w:t xml:space="preserve">, </w:t>
            </w:r>
            <w:proofErr w:type="spellStart"/>
            <w:r w:rsidRPr="00095E6C">
              <w:rPr>
                <w:rFonts w:cs="Arial"/>
                <w:szCs w:val="20"/>
              </w:rPr>
              <w:t>parašas</w:t>
            </w:r>
            <w:proofErr w:type="spellEnd"/>
            <w:r w:rsidRPr="00095E6C">
              <w:rPr>
                <w:rFonts w:cs="Arial"/>
                <w:szCs w:val="20"/>
              </w:rPr>
              <w:t>)</w:t>
            </w:r>
          </w:p>
          <w:p w14:paraId="3F387C70" w14:textId="77777777" w:rsidR="00356E4D" w:rsidRPr="00095E6C" w:rsidRDefault="00356E4D" w:rsidP="00356E4D">
            <w:pPr>
              <w:jc w:val="center"/>
              <w:rPr>
                <w:szCs w:val="20"/>
              </w:rPr>
            </w:pPr>
          </w:p>
        </w:tc>
        <w:tc>
          <w:tcPr>
            <w:tcW w:w="4890" w:type="dxa"/>
            <w:gridSpan w:val="2"/>
          </w:tcPr>
          <w:p w14:paraId="710CD67D" w14:textId="77777777" w:rsidR="00356E4D" w:rsidRPr="00095E6C" w:rsidRDefault="00356E4D" w:rsidP="001B1C12">
            <w:pPr>
              <w:pStyle w:val="BodyTextIndent"/>
              <w:ind w:left="112"/>
              <w:rPr>
                <w:rFonts w:cs="Arial"/>
              </w:rPr>
            </w:pPr>
          </w:p>
          <w:p w14:paraId="148D6456" w14:textId="77777777" w:rsidR="00356E4D" w:rsidRPr="00095E6C" w:rsidRDefault="00356E4D" w:rsidP="001B1C12">
            <w:pPr>
              <w:pStyle w:val="BodyTextIndent"/>
              <w:ind w:left="112"/>
              <w:jc w:val="center"/>
              <w:rPr>
                <w:rFonts w:cs="Arial"/>
              </w:rPr>
            </w:pPr>
            <w:r w:rsidRPr="00095E6C">
              <w:rPr>
                <w:rFonts w:cs="Arial"/>
              </w:rPr>
              <w:t>____________________________________</w:t>
            </w:r>
          </w:p>
          <w:p w14:paraId="0F4EF284" w14:textId="77777777" w:rsidR="00356E4D" w:rsidRPr="00095E6C" w:rsidRDefault="00356E4D" w:rsidP="001B1C12">
            <w:pPr>
              <w:pStyle w:val="BodyTextIndent"/>
              <w:ind w:left="112"/>
              <w:jc w:val="center"/>
              <w:rPr>
                <w:rFonts w:cs="Arial"/>
              </w:rPr>
            </w:pPr>
            <w:r w:rsidRPr="00095E6C">
              <w:rPr>
                <w:rFonts w:cs="Arial"/>
              </w:rPr>
              <w:t>(position, full name, signature)</w:t>
            </w:r>
          </w:p>
          <w:p w14:paraId="75344375" w14:textId="77777777" w:rsidR="00356E4D" w:rsidRPr="00095E6C" w:rsidRDefault="00356E4D" w:rsidP="001B1C12">
            <w:pPr>
              <w:ind w:left="112"/>
              <w:rPr>
                <w:szCs w:val="20"/>
              </w:rPr>
            </w:pPr>
          </w:p>
        </w:tc>
      </w:tr>
      <w:tr w:rsidR="00356E4D" w:rsidRPr="00095E6C" w14:paraId="1FA6C5D4" w14:textId="62BA5910" w:rsidTr="00356E4D">
        <w:tc>
          <w:tcPr>
            <w:tcW w:w="5316" w:type="dxa"/>
            <w:gridSpan w:val="3"/>
          </w:tcPr>
          <w:p w14:paraId="32F943B2" w14:textId="77777777" w:rsidR="00356E4D" w:rsidRPr="00095E6C" w:rsidRDefault="00356E4D" w:rsidP="00356E4D">
            <w:pPr>
              <w:rPr>
                <w:szCs w:val="20"/>
              </w:rPr>
            </w:pPr>
          </w:p>
        </w:tc>
        <w:tc>
          <w:tcPr>
            <w:tcW w:w="4890" w:type="dxa"/>
            <w:gridSpan w:val="2"/>
          </w:tcPr>
          <w:p w14:paraId="21F7B3F9" w14:textId="77777777" w:rsidR="00356E4D" w:rsidRPr="00095E6C" w:rsidRDefault="00356E4D" w:rsidP="001B1C12">
            <w:pPr>
              <w:ind w:left="112"/>
              <w:rPr>
                <w:szCs w:val="20"/>
              </w:rPr>
            </w:pPr>
          </w:p>
        </w:tc>
      </w:tr>
      <w:tr w:rsidR="00356E4D" w:rsidRPr="00095E6C" w14:paraId="25F52AFF" w14:textId="36C02648" w:rsidTr="00356E4D">
        <w:tc>
          <w:tcPr>
            <w:tcW w:w="5316" w:type="dxa"/>
            <w:gridSpan w:val="3"/>
          </w:tcPr>
          <w:p w14:paraId="5C001867" w14:textId="77777777" w:rsidR="00356E4D" w:rsidRPr="00095E6C" w:rsidRDefault="00356E4D" w:rsidP="00356E4D">
            <w:pPr>
              <w:pStyle w:val="EndnoteText"/>
              <w:ind w:firstLine="0"/>
              <w:jc w:val="left"/>
              <w:rPr>
                <w:rFonts w:ascii="Arial" w:hAnsi="Arial" w:cs="Arial"/>
                <w:b/>
              </w:rPr>
            </w:pPr>
            <w:r w:rsidRPr="00095E6C">
              <w:rPr>
                <w:rFonts w:ascii="Arial" w:hAnsi="Arial" w:cs="Arial"/>
                <w:b/>
              </w:rPr>
              <w:t xml:space="preserve">Klientas </w:t>
            </w:r>
          </w:p>
          <w:p w14:paraId="0AB4FEB7" w14:textId="77777777" w:rsidR="00356E4D" w:rsidRPr="00095E6C" w:rsidRDefault="00356E4D" w:rsidP="00356E4D">
            <w:pPr>
              <w:pStyle w:val="EndnoteText"/>
              <w:ind w:firstLine="0"/>
              <w:jc w:val="left"/>
              <w:rPr>
                <w:rFonts w:ascii="Arial" w:hAnsi="Arial" w:cs="Arial"/>
                <w:b/>
              </w:rPr>
            </w:pPr>
          </w:p>
          <w:p w14:paraId="5C9C570B" w14:textId="77777777" w:rsidR="00356E4D" w:rsidRPr="00095E6C" w:rsidRDefault="00356E4D" w:rsidP="00356E4D">
            <w:pPr>
              <w:rPr>
                <w:rFonts w:cs="Arial"/>
                <w:szCs w:val="20"/>
              </w:rPr>
            </w:pPr>
            <w:proofErr w:type="spellStart"/>
            <w:r w:rsidRPr="00095E6C">
              <w:rPr>
                <w:rFonts w:cs="Arial"/>
                <w:szCs w:val="20"/>
              </w:rPr>
              <w:t>Pavadinimas</w:t>
            </w:r>
            <w:proofErr w:type="spellEnd"/>
            <w:r w:rsidRPr="00095E6C">
              <w:rPr>
                <w:rFonts w:cs="Arial"/>
                <w:szCs w:val="20"/>
              </w:rPr>
              <w:t xml:space="preserve"> </w:t>
            </w:r>
          </w:p>
          <w:p w14:paraId="74C43369" w14:textId="77777777" w:rsidR="00356E4D" w:rsidRPr="00095E6C" w:rsidRDefault="00356E4D" w:rsidP="00356E4D">
            <w:pPr>
              <w:rPr>
                <w:rFonts w:cs="Arial"/>
                <w:szCs w:val="20"/>
              </w:rPr>
            </w:pPr>
          </w:p>
        </w:tc>
        <w:tc>
          <w:tcPr>
            <w:tcW w:w="4890" w:type="dxa"/>
            <w:gridSpan w:val="2"/>
          </w:tcPr>
          <w:p w14:paraId="28658F9F" w14:textId="77777777" w:rsidR="00356E4D" w:rsidRPr="00095E6C" w:rsidRDefault="00356E4D" w:rsidP="001B1C12">
            <w:pPr>
              <w:ind w:left="112"/>
              <w:rPr>
                <w:rFonts w:cs="Arial"/>
                <w:b/>
                <w:bCs/>
                <w:szCs w:val="20"/>
              </w:rPr>
            </w:pPr>
            <w:r>
              <w:rPr>
                <w:rFonts w:cs="Arial"/>
                <w:b/>
                <w:bCs/>
                <w:szCs w:val="20"/>
              </w:rPr>
              <w:t>Buyer</w:t>
            </w:r>
          </w:p>
          <w:p w14:paraId="5B438447" w14:textId="77777777" w:rsidR="00356E4D" w:rsidRPr="00095E6C" w:rsidRDefault="00356E4D" w:rsidP="001B1C12">
            <w:pPr>
              <w:ind w:left="112"/>
              <w:rPr>
                <w:rFonts w:cs="Arial"/>
                <w:szCs w:val="20"/>
              </w:rPr>
            </w:pPr>
          </w:p>
          <w:p w14:paraId="0489754C" w14:textId="48367681" w:rsidR="00356E4D" w:rsidRPr="00095E6C" w:rsidRDefault="00356E4D" w:rsidP="001B1C12">
            <w:pPr>
              <w:ind w:left="112"/>
              <w:rPr>
                <w:rFonts w:cs="Arial"/>
                <w:szCs w:val="20"/>
              </w:rPr>
            </w:pPr>
            <w:r w:rsidRPr="00095E6C">
              <w:rPr>
                <w:rFonts w:cs="Arial"/>
                <w:szCs w:val="20"/>
              </w:rPr>
              <w:t>Name</w:t>
            </w:r>
          </w:p>
        </w:tc>
      </w:tr>
      <w:tr w:rsidR="00356E4D" w:rsidRPr="00095E6C" w14:paraId="33277408" w14:textId="6C6CFD1D" w:rsidTr="00356E4D">
        <w:tc>
          <w:tcPr>
            <w:tcW w:w="5316" w:type="dxa"/>
            <w:gridSpan w:val="3"/>
          </w:tcPr>
          <w:p w14:paraId="497F492F" w14:textId="77777777" w:rsidR="00356E4D" w:rsidRPr="00095E6C" w:rsidRDefault="00356E4D" w:rsidP="00356E4D">
            <w:pPr>
              <w:rPr>
                <w:szCs w:val="20"/>
              </w:rPr>
            </w:pPr>
          </w:p>
        </w:tc>
        <w:tc>
          <w:tcPr>
            <w:tcW w:w="4890" w:type="dxa"/>
            <w:gridSpan w:val="2"/>
          </w:tcPr>
          <w:p w14:paraId="5EEA6118" w14:textId="77777777" w:rsidR="00356E4D" w:rsidRPr="00095E6C" w:rsidRDefault="00356E4D" w:rsidP="001B1C12">
            <w:pPr>
              <w:pStyle w:val="BodyTextIndent"/>
              <w:ind w:left="112"/>
              <w:jc w:val="center"/>
              <w:rPr>
                <w:rFonts w:cs="Arial"/>
              </w:rPr>
            </w:pPr>
          </w:p>
          <w:p w14:paraId="2C3741F7" w14:textId="77777777" w:rsidR="00356E4D" w:rsidRPr="00095E6C" w:rsidRDefault="00356E4D" w:rsidP="001B1C12">
            <w:pPr>
              <w:ind w:left="112"/>
              <w:rPr>
                <w:szCs w:val="20"/>
              </w:rPr>
            </w:pPr>
          </w:p>
        </w:tc>
      </w:tr>
      <w:tr w:rsidR="00356E4D" w:rsidRPr="00095E6C" w14:paraId="3F9A2302" w14:textId="609BB0AE" w:rsidTr="00356E4D">
        <w:tc>
          <w:tcPr>
            <w:tcW w:w="5316" w:type="dxa"/>
            <w:gridSpan w:val="3"/>
          </w:tcPr>
          <w:p w14:paraId="0B9B1639" w14:textId="77777777" w:rsidR="00356E4D" w:rsidRDefault="00356E4D" w:rsidP="00356E4D">
            <w:pPr>
              <w:tabs>
                <w:tab w:val="left" w:pos="0"/>
                <w:tab w:val="left" w:pos="630"/>
              </w:tabs>
              <w:rPr>
                <w:rFonts w:cs="Arial"/>
                <w:szCs w:val="20"/>
              </w:rPr>
            </w:pPr>
          </w:p>
          <w:p w14:paraId="57B04ED7" w14:textId="77777777" w:rsidR="00356E4D" w:rsidRPr="00095E6C" w:rsidRDefault="00356E4D" w:rsidP="00356E4D">
            <w:pPr>
              <w:tabs>
                <w:tab w:val="left" w:pos="0"/>
                <w:tab w:val="left" w:pos="630"/>
              </w:tabs>
              <w:rPr>
                <w:rFonts w:cs="Arial"/>
                <w:szCs w:val="20"/>
              </w:rPr>
            </w:pPr>
            <w:r w:rsidRPr="00095E6C">
              <w:rPr>
                <w:rFonts w:cs="Arial"/>
                <w:szCs w:val="20"/>
              </w:rPr>
              <w:t>_____________________________________</w:t>
            </w:r>
            <w:r>
              <w:rPr>
                <w:rFonts w:cs="Arial"/>
                <w:szCs w:val="20"/>
              </w:rPr>
              <w:t>_______</w:t>
            </w:r>
          </w:p>
          <w:p w14:paraId="21CD688C" w14:textId="77777777" w:rsidR="00356E4D" w:rsidRPr="00095E6C" w:rsidRDefault="00356E4D" w:rsidP="00356E4D">
            <w:pPr>
              <w:tabs>
                <w:tab w:val="left" w:pos="0"/>
                <w:tab w:val="left" w:pos="630"/>
              </w:tabs>
              <w:jc w:val="center"/>
              <w:rPr>
                <w:rFonts w:cs="Arial"/>
                <w:szCs w:val="20"/>
              </w:rPr>
            </w:pPr>
            <w:r w:rsidRPr="00095E6C">
              <w:rPr>
                <w:rFonts w:cs="Arial"/>
                <w:szCs w:val="20"/>
              </w:rPr>
              <w:t>(</w:t>
            </w:r>
            <w:proofErr w:type="spellStart"/>
            <w:r w:rsidRPr="00095E6C">
              <w:rPr>
                <w:rFonts w:cs="Arial"/>
                <w:szCs w:val="20"/>
              </w:rPr>
              <w:t>pareigos</w:t>
            </w:r>
            <w:proofErr w:type="spellEnd"/>
            <w:r w:rsidRPr="00095E6C">
              <w:rPr>
                <w:rFonts w:cs="Arial"/>
                <w:szCs w:val="20"/>
              </w:rPr>
              <w:t xml:space="preserve">, </w:t>
            </w:r>
            <w:proofErr w:type="spellStart"/>
            <w:r w:rsidRPr="00095E6C">
              <w:rPr>
                <w:rFonts w:cs="Arial"/>
                <w:szCs w:val="20"/>
              </w:rPr>
              <w:t>vardas</w:t>
            </w:r>
            <w:proofErr w:type="spellEnd"/>
            <w:r w:rsidRPr="00095E6C">
              <w:rPr>
                <w:rFonts w:cs="Arial"/>
                <w:szCs w:val="20"/>
              </w:rPr>
              <w:t xml:space="preserve">, </w:t>
            </w:r>
            <w:proofErr w:type="spellStart"/>
            <w:r w:rsidRPr="00095E6C">
              <w:rPr>
                <w:rFonts w:cs="Arial"/>
                <w:szCs w:val="20"/>
              </w:rPr>
              <w:t>pavardė</w:t>
            </w:r>
            <w:proofErr w:type="spellEnd"/>
            <w:r w:rsidRPr="00095E6C">
              <w:rPr>
                <w:rFonts w:cs="Arial"/>
                <w:szCs w:val="20"/>
              </w:rPr>
              <w:t xml:space="preserve">, </w:t>
            </w:r>
            <w:proofErr w:type="spellStart"/>
            <w:r w:rsidRPr="00095E6C">
              <w:rPr>
                <w:rFonts w:cs="Arial"/>
                <w:szCs w:val="20"/>
              </w:rPr>
              <w:t>parašas</w:t>
            </w:r>
            <w:proofErr w:type="spellEnd"/>
            <w:r w:rsidRPr="00095E6C">
              <w:rPr>
                <w:rFonts w:cs="Arial"/>
                <w:szCs w:val="20"/>
              </w:rPr>
              <w:t>)</w:t>
            </w:r>
          </w:p>
          <w:p w14:paraId="60307F8D" w14:textId="77777777" w:rsidR="00356E4D" w:rsidRPr="00095E6C" w:rsidRDefault="00356E4D" w:rsidP="00356E4D">
            <w:pPr>
              <w:tabs>
                <w:tab w:val="left" w:pos="0"/>
                <w:tab w:val="left" w:pos="630"/>
              </w:tabs>
              <w:jc w:val="center"/>
              <w:rPr>
                <w:rFonts w:cs="Arial"/>
                <w:szCs w:val="20"/>
              </w:rPr>
            </w:pPr>
          </w:p>
        </w:tc>
        <w:tc>
          <w:tcPr>
            <w:tcW w:w="4890" w:type="dxa"/>
            <w:gridSpan w:val="2"/>
          </w:tcPr>
          <w:p w14:paraId="5D7F2B82" w14:textId="77777777" w:rsidR="00356E4D" w:rsidRPr="00095E6C" w:rsidRDefault="00356E4D" w:rsidP="001B1C12">
            <w:pPr>
              <w:pStyle w:val="BodyTextIndent"/>
              <w:ind w:left="112"/>
              <w:jc w:val="center"/>
              <w:rPr>
                <w:rFonts w:cs="Arial"/>
              </w:rPr>
            </w:pPr>
          </w:p>
          <w:p w14:paraId="72B5146F" w14:textId="77777777" w:rsidR="00356E4D" w:rsidRPr="00095E6C" w:rsidRDefault="00356E4D" w:rsidP="001B1C12">
            <w:pPr>
              <w:pStyle w:val="BodyTextIndent"/>
              <w:ind w:left="112"/>
              <w:jc w:val="center"/>
              <w:rPr>
                <w:rFonts w:cs="Arial"/>
              </w:rPr>
            </w:pPr>
            <w:r w:rsidRPr="00095E6C">
              <w:rPr>
                <w:rFonts w:cs="Arial"/>
              </w:rPr>
              <w:t>____________________________________</w:t>
            </w:r>
          </w:p>
          <w:p w14:paraId="4FD5F0AE" w14:textId="27DDC9FB" w:rsidR="00356E4D" w:rsidRPr="00095E6C" w:rsidRDefault="00356E4D" w:rsidP="001B1C12">
            <w:pPr>
              <w:ind w:left="112"/>
              <w:rPr>
                <w:rFonts w:cs="Arial"/>
                <w:szCs w:val="20"/>
              </w:rPr>
            </w:pPr>
            <w:r w:rsidRPr="00095E6C">
              <w:rPr>
                <w:rFonts w:cs="Arial"/>
                <w:szCs w:val="20"/>
              </w:rPr>
              <w:t>(position, full name, signature)</w:t>
            </w:r>
          </w:p>
        </w:tc>
      </w:tr>
      <w:tr w:rsidR="00356E4D" w:rsidRPr="00095E6C" w14:paraId="165AC9A5" w14:textId="029A6C24" w:rsidTr="00356E4D">
        <w:tc>
          <w:tcPr>
            <w:tcW w:w="5316" w:type="dxa"/>
            <w:gridSpan w:val="3"/>
          </w:tcPr>
          <w:p w14:paraId="173DD4F4" w14:textId="77777777" w:rsidR="00356E4D" w:rsidRDefault="00356E4D" w:rsidP="00356E4D">
            <w:pPr>
              <w:tabs>
                <w:tab w:val="left" w:pos="0"/>
                <w:tab w:val="left" w:pos="630"/>
              </w:tabs>
              <w:jc w:val="center"/>
              <w:rPr>
                <w:rFonts w:cs="Arial"/>
                <w:szCs w:val="20"/>
              </w:rPr>
            </w:pPr>
          </w:p>
          <w:p w14:paraId="3A1F4439" w14:textId="77777777" w:rsidR="00356E4D" w:rsidRPr="00095E6C" w:rsidRDefault="00356E4D" w:rsidP="00356E4D">
            <w:pPr>
              <w:tabs>
                <w:tab w:val="left" w:pos="0"/>
                <w:tab w:val="left" w:pos="630"/>
              </w:tabs>
              <w:jc w:val="center"/>
              <w:rPr>
                <w:rFonts w:cs="Arial"/>
                <w:szCs w:val="20"/>
              </w:rPr>
            </w:pPr>
            <w:r w:rsidRPr="00095E6C">
              <w:rPr>
                <w:rFonts w:cs="Arial"/>
                <w:szCs w:val="20"/>
              </w:rPr>
              <w:t>_____________________________________</w:t>
            </w:r>
          </w:p>
          <w:p w14:paraId="5C88FF4B" w14:textId="77777777" w:rsidR="00356E4D" w:rsidRPr="00095E6C" w:rsidRDefault="00356E4D" w:rsidP="00356E4D">
            <w:pPr>
              <w:jc w:val="center"/>
              <w:rPr>
                <w:rFonts w:cs="Arial"/>
                <w:szCs w:val="20"/>
              </w:rPr>
            </w:pPr>
            <w:r w:rsidRPr="00095E6C">
              <w:rPr>
                <w:rFonts w:cs="Arial"/>
                <w:szCs w:val="20"/>
              </w:rPr>
              <w:t>(</w:t>
            </w:r>
            <w:proofErr w:type="spellStart"/>
            <w:r w:rsidRPr="00095E6C">
              <w:rPr>
                <w:rFonts w:cs="Arial"/>
                <w:szCs w:val="20"/>
              </w:rPr>
              <w:t>pareigos</w:t>
            </w:r>
            <w:proofErr w:type="spellEnd"/>
            <w:r w:rsidRPr="00095E6C">
              <w:rPr>
                <w:rFonts w:cs="Arial"/>
                <w:szCs w:val="20"/>
              </w:rPr>
              <w:t xml:space="preserve">, </w:t>
            </w:r>
            <w:proofErr w:type="spellStart"/>
            <w:r w:rsidRPr="00095E6C">
              <w:rPr>
                <w:rFonts w:cs="Arial"/>
                <w:szCs w:val="20"/>
              </w:rPr>
              <w:t>vardas</w:t>
            </w:r>
            <w:proofErr w:type="spellEnd"/>
            <w:r w:rsidRPr="00095E6C">
              <w:rPr>
                <w:rFonts w:cs="Arial"/>
                <w:szCs w:val="20"/>
              </w:rPr>
              <w:t xml:space="preserve">, </w:t>
            </w:r>
            <w:proofErr w:type="spellStart"/>
            <w:r w:rsidRPr="00095E6C">
              <w:rPr>
                <w:rFonts w:cs="Arial"/>
                <w:szCs w:val="20"/>
              </w:rPr>
              <w:t>pavardė</w:t>
            </w:r>
            <w:proofErr w:type="spellEnd"/>
            <w:r w:rsidRPr="00095E6C">
              <w:rPr>
                <w:rFonts w:cs="Arial"/>
                <w:szCs w:val="20"/>
              </w:rPr>
              <w:t xml:space="preserve">, </w:t>
            </w:r>
            <w:proofErr w:type="spellStart"/>
            <w:r w:rsidRPr="00095E6C">
              <w:rPr>
                <w:rFonts w:cs="Arial"/>
                <w:szCs w:val="20"/>
              </w:rPr>
              <w:t>parašas</w:t>
            </w:r>
            <w:proofErr w:type="spellEnd"/>
            <w:r w:rsidRPr="00095E6C">
              <w:rPr>
                <w:rFonts w:cs="Arial"/>
                <w:szCs w:val="20"/>
              </w:rPr>
              <w:t>)</w:t>
            </w:r>
          </w:p>
          <w:p w14:paraId="0EB6D01E" w14:textId="77777777" w:rsidR="00356E4D" w:rsidRPr="00095E6C" w:rsidRDefault="00356E4D" w:rsidP="00356E4D">
            <w:pPr>
              <w:rPr>
                <w:szCs w:val="20"/>
              </w:rPr>
            </w:pPr>
          </w:p>
        </w:tc>
        <w:tc>
          <w:tcPr>
            <w:tcW w:w="4890" w:type="dxa"/>
            <w:gridSpan w:val="2"/>
          </w:tcPr>
          <w:p w14:paraId="42DAAAC4" w14:textId="77777777" w:rsidR="00356E4D" w:rsidRDefault="00356E4D" w:rsidP="001B1C12">
            <w:pPr>
              <w:pStyle w:val="BodyTextIndent"/>
              <w:ind w:left="112"/>
              <w:jc w:val="center"/>
              <w:rPr>
                <w:rFonts w:cs="Arial"/>
              </w:rPr>
            </w:pPr>
          </w:p>
          <w:p w14:paraId="59D603BC" w14:textId="77777777" w:rsidR="00356E4D" w:rsidRPr="00095E6C" w:rsidRDefault="00356E4D" w:rsidP="001B1C12">
            <w:pPr>
              <w:pStyle w:val="BodyTextIndent"/>
              <w:ind w:left="112"/>
              <w:jc w:val="center"/>
              <w:rPr>
                <w:rFonts w:cs="Arial"/>
              </w:rPr>
            </w:pPr>
            <w:r w:rsidRPr="00095E6C">
              <w:rPr>
                <w:rFonts w:cs="Arial"/>
              </w:rPr>
              <w:t>____________________________________</w:t>
            </w:r>
          </w:p>
          <w:p w14:paraId="79335F44" w14:textId="025A17AC" w:rsidR="00356E4D" w:rsidRPr="00095E6C" w:rsidRDefault="00356E4D" w:rsidP="001B1C12">
            <w:pPr>
              <w:ind w:left="112"/>
              <w:rPr>
                <w:szCs w:val="20"/>
              </w:rPr>
            </w:pPr>
            <w:r w:rsidRPr="00095E6C">
              <w:rPr>
                <w:rFonts w:cs="Arial"/>
                <w:szCs w:val="20"/>
              </w:rPr>
              <w:t>(position, full name, signature)</w:t>
            </w:r>
          </w:p>
        </w:tc>
      </w:tr>
    </w:tbl>
    <w:p w14:paraId="7A659C9A" w14:textId="77777777" w:rsidR="004E20E1" w:rsidRDefault="004E20E1" w:rsidP="00840FC1"/>
    <w:p w14:paraId="34559092" w14:textId="77777777" w:rsidR="009D159C" w:rsidRDefault="009D159C" w:rsidP="00840FC1"/>
    <w:p w14:paraId="4F6D9C5A" w14:textId="3B1404DC" w:rsidR="009D159C" w:rsidRDefault="009D159C">
      <w:r>
        <w:br w:type="page"/>
      </w:r>
    </w:p>
    <w:tbl>
      <w:tblPr>
        <w:tblStyle w:val="TableGrid"/>
        <w:tblW w:w="9923" w:type="dxa"/>
        <w:tblInd w:w="-294" w:type="dxa"/>
        <w:tblLook w:val="04A0" w:firstRow="1" w:lastRow="0" w:firstColumn="1" w:lastColumn="0" w:noHBand="0" w:noVBand="1"/>
      </w:tblPr>
      <w:tblGrid>
        <w:gridCol w:w="4797"/>
        <w:gridCol w:w="5126"/>
      </w:tblGrid>
      <w:tr w:rsidR="0057534C" w:rsidRPr="00095E6C" w14:paraId="360477E6" w14:textId="77777777" w:rsidTr="009B222A">
        <w:tc>
          <w:tcPr>
            <w:tcW w:w="4797" w:type="dxa"/>
          </w:tcPr>
          <w:p w14:paraId="3F408ECD" w14:textId="77777777" w:rsidR="0057534C" w:rsidRPr="005275EB" w:rsidRDefault="0057534C" w:rsidP="009B222A">
            <w:pPr>
              <w:pStyle w:val="BodyTextIndent"/>
              <w:spacing w:line="259" w:lineRule="auto"/>
              <w:jc w:val="right"/>
              <w:rPr>
                <w:rFonts w:cs="Arial"/>
                <w:lang w:val="lt-LT"/>
              </w:rPr>
            </w:pPr>
            <w:r w:rsidRPr="005275EB">
              <w:rPr>
                <w:rFonts w:cs="Arial"/>
                <w:lang w:val="lt-LT"/>
              </w:rPr>
              <w:lastRenderedPageBreak/>
              <w:t xml:space="preserve">Sutarties SD Priedas Nr. 5 </w:t>
            </w:r>
          </w:p>
        </w:tc>
        <w:tc>
          <w:tcPr>
            <w:tcW w:w="5126" w:type="dxa"/>
          </w:tcPr>
          <w:p w14:paraId="2AB327A4" w14:textId="77777777" w:rsidR="0057534C" w:rsidRPr="00095E6C" w:rsidRDefault="0057534C" w:rsidP="009B222A">
            <w:pPr>
              <w:jc w:val="right"/>
              <w:rPr>
                <w:rFonts w:cs="Arial"/>
                <w:szCs w:val="20"/>
              </w:rPr>
            </w:pPr>
            <w:r w:rsidRPr="00095E6C">
              <w:rPr>
                <w:rFonts w:cs="Arial"/>
                <w:szCs w:val="20"/>
              </w:rPr>
              <w:t xml:space="preserve">Annex 5 to the </w:t>
            </w:r>
            <w:r>
              <w:rPr>
                <w:rFonts w:cs="Arial"/>
                <w:szCs w:val="20"/>
              </w:rPr>
              <w:t>SP</w:t>
            </w:r>
            <w:r w:rsidRPr="00095E6C">
              <w:rPr>
                <w:rFonts w:cs="Arial"/>
                <w:szCs w:val="20"/>
              </w:rPr>
              <w:t xml:space="preserve"> of the </w:t>
            </w:r>
            <w:r>
              <w:rPr>
                <w:rFonts w:cs="Arial"/>
                <w:szCs w:val="20"/>
              </w:rPr>
              <w:t>Contract</w:t>
            </w:r>
          </w:p>
        </w:tc>
      </w:tr>
      <w:tr w:rsidR="0057534C" w:rsidRPr="00095E6C" w14:paraId="0828D5B1" w14:textId="77777777" w:rsidTr="009B222A">
        <w:tc>
          <w:tcPr>
            <w:tcW w:w="4797" w:type="dxa"/>
            <w:tcBorders>
              <w:bottom w:val="single" w:sz="4" w:space="0" w:color="auto"/>
            </w:tcBorders>
          </w:tcPr>
          <w:p w14:paraId="64788AAB" w14:textId="77777777" w:rsidR="0057534C" w:rsidRPr="005275EB" w:rsidRDefault="0057534C" w:rsidP="009B222A">
            <w:pPr>
              <w:pStyle w:val="BodyTextIndent"/>
              <w:spacing w:line="259" w:lineRule="auto"/>
              <w:jc w:val="right"/>
              <w:rPr>
                <w:rFonts w:cs="Arial"/>
                <w:lang w:val="lt-LT"/>
              </w:rPr>
            </w:pPr>
          </w:p>
        </w:tc>
        <w:tc>
          <w:tcPr>
            <w:tcW w:w="5126" w:type="dxa"/>
            <w:tcBorders>
              <w:bottom w:val="single" w:sz="4" w:space="0" w:color="auto"/>
            </w:tcBorders>
          </w:tcPr>
          <w:p w14:paraId="7F6CB356" w14:textId="77777777" w:rsidR="0057534C" w:rsidRPr="00095E6C" w:rsidRDefault="0057534C" w:rsidP="009B222A">
            <w:pPr>
              <w:jc w:val="right"/>
              <w:rPr>
                <w:rFonts w:cs="Arial"/>
                <w:szCs w:val="20"/>
              </w:rPr>
            </w:pPr>
          </w:p>
        </w:tc>
      </w:tr>
      <w:tr w:rsidR="0057534C" w:rsidRPr="006227D3" w14:paraId="5512EB71" w14:textId="77777777" w:rsidTr="009B222A">
        <w:tc>
          <w:tcPr>
            <w:tcW w:w="4797" w:type="dxa"/>
            <w:tcBorders>
              <w:bottom w:val="single" w:sz="4" w:space="0" w:color="auto"/>
            </w:tcBorders>
          </w:tcPr>
          <w:p w14:paraId="219AAD10" w14:textId="77777777" w:rsidR="0057534C" w:rsidRPr="005275EB" w:rsidRDefault="0057534C" w:rsidP="009B222A">
            <w:pPr>
              <w:pStyle w:val="BodyTextIndent"/>
              <w:spacing w:line="259" w:lineRule="auto"/>
              <w:jc w:val="center"/>
              <w:rPr>
                <w:rFonts w:cs="Arial"/>
                <w:b/>
                <w:bCs/>
                <w:lang w:val="lt-LT"/>
              </w:rPr>
            </w:pPr>
            <w:r w:rsidRPr="005275EB">
              <w:rPr>
                <w:rFonts w:cs="Arial"/>
                <w:b/>
                <w:bCs/>
                <w:lang w:val="lt-LT"/>
              </w:rPr>
              <w:t xml:space="preserve">ŪKIO SUBJEKTŲ, SPECIALISTŲ, SUBTEIKĖJŲ SĄRAŠAS BEI PERDUODAMŲ SUTARTINIŲ ĮSIPAREIGOJIMŲ DALIS </w:t>
            </w:r>
          </w:p>
        </w:tc>
        <w:tc>
          <w:tcPr>
            <w:tcW w:w="5126" w:type="dxa"/>
            <w:tcBorders>
              <w:bottom w:val="single" w:sz="4" w:space="0" w:color="auto"/>
            </w:tcBorders>
          </w:tcPr>
          <w:p w14:paraId="45EDF669" w14:textId="77777777" w:rsidR="0057534C" w:rsidRPr="006227D3" w:rsidRDefault="0057534C" w:rsidP="009B222A">
            <w:pPr>
              <w:pStyle w:val="BodyTextIndent"/>
              <w:spacing w:line="259" w:lineRule="auto"/>
              <w:jc w:val="center"/>
              <w:rPr>
                <w:rFonts w:cs="Arial"/>
                <w:b/>
                <w:bCs/>
                <w:lang w:val="en-GB"/>
              </w:rPr>
            </w:pPr>
            <w:r w:rsidRPr="001C7B81">
              <w:rPr>
                <w:rFonts w:cs="Arial"/>
                <w:b/>
                <w:bCs/>
                <w:lang w:val="en-GB"/>
              </w:rPr>
              <w:t xml:space="preserve">LIST OF </w:t>
            </w:r>
            <w:r>
              <w:rPr>
                <w:rFonts w:cs="Arial"/>
                <w:b/>
                <w:bCs/>
                <w:lang w:val="en-GB"/>
              </w:rPr>
              <w:t>ECONOMIC ENTITIES, SPECIALISTS, SUB-SUPPLIERS</w:t>
            </w:r>
            <w:r w:rsidRPr="001C7B81">
              <w:rPr>
                <w:rFonts w:cs="Arial"/>
                <w:b/>
                <w:bCs/>
                <w:lang w:val="en-GB"/>
              </w:rPr>
              <w:t xml:space="preserve"> AND SHARE OF THE TRANSFERRED CONTRACTUAL OBLIGATIONS </w:t>
            </w:r>
          </w:p>
        </w:tc>
      </w:tr>
      <w:tr w:rsidR="0057534C" w14:paraId="3EE12868" w14:textId="77777777" w:rsidTr="009B222A">
        <w:tc>
          <w:tcPr>
            <w:tcW w:w="4797" w:type="dxa"/>
            <w:tcBorders>
              <w:top w:val="single" w:sz="4" w:space="0" w:color="auto"/>
              <w:left w:val="nil"/>
              <w:bottom w:val="nil"/>
              <w:right w:val="nil"/>
            </w:tcBorders>
          </w:tcPr>
          <w:p w14:paraId="51DF2AF6" w14:textId="77777777" w:rsidR="0057534C" w:rsidRPr="005275EB" w:rsidRDefault="0057534C" w:rsidP="009B222A">
            <w:pPr>
              <w:rPr>
                <w:lang w:val="lt-LT"/>
              </w:rPr>
            </w:pPr>
          </w:p>
        </w:tc>
        <w:tc>
          <w:tcPr>
            <w:tcW w:w="5126" w:type="dxa"/>
            <w:tcBorders>
              <w:top w:val="single" w:sz="4" w:space="0" w:color="auto"/>
              <w:left w:val="nil"/>
              <w:bottom w:val="nil"/>
              <w:right w:val="nil"/>
            </w:tcBorders>
          </w:tcPr>
          <w:p w14:paraId="79800232" w14:textId="77777777" w:rsidR="0057534C" w:rsidRDefault="0057534C" w:rsidP="009B222A"/>
        </w:tc>
      </w:tr>
      <w:tr w:rsidR="0057534C" w14:paraId="0024DE08" w14:textId="77777777" w:rsidTr="009B222A">
        <w:tc>
          <w:tcPr>
            <w:tcW w:w="4797" w:type="dxa"/>
            <w:tcBorders>
              <w:top w:val="nil"/>
              <w:left w:val="nil"/>
              <w:bottom w:val="single" w:sz="4" w:space="0" w:color="auto"/>
              <w:right w:val="nil"/>
            </w:tcBorders>
          </w:tcPr>
          <w:p w14:paraId="5ED7FB84" w14:textId="77777777" w:rsidR="0057534C" w:rsidRPr="005275EB" w:rsidRDefault="0057534C" w:rsidP="009B222A">
            <w:pPr>
              <w:rPr>
                <w:lang w:val="lt-LT"/>
              </w:rPr>
            </w:pPr>
            <w:r w:rsidRPr="005275EB">
              <w:rPr>
                <w:rFonts w:cs="Arial"/>
                <w:lang w:val="lt-LT"/>
              </w:rPr>
              <w:t xml:space="preserve">Pasitelkti Ūkio subjektai ir </w:t>
            </w:r>
            <w:proofErr w:type="spellStart"/>
            <w:r w:rsidRPr="005275EB">
              <w:rPr>
                <w:rFonts w:cs="Arial"/>
                <w:lang w:val="lt-LT"/>
              </w:rPr>
              <w:t>kvazisubtiekėjai</w:t>
            </w:r>
            <w:proofErr w:type="spellEnd"/>
            <w:r w:rsidRPr="005275EB">
              <w:rPr>
                <w:rFonts w:cs="Arial"/>
                <w:lang w:val="lt-LT"/>
              </w:rPr>
              <w:t xml:space="preserve"> (dėl atitikimo kvalifikacijos reikalavimui)</w:t>
            </w:r>
          </w:p>
        </w:tc>
        <w:tc>
          <w:tcPr>
            <w:tcW w:w="5126" w:type="dxa"/>
            <w:tcBorders>
              <w:top w:val="nil"/>
              <w:left w:val="nil"/>
              <w:bottom w:val="single" w:sz="4" w:space="0" w:color="auto"/>
              <w:right w:val="nil"/>
            </w:tcBorders>
          </w:tcPr>
          <w:p w14:paraId="1ED8D9B6" w14:textId="77777777" w:rsidR="0057534C" w:rsidRDefault="0057534C" w:rsidP="009B222A">
            <w:r>
              <w:rPr>
                <w:rFonts w:cs="Arial"/>
                <w:szCs w:val="20"/>
              </w:rPr>
              <w:t>Engaged</w:t>
            </w:r>
            <w:r w:rsidRPr="00095E6C">
              <w:rPr>
                <w:rFonts w:cs="Arial"/>
                <w:szCs w:val="20"/>
              </w:rPr>
              <w:t xml:space="preserve"> </w:t>
            </w:r>
            <w:r>
              <w:rPr>
                <w:rFonts w:cs="Arial"/>
                <w:szCs w:val="20"/>
              </w:rPr>
              <w:t xml:space="preserve">Economic Entities and </w:t>
            </w:r>
            <w:r w:rsidRPr="00B81BA2">
              <w:rPr>
                <w:rFonts w:cs="Arial"/>
                <w:szCs w:val="20"/>
              </w:rPr>
              <w:t>Quasi-</w:t>
            </w:r>
            <w:proofErr w:type="spellStart"/>
            <w:r w:rsidRPr="00B81BA2">
              <w:rPr>
                <w:rFonts w:cs="Arial"/>
                <w:szCs w:val="20"/>
              </w:rPr>
              <w:t>subsupplier</w:t>
            </w:r>
            <w:proofErr w:type="spellEnd"/>
            <w:r w:rsidRPr="00095E6C">
              <w:rPr>
                <w:rFonts w:cs="Arial"/>
                <w:szCs w:val="20"/>
              </w:rPr>
              <w:t xml:space="preserve"> (for compliance </w:t>
            </w:r>
            <w:proofErr w:type="gramStart"/>
            <w:r w:rsidRPr="00095E6C">
              <w:rPr>
                <w:rFonts w:cs="Arial"/>
                <w:szCs w:val="20"/>
              </w:rPr>
              <w:t>to</w:t>
            </w:r>
            <w:proofErr w:type="gramEnd"/>
            <w:r w:rsidRPr="00095E6C">
              <w:rPr>
                <w:rFonts w:cs="Arial"/>
                <w:szCs w:val="20"/>
              </w:rPr>
              <w:t xml:space="preserve"> the qualification requirement)</w:t>
            </w:r>
          </w:p>
        </w:tc>
      </w:tr>
      <w:tr w:rsidR="0057534C" w14:paraId="26FC9CBA" w14:textId="77777777" w:rsidTr="009B222A">
        <w:tc>
          <w:tcPr>
            <w:tcW w:w="4797" w:type="dxa"/>
            <w:tcBorders>
              <w:top w:val="single" w:sz="4" w:space="0" w:color="auto"/>
            </w:tcBorders>
          </w:tcPr>
          <w:p w14:paraId="21669440" w14:textId="77777777" w:rsidR="0057534C" w:rsidRPr="005275EB" w:rsidRDefault="0057534C" w:rsidP="009B222A">
            <w:pPr>
              <w:rPr>
                <w:lang w:val="lt-LT"/>
              </w:rPr>
            </w:pPr>
            <w:r w:rsidRPr="005275EB">
              <w:rPr>
                <w:rFonts w:cs="Arial"/>
                <w:b/>
                <w:bCs/>
                <w:lang w:val="lt-LT"/>
              </w:rPr>
              <w:t>Pavadinimas / Name</w:t>
            </w:r>
          </w:p>
        </w:tc>
        <w:tc>
          <w:tcPr>
            <w:tcW w:w="5126" w:type="dxa"/>
            <w:tcBorders>
              <w:top w:val="single" w:sz="4" w:space="0" w:color="auto"/>
            </w:tcBorders>
          </w:tcPr>
          <w:p w14:paraId="77522FB1" w14:textId="77777777" w:rsidR="0057534C" w:rsidRDefault="0057534C" w:rsidP="009B222A">
            <w:proofErr w:type="spellStart"/>
            <w:r w:rsidRPr="008540F9">
              <w:rPr>
                <w:rFonts w:cs="Arial"/>
                <w:b/>
                <w:bCs/>
              </w:rPr>
              <w:t>Kvalifikacijos</w:t>
            </w:r>
            <w:proofErr w:type="spellEnd"/>
            <w:r w:rsidRPr="008540F9">
              <w:rPr>
                <w:rFonts w:cs="Arial"/>
                <w:b/>
                <w:bCs/>
              </w:rPr>
              <w:t xml:space="preserve"> </w:t>
            </w:r>
            <w:proofErr w:type="spellStart"/>
            <w:r w:rsidRPr="008540F9">
              <w:rPr>
                <w:rFonts w:cs="Arial"/>
                <w:b/>
                <w:bCs/>
              </w:rPr>
              <w:t>reikalavimas</w:t>
            </w:r>
            <w:proofErr w:type="spellEnd"/>
            <w:r w:rsidRPr="008540F9">
              <w:rPr>
                <w:rFonts w:cs="Arial"/>
                <w:b/>
                <w:bCs/>
              </w:rPr>
              <w:t xml:space="preserve"> (</w:t>
            </w:r>
            <w:proofErr w:type="spellStart"/>
            <w:r w:rsidRPr="008540F9">
              <w:rPr>
                <w:rFonts w:cs="Arial"/>
                <w:b/>
                <w:bCs/>
              </w:rPr>
              <w:t>nurodyti</w:t>
            </w:r>
            <w:proofErr w:type="spellEnd"/>
            <w:r w:rsidRPr="008540F9">
              <w:rPr>
                <w:rFonts w:cs="Arial"/>
                <w:b/>
                <w:bCs/>
              </w:rPr>
              <w:t xml:space="preserve"> SPS </w:t>
            </w:r>
            <w:proofErr w:type="spellStart"/>
            <w:r w:rsidRPr="008540F9">
              <w:rPr>
                <w:rFonts w:cs="Arial"/>
                <w:b/>
                <w:bCs/>
              </w:rPr>
              <w:t>priedo</w:t>
            </w:r>
            <w:proofErr w:type="spellEnd"/>
            <w:r w:rsidRPr="008540F9">
              <w:rPr>
                <w:rFonts w:cs="Arial"/>
                <w:b/>
                <w:bCs/>
              </w:rPr>
              <w:t xml:space="preserve"> Nr</w:t>
            </w:r>
            <w:r>
              <w:rPr>
                <w:rFonts w:cs="Arial"/>
                <w:b/>
                <w:bCs/>
              </w:rPr>
              <w:t>.</w:t>
            </w:r>
            <w:r w:rsidRPr="008540F9">
              <w:rPr>
                <w:rFonts w:cs="Arial"/>
                <w:b/>
                <w:bCs/>
              </w:rPr>
              <w:t xml:space="preserve"> __ </w:t>
            </w:r>
            <w:proofErr w:type="spellStart"/>
            <w:r w:rsidRPr="008540F9">
              <w:rPr>
                <w:rFonts w:cs="Arial"/>
                <w:b/>
                <w:bCs/>
              </w:rPr>
              <w:t>punktą</w:t>
            </w:r>
            <w:proofErr w:type="spellEnd"/>
            <w:r w:rsidRPr="008540F9">
              <w:rPr>
                <w:rFonts w:cs="Arial"/>
                <w:b/>
                <w:bCs/>
              </w:rPr>
              <w:t xml:space="preserve"> </w:t>
            </w:r>
            <w:proofErr w:type="spellStart"/>
            <w:r w:rsidRPr="008540F9">
              <w:rPr>
                <w:rFonts w:cs="Arial"/>
                <w:b/>
                <w:bCs/>
              </w:rPr>
              <w:t>ir</w:t>
            </w:r>
            <w:proofErr w:type="spellEnd"/>
            <w:r w:rsidRPr="008540F9">
              <w:rPr>
                <w:rFonts w:cs="Arial"/>
                <w:b/>
                <w:bCs/>
              </w:rPr>
              <w:t xml:space="preserve"> </w:t>
            </w:r>
            <w:proofErr w:type="spellStart"/>
            <w:r w:rsidRPr="008540F9">
              <w:rPr>
                <w:rFonts w:cs="Arial"/>
                <w:b/>
                <w:bCs/>
              </w:rPr>
              <w:t>patį</w:t>
            </w:r>
            <w:proofErr w:type="spellEnd"/>
            <w:r w:rsidRPr="008540F9">
              <w:rPr>
                <w:rFonts w:cs="Arial"/>
                <w:b/>
                <w:bCs/>
              </w:rPr>
              <w:t xml:space="preserve"> </w:t>
            </w:r>
            <w:proofErr w:type="spellStart"/>
            <w:r w:rsidRPr="008540F9">
              <w:rPr>
                <w:rFonts w:cs="Arial"/>
                <w:b/>
                <w:bCs/>
              </w:rPr>
              <w:t>reikalavimą</w:t>
            </w:r>
            <w:proofErr w:type="spellEnd"/>
            <w:r w:rsidRPr="008540F9">
              <w:rPr>
                <w:rFonts w:cs="Arial"/>
                <w:b/>
                <w:bCs/>
              </w:rPr>
              <w:t>)</w:t>
            </w:r>
            <w:r>
              <w:rPr>
                <w:rFonts w:cs="Arial"/>
                <w:b/>
                <w:bCs/>
              </w:rPr>
              <w:t xml:space="preserve"> / Qualification requirement (indicate the specific paragraph of Annex </w:t>
            </w:r>
            <w:r w:rsidRPr="006227D3">
              <w:rPr>
                <w:rFonts w:cs="Arial"/>
                <w:b/>
                <w:bCs/>
                <w:highlight w:val="yellow"/>
              </w:rPr>
              <w:t>[No.]</w:t>
            </w:r>
            <w:r>
              <w:rPr>
                <w:rFonts w:cs="Arial"/>
                <w:b/>
                <w:bCs/>
              </w:rPr>
              <w:t xml:space="preserve"> to the SPC and the requirement itself)</w:t>
            </w:r>
          </w:p>
        </w:tc>
      </w:tr>
      <w:tr w:rsidR="0057534C" w:rsidRPr="008540F9" w14:paraId="6CBA4F9E" w14:textId="77777777" w:rsidTr="009B222A">
        <w:tc>
          <w:tcPr>
            <w:tcW w:w="4797" w:type="dxa"/>
            <w:tcBorders>
              <w:bottom w:val="single" w:sz="4" w:space="0" w:color="auto"/>
            </w:tcBorders>
          </w:tcPr>
          <w:p w14:paraId="44155620" w14:textId="77777777" w:rsidR="0057534C" w:rsidRPr="005275EB" w:rsidRDefault="0057534C" w:rsidP="009B222A">
            <w:pPr>
              <w:rPr>
                <w:rFonts w:cs="Arial"/>
                <w:b/>
                <w:bCs/>
                <w:lang w:val="lt-LT"/>
              </w:rPr>
            </w:pPr>
          </w:p>
        </w:tc>
        <w:tc>
          <w:tcPr>
            <w:tcW w:w="5126" w:type="dxa"/>
            <w:tcBorders>
              <w:bottom w:val="single" w:sz="4" w:space="0" w:color="auto"/>
            </w:tcBorders>
          </w:tcPr>
          <w:p w14:paraId="0195D934" w14:textId="77777777" w:rsidR="0057534C" w:rsidRPr="008540F9" w:rsidRDefault="0057534C" w:rsidP="009B222A">
            <w:pPr>
              <w:rPr>
                <w:rFonts w:cs="Arial"/>
                <w:b/>
                <w:bCs/>
              </w:rPr>
            </w:pPr>
          </w:p>
        </w:tc>
      </w:tr>
      <w:tr w:rsidR="0057534C" w14:paraId="023F4E63" w14:textId="77777777" w:rsidTr="009B222A">
        <w:tc>
          <w:tcPr>
            <w:tcW w:w="4797" w:type="dxa"/>
            <w:tcBorders>
              <w:bottom w:val="single" w:sz="4" w:space="0" w:color="auto"/>
            </w:tcBorders>
          </w:tcPr>
          <w:p w14:paraId="428D554A" w14:textId="77777777" w:rsidR="0057534C" w:rsidRPr="005275EB" w:rsidRDefault="0057534C" w:rsidP="009B222A">
            <w:pPr>
              <w:rPr>
                <w:lang w:val="lt-LT"/>
              </w:rPr>
            </w:pPr>
          </w:p>
        </w:tc>
        <w:tc>
          <w:tcPr>
            <w:tcW w:w="5126" w:type="dxa"/>
            <w:tcBorders>
              <w:bottom w:val="single" w:sz="4" w:space="0" w:color="auto"/>
            </w:tcBorders>
          </w:tcPr>
          <w:p w14:paraId="430DC4AF" w14:textId="77777777" w:rsidR="0057534C" w:rsidRDefault="0057534C" w:rsidP="009B222A"/>
        </w:tc>
      </w:tr>
      <w:tr w:rsidR="0057534C" w14:paraId="584BAA88" w14:textId="77777777" w:rsidTr="009B222A">
        <w:tc>
          <w:tcPr>
            <w:tcW w:w="4797" w:type="dxa"/>
            <w:tcBorders>
              <w:top w:val="single" w:sz="4" w:space="0" w:color="auto"/>
              <w:left w:val="nil"/>
              <w:bottom w:val="nil"/>
              <w:right w:val="nil"/>
            </w:tcBorders>
          </w:tcPr>
          <w:p w14:paraId="51AED327" w14:textId="77777777" w:rsidR="0057534C" w:rsidRPr="005275EB" w:rsidRDefault="0057534C" w:rsidP="009B222A">
            <w:pPr>
              <w:rPr>
                <w:lang w:val="lt-LT"/>
              </w:rPr>
            </w:pPr>
          </w:p>
        </w:tc>
        <w:tc>
          <w:tcPr>
            <w:tcW w:w="5126" w:type="dxa"/>
            <w:tcBorders>
              <w:top w:val="single" w:sz="4" w:space="0" w:color="auto"/>
              <w:left w:val="nil"/>
              <w:bottom w:val="nil"/>
              <w:right w:val="nil"/>
            </w:tcBorders>
          </w:tcPr>
          <w:p w14:paraId="3AE758EF" w14:textId="77777777" w:rsidR="0057534C" w:rsidRDefault="0057534C" w:rsidP="009B222A"/>
        </w:tc>
      </w:tr>
      <w:tr w:rsidR="0057534C" w14:paraId="0B271E37" w14:textId="77777777" w:rsidTr="009B222A">
        <w:tc>
          <w:tcPr>
            <w:tcW w:w="4797" w:type="dxa"/>
            <w:tcBorders>
              <w:top w:val="nil"/>
              <w:left w:val="nil"/>
              <w:bottom w:val="single" w:sz="4" w:space="0" w:color="auto"/>
              <w:right w:val="nil"/>
            </w:tcBorders>
          </w:tcPr>
          <w:p w14:paraId="69D9F7D9" w14:textId="049E3D29" w:rsidR="0057534C" w:rsidRPr="005275EB" w:rsidRDefault="00650767" w:rsidP="00650767">
            <w:pPr>
              <w:pStyle w:val="BodyTextIndent"/>
              <w:spacing w:line="259" w:lineRule="auto"/>
              <w:jc w:val="both"/>
              <w:rPr>
                <w:rFonts w:cs="Arial"/>
                <w:lang w:val="lt-LT"/>
              </w:rPr>
            </w:pPr>
            <w:proofErr w:type="spellStart"/>
            <w:r w:rsidRPr="00FE027A">
              <w:rPr>
                <w:rFonts w:cs="Arial"/>
              </w:rPr>
              <w:t>Pasitelkti</w:t>
            </w:r>
            <w:proofErr w:type="spellEnd"/>
            <w:r w:rsidRPr="00FE027A">
              <w:rPr>
                <w:rFonts w:cs="Arial"/>
              </w:rPr>
              <w:t xml:space="preserve"> </w:t>
            </w:r>
            <w:proofErr w:type="spellStart"/>
            <w:r>
              <w:rPr>
                <w:rFonts w:cs="Arial"/>
              </w:rPr>
              <w:t>Subteikėjai</w:t>
            </w:r>
            <w:proofErr w:type="spellEnd"/>
            <w:r>
              <w:rPr>
                <w:rFonts w:cs="Arial"/>
              </w:rPr>
              <w:t xml:space="preserve">, </w:t>
            </w:r>
            <w:proofErr w:type="spellStart"/>
            <w:r>
              <w:rPr>
                <w:rFonts w:cs="Arial"/>
              </w:rPr>
              <w:t>kurie</w:t>
            </w:r>
            <w:proofErr w:type="spellEnd"/>
            <w:r>
              <w:rPr>
                <w:rFonts w:cs="Arial"/>
              </w:rPr>
              <w:t xml:space="preserve"> </w:t>
            </w:r>
            <w:proofErr w:type="spellStart"/>
            <w:r>
              <w:rPr>
                <w:rFonts w:cs="Arial"/>
              </w:rPr>
              <w:t>vykdys</w:t>
            </w:r>
            <w:proofErr w:type="spellEnd"/>
            <w:r>
              <w:rPr>
                <w:rFonts w:cs="Arial"/>
              </w:rPr>
              <w:t xml:space="preserve"> </w:t>
            </w:r>
            <w:proofErr w:type="spellStart"/>
            <w:r>
              <w:rPr>
                <w:rFonts w:cs="Arial"/>
              </w:rPr>
              <w:t>sutarties</w:t>
            </w:r>
            <w:proofErr w:type="spellEnd"/>
            <w:r>
              <w:rPr>
                <w:rFonts w:cs="Arial"/>
              </w:rPr>
              <w:t xml:space="preserve"> </w:t>
            </w:r>
            <w:proofErr w:type="spellStart"/>
            <w:r>
              <w:rPr>
                <w:rFonts w:cs="Arial"/>
              </w:rPr>
              <w:t>dalį</w:t>
            </w:r>
            <w:proofErr w:type="spellEnd"/>
            <w:r>
              <w:rPr>
                <w:rFonts w:cs="Arial"/>
              </w:rPr>
              <w:t xml:space="preserve">, </w:t>
            </w:r>
            <w:proofErr w:type="spellStart"/>
            <w:r>
              <w:rPr>
                <w:rFonts w:cs="Arial"/>
              </w:rPr>
              <w:t>kuriai</w:t>
            </w:r>
            <w:proofErr w:type="spellEnd"/>
            <w:r>
              <w:rPr>
                <w:rFonts w:cs="Arial"/>
              </w:rPr>
              <w:t xml:space="preserve"> </w:t>
            </w:r>
            <w:proofErr w:type="spellStart"/>
            <w:r>
              <w:rPr>
                <w:rFonts w:cs="Arial"/>
              </w:rPr>
              <w:t>keliami</w:t>
            </w:r>
            <w:proofErr w:type="spellEnd"/>
            <w:r>
              <w:rPr>
                <w:rFonts w:cs="Arial"/>
              </w:rPr>
              <w:t xml:space="preserve"> </w:t>
            </w:r>
            <w:proofErr w:type="spellStart"/>
            <w:r>
              <w:rPr>
                <w:rFonts w:cs="Arial"/>
              </w:rPr>
              <w:t>Pirkimo</w:t>
            </w:r>
            <w:proofErr w:type="spellEnd"/>
            <w:r>
              <w:rPr>
                <w:rFonts w:cs="Arial"/>
              </w:rPr>
              <w:t xml:space="preserve"> </w:t>
            </w:r>
            <w:proofErr w:type="spellStart"/>
            <w:r>
              <w:rPr>
                <w:rFonts w:cs="Arial"/>
              </w:rPr>
              <w:t>sąlygose</w:t>
            </w:r>
            <w:proofErr w:type="spellEnd"/>
            <w:r>
              <w:rPr>
                <w:rFonts w:cs="Arial"/>
              </w:rPr>
              <w:t xml:space="preserve"> </w:t>
            </w:r>
            <w:proofErr w:type="spellStart"/>
            <w:r>
              <w:rPr>
                <w:rFonts w:cs="Arial"/>
              </w:rPr>
              <w:t>nurodyti</w:t>
            </w:r>
            <w:proofErr w:type="spellEnd"/>
            <w:r>
              <w:rPr>
                <w:rFonts w:cs="Arial"/>
              </w:rPr>
              <w:t xml:space="preserve"> </w:t>
            </w:r>
            <w:proofErr w:type="spellStart"/>
            <w:r>
              <w:rPr>
                <w:rFonts w:cs="Arial"/>
              </w:rPr>
              <w:t>reikalavimai</w:t>
            </w:r>
            <w:proofErr w:type="spellEnd"/>
            <w:r>
              <w:rPr>
                <w:rFonts w:cs="Arial"/>
              </w:rPr>
              <w:t xml:space="preserve"> </w:t>
            </w:r>
            <w:proofErr w:type="spellStart"/>
            <w:r>
              <w:rPr>
                <w:rFonts w:cs="Arial"/>
              </w:rPr>
              <w:t>kvalifikacijai</w:t>
            </w:r>
            <w:proofErr w:type="spellEnd"/>
            <w:r>
              <w:rPr>
                <w:rFonts w:cs="Arial"/>
              </w:rPr>
              <w:t xml:space="preserve"> (</w:t>
            </w:r>
            <w:proofErr w:type="spellStart"/>
            <w:r>
              <w:rPr>
                <w:rFonts w:cs="Arial"/>
              </w:rPr>
              <w:t>Paslaugų</w:t>
            </w:r>
            <w:proofErr w:type="spellEnd"/>
            <w:r>
              <w:rPr>
                <w:rFonts w:cs="Arial"/>
              </w:rPr>
              <w:t xml:space="preserve"> </w:t>
            </w:r>
            <w:proofErr w:type="spellStart"/>
            <w:r>
              <w:rPr>
                <w:rFonts w:cs="Arial"/>
              </w:rPr>
              <w:t>teikėjas</w:t>
            </w:r>
            <w:proofErr w:type="spellEnd"/>
            <w:r>
              <w:rPr>
                <w:rFonts w:cs="Arial"/>
              </w:rPr>
              <w:t xml:space="preserve"> pats </w:t>
            </w:r>
            <w:proofErr w:type="spellStart"/>
            <w:r>
              <w:rPr>
                <w:rFonts w:cs="Arial"/>
              </w:rPr>
              <w:t>atitinka</w:t>
            </w:r>
            <w:proofErr w:type="spellEnd"/>
            <w:r>
              <w:rPr>
                <w:rFonts w:cs="Arial"/>
              </w:rPr>
              <w:t xml:space="preserve"> </w:t>
            </w:r>
            <w:proofErr w:type="spellStart"/>
            <w:r>
              <w:rPr>
                <w:rFonts w:cs="Arial"/>
              </w:rPr>
              <w:t>keliamą</w:t>
            </w:r>
            <w:proofErr w:type="spellEnd"/>
            <w:r>
              <w:rPr>
                <w:rFonts w:cs="Arial"/>
              </w:rPr>
              <w:t xml:space="preserve"> </w:t>
            </w:r>
            <w:proofErr w:type="spellStart"/>
            <w:r>
              <w:rPr>
                <w:rFonts w:cs="Arial"/>
              </w:rPr>
              <w:t>kvalifikacijos</w:t>
            </w:r>
            <w:proofErr w:type="spellEnd"/>
            <w:r>
              <w:rPr>
                <w:rFonts w:cs="Arial"/>
              </w:rPr>
              <w:t xml:space="preserve"> </w:t>
            </w:r>
            <w:proofErr w:type="spellStart"/>
            <w:proofErr w:type="gramStart"/>
            <w:r>
              <w:rPr>
                <w:rFonts w:cs="Arial"/>
              </w:rPr>
              <w:t>reikalavimą</w:t>
            </w:r>
            <w:proofErr w:type="spellEnd"/>
            <w:r>
              <w:rPr>
                <w:rFonts w:cs="Arial"/>
              </w:rPr>
              <w:t>)</w:t>
            </w:r>
            <w:r>
              <w:rPr>
                <w:rFonts w:cs="Arial"/>
                <w:b/>
                <w:bCs/>
              </w:rPr>
              <w:t>*</w:t>
            </w:r>
            <w:proofErr w:type="gramEnd"/>
          </w:p>
        </w:tc>
        <w:tc>
          <w:tcPr>
            <w:tcW w:w="5126" w:type="dxa"/>
            <w:tcBorders>
              <w:top w:val="nil"/>
              <w:left w:val="nil"/>
              <w:bottom w:val="single" w:sz="4" w:space="0" w:color="auto"/>
              <w:right w:val="nil"/>
            </w:tcBorders>
          </w:tcPr>
          <w:p w14:paraId="6A0634DE" w14:textId="3B634FDD" w:rsidR="0057534C" w:rsidRDefault="00CE1AA6" w:rsidP="009B222A">
            <w:pPr>
              <w:jc w:val="both"/>
            </w:pPr>
            <w:r>
              <w:t xml:space="preserve">Engaged Subcontractors who will carry out the lot of the Contract that is subject to the qualification requirements specified in the Procurement Conditions (the Service Provider meets the specified qualification requirement on its </w:t>
            </w:r>
            <w:proofErr w:type="gramStart"/>
            <w:r>
              <w:t>own)*</w:t>
            </w:r>
            <w:proofErr w:type="gramEnd"/>
          </w:p>
        </w:tc>
      </w:tr>
      <w:tr w:rsidR="0057534C" w14:paraId="3534DB24" w14:textId="77777777" w:rsidTr="009B222A">
        <w:tc>
          <w:tcPr>
            <w:tcW w:w="4797" w:type="dxa"/>
            <w:tcBorders>
              <w:top w:val="single" w:sz="4" w:space="0" w:color="auto"/>
            </w:tcBorders>
          </w:tcPr>
          <w:p w14:paraId="76BED73A" w14:textId="77777777" w:rsidR="0057534C" w:rsidRPr="005275EB" w:rsidRDefault="0057534C" w:rsidP="009B222A">
            <w:pPr>
              <w:rPr>
                <w:lang w:val="lt-LT"/>
              </w:rPr>
            </w:pPr>
            <w:r w:rsidRPr="005275EB">
              <w:rPr>
                <w:rFonts w:cs="Arial"/>
                <w:b/>
                <w:bCs/>
                <w:lang w:val="lt-LT"/>
              </w:rPr>
              <w:t xml:space="preserve">Pavadinimas arba Vardas Pavardė / Name </w:t>
            </w:r>
            <w:proofErr w:type="spellStart"/>
            <w:r w:rsidRPr="005275EB">
              <w:rPr>
                <w:rFonts w:cs="Arial"/>
                <w:b/>
                <w:bCs/>
                <w:lang w:val="lt-LT"/>
              </w:rPr>
              <w:t>and</w:t>
            </w:r>
            <w:proofErr w:type="spellEnd"/>
            <w:r w:rsidRPr="005275EB">
              <w:rPr>
                <w:rFonts w:cs="Arial"/>
                <w:b/>
                <w:bCs/>
                <w:lang w:val="lt-LT"/>
              </w:rPr>
              <w:t xml:space="preserve"> </w:t>
            </w:r>
            <w:proofErr w:type="spellStart"/>
            <w:r w:rsidRPr="005275EB">
              <w:rPr>
                <w:rFonts w:cs="Arial"/>
                <w:b/>
                <w:bCs/>
                <w:lang w:val="lt-LT"/>
              </w:rPr>
              <w:t>Full</w:t>
            </w:r>
            <w:proofErr w:type="spellEnd"/>
            <w:r w:rsidRPr="005275EB">
              <w:rPr>
                <w:rFonts w:cs="Arial"/>
                <w:b/>
                <w:bCs/>
                <w:lang w:val="lt-LT"/>
              </w:rPr>
              <w:t xml:space="preserve"> name</w:t>
            </w:r>
          </w:p>
        </w:tc>
        <w:tc>
          <w:tcPr>
            <w:tcW w:w="5126" w:type="dxa"/>
            <w:tcBorders>
              <w:top w:val="single" w:sz="4" w:space="0" w:color="auto"/>
            </w:tcBorders>
          </w:tcPr>
          <w:p w14:paraId="1253D591" w14:textId="77777777" w:rsidR="0057534C" w:rsidRDefault="0057534C" w:rsidP="009B222A">
            <w:pPr>
              <w:jc w:val="both"/>
            </w:pPr>
            <w:proofErr w:type="spellStart"/>
            <w:r w:rsidRPr="008540F9">
              <w:rPr>
                <w:rFonts w:cs="Arial"/>
                <w:b/>
                <w:bCs/>
              </w:rPr>
              <w:t>Kvalifikacijos</w:t>
            </w:r>
            <w:proofErr w:type="spellEnd"/>
            <w:r w:rsidRPr="008540F9">
              <w:rPr>
                <w:rFonts w:cs="Arial"/>
                <w:b/>
                <w:bCs/>
              </w:rPr>
              <w:t xml:space="preserve"> </w:t>
            </w:r>
            <w:proofErr w:type="spellStart"/>
            <w:r w:rsidRPr="008540F9">
              <w:rPr>
                <w:rFonts w:cs="Arial"/>
                <w:b/>
                <w:bCs/>
              </w:rPr>
              <w:t>reikalavimas</w:t>
            </w:r>
            <w:proofErr w:type="spellEnd"/>
            <w:r w:rsidRPr="008540F9">
              <w:rPr>
                <w:rFonts w:cs="Arial"/>
                <w:b/>
                <w:bCs/>
              </w:rPr>
              <w:t xml:space="preserve"> (</w:t>
            </w:r>
            <w:proofErr w:type="spellStart"/>
            <w:r w:rsidRPr="008540F9">
              <w:rPr>
                <w:rFonts w:cs="Arial"/>
                <w:b/>
                <w:bCs/>
              </w:rPr>
              <w:t>nurodyti</w:t>
            </w:r>
            <w:proofErr w:type="spellEnd"/>
            <w:r w:rsidRPr="008540F9">
              <w:rPr>
                <w:rFonts w:cs="Arial"/>
                <w:b/>
                <w:bCs/>
              </w:rPr>
              <w:t xml:space="preserve"> SPS </w:t>
            </w:r>
            <w:proofErr w:type="spellStart"/>
            <w:r w:rsidRPr="008540F9">
              <w:rPr>
                <w:rFonts w:cs="Arial"/>
                <w:b/>
                <w:bCs/>
              </w:rPr>
              <w:t>priedo</w:t>
            </w:r>
            <w:proofErr w:type="spellEnd"/>
            <w:r w:rsidRPr="008540F9">
              <w:rPr>
                <w:rFonts w:cs="Arial"/>
                <w:b/>
                <w:bCs/>
              </w:rPr>
              <w:t xml:space="preserve"> Nr</w:t>
            </w:r>
            <w:r>
              <w:rPr>
                <w:rFonts w:cs="Arial"/>
                <w:b/>
                <w:bCs/>
              </w:rPr>
              <w:t>.</w:t>
            </w:r>
            <w:r w:rsidRPr="008540F9">
              <w:rPr>
                <w:rFonts w:cs="Arial"/>
                <w:b/>
                <w:bCs/>
              </w:rPr>
              <w:t xml:space="preserve"> __ </w:t>
            </w:r>
            <w:proofErr w:type="spellStart"/>
            <w:r w:rsidRPr="008540F9">
              <w:rPr>
                <w:rFonts w:cs="Arial"/>
                <w:b/>
                <w:bCs/>
              </w:rPr>
              <w:t>punktą</w:t>
            </w:r>
            <w:proofErr w:type="spellEnd"/>
            <w:r w:rsidRPr="008540F9">
              <w:rPr>
                <w:rFonts w:cs="Arial"/>
                <w:b/>
                <w:bCs/>
              </w:rPr>
              <w:t xml:space="preserve"> </w:t>
            </w:r>
            <w:proofErr w:type="spellStart"/>
            <w:r w:rsidRPr="008540F9">
              <w:rPr>
                <w:rFonts w:cs="Arial"/>
                <w:b/>
                <w:bCs/>
              </w:rPr>
              <w:t>ir</w:t>
            </w:r>
            <w:proofErr w:type="spellEnd"/>
            <w:r w:rsidRPr="008540F9">
              <w:rPr>
                <w:rFonts w:cs="Arial"/>
                <w:b/>
                <w:bCs/>
              </w:rPr>
              <w:t xml:space="preserve"> </w:t>
            </w:r>
            <w:proofErr w:type="spellStart"/>
            <w:r w:rsidRPr="008540F9">
              <w:rPr>
                <w:rFonts w:cs="Arial"/>
                <w:b/>
                <w:bCs/>
              </w:rPr>
              <w:t>patį</w:t>
            </w:r>
            <w:proofErr w:type="spellEnd"/>
            <w:r w:rsidRPr="008540F9">
              <w:rPr>
                <w:rFonts w:cs="Arial"/>
                <w:b/>
                <w:bCs/>
              </w:rPr>
              <w:t xml:space="preserve"> </w:t>
            </w:r>
            <w:proofErr w:type="spellStart"/>
            <w:r w:rsidRPr="008540F9">
              <w:rPr>
                <w:rFonts w:cs="Arial"/>
                <w:b/>
                <w:bCs/>
              </w:rPr>
              <w:t>reikalavimą</w:t>
            </w:r>
            <w:proofErr w:type="spellEnd"/>
            <w:r w:rsidRPr="008540F9">
              <w:rPr>
                <w:rFonts w:cs="Arial"/>
                <w:b/>
                <w:bCs/>
              </w:rPr>
              <w:t>)</w:t>
            </w:r>
            <w:r>
              <w:rPr>
                <w:rFonts w:cs="Arial"/>
                <w:b/>
                <w:bCs/>
              </w:rPr>
              <w:t xml:space="preserve"> / Qualification requirement (indicate the specific paragraph of Annex </w:t>
            </w:r>
            <w:r w:rsidRPr="006227D3">
              <w:rPr>
                <w:rFonts w:cs="Arial"/>
                <w:b/>
                <w:bCs/>
                <w:highlight w:val="yellow"/>
              </w:rPr>
              <w:t>[No.]</w:t>
            </w:r>
            <w:r>
              <w:rPr>
                <w:rFonts w:cs="Arial"/>
                <w:b/>
                <w:bCs/>
              </w:rPr>
              <w:t xml:space="preserve"> to the SPC and the requirement itself)</w:t>
            </w:r>
          </w:p>
        </w:tc>
      </w:tr>
      <w:tr w:rsidR="0057534C" w14:paraId="42E2DFCE" w14:textId="77777777" w:rsidTr="009B222A">
        <w:tc>
          <w:tcPr>
            <w:tcW w:w="4797" w:type="dxa"/>
          </w:tcPr>
          <w:p w14:paraId="47C7C826" w14:textId="77777777" w:rsidR="0057534C" w:rsidRPr="005275EB" w:rsidRDefault="0057534C" w:rsidP="009B222A">
            <w:pPr>
              <w:rPr>
                <w:lang w:val="lt-LT"/>
              </w:rPr>
            </w:pPr>
          </w:p>
        </w:tc>
        <w:tc>
          <w:tcPr>
            <w:tcW w:w="5126" w:type="dxa"/>
          </w:tcPr>
          <w:p w14:paraId="56562C00" w14:textId="77777777" w:rsidR="0057534C" w:rsidRDefault="0057534C" w:rsidP="009B222A"/>
        </w:tc>
      </w:tr>
      <w:tr w:rsidR="0057534C" w14:paraId="66860BC4" w14:textId="77777777" w:rsidTr="009B222A">
        <w:tc>
          <w:tcPr>
            <w:tcW w:w="4797" w:type="dxa"/>
            <w:tcBorders>
              <w:bottom w:val="single" w:sz="4" w:space="0" w:color="auto"/>
            </w:tcBorders>
          </w:tcPr>
          <w:p w14:paraId="14B0B994" w14:textId="77777777" w:rsidR="0057534C" w:rsidRPr="005275EB" w:rsidRDefault="0057534C" w:rsidP="009B222A">
            <w:pPr>
              <w:rPr>
                <w:lang w:val="lt-LT"/>
              </w:rPr>
            </w:pPr>
          </w:p>
        </w:tc>
        <w:tc>
          <w:tcPr>
            <w:tcW w:w="5126" w:type="dxa"/>
            <w:tcBorders>
              <w:bottom w:val="single" w:sz="4" w:space="0" w:color="auto"/>
            </w:tcBorders>
          </w:tcPr>
          <w:p w14:paraId="5ACC3124" w14:textId="77777777" w:rsidR="0057534C" w:rsidRDefault="0057534C" w:rsidP="009B222A"/>
        </w:tc>
      </w:tr>
      <w:tr w:rsidR="0057534C" w14:paraId="60336EC8" w14:textId="77777777" w:rsidTr="009B222A">
        <w:tc>
          <w:tcPr>
            <w:tcW w:w="4797" w:type="dxa"/>
            <w:tcBorders>
              <w:bottom w:val="single" w:sz="4" w:space="0" w:color="auto"/>
            </w:tcBorders>
          </w:tcPr>
          <w:p w14:paraId="3F7E484D" w14:textId="77777777" w:rsidR="0057534C" w:rsidRPr="005275EB" w:rsidRDefault="0057534C" w:rsidP="009B222A">
            <w:pPr>
              <w:jc w:val="both"/>
              <w:rPr>
                <w:lang w:val="lt-LT"/>
              </w:rPr>
            </w:pPr>
            <w:r w:rsidRPr="005275EB">
              <w:rPr>
                <w:rStyle w:val="normaltextrun"/>
                <w:rFonts w:cs="Arial"/>
                <w:i/>
                <w:iCs/>
                <w:u w:val="single"/>
                <w:shd w:val="clear" w:color="auto" w:fill="FFFFFF"/>
                <w:lang w:val="lt-LT"/>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5275EB">
              <w:rPr>
                <w:rStyle w:val="eop"/>
                <w:rFonts w:cs="Arial"/>
                <w:i/>
                <w:iCs/>
                <w:shd w:val="clear" w:color="auto" w:fill="FFFFFF"/>
                <w:lang w:val="lt-LT"/>
              </w:rPr>
              <w:t> </w:t>
            </w:r>
          </w:p>
        </w:tc>
        <w:tc>
          <w:tcPr>
            <w:tcW w:w="5126" w:type="dxa"/>
            <w:tcBorders>
              <w:bottom w:val="single" w:sz="4" w:space="0" w:color="auto"/>
            </w:tcBorders>
          </w:tcPr>
          <w:p w14:paraId="6AA8939A" w14:textId="77777777" w:rsidR="0057534C" w:rsidRDefault="0057534C" w:rsidP="009B222A">
            <w:pPr>
              <w:jc w:val="both"/>
            </w:pPr>
            <w:r>
              <w:rPr>
                <w:rStyle w:val="normaltextrun"/>
                <w:rFonts w:cs="Arial"/>
                <w:i/>
                <w:iCs/>
                <w:u w:val="single"/>
                <w:shd w:val="clear" w:color="auto" w:fill="FFFFFF"/>
              </w:rPr>
              <w:t>*</w:t>
            </w:r>
            <w:r w:rsidRPr="0048228D">
              <w:rPr>
                <w:rStyle w:val="normaltextrun"/>
                <w:rFonts w:cs="Arial"/>
                <w:i/>
                <w:iCs/>
                <w:u w:val="single"/>
                <w:shd w:val="clear" w:color="auto" w:fill="FFFFFF"/>
              </w:rPr>
              <w:t>The qualifications of these sub-suppliers have not been evaluated during the Procurement process and, therefore, in order for them to be used for the performance of the Contract, they will have to be subject to a verification of their compliance with the qualification requirements (in the context of the scope of the contractual obligations to be outsourced), in accordance with the procedures set out in this Contract.</w:t>
            </w:r>
            <w:r>
              <w:t xml:space="preserve"> </w:t>
            </w:r>
          </w:p>
        </w:tc>
      </w:tr>
      <w:tr w:rsidR="0057534C" w14:paraId="1786A1E3" w14:textId="77777777" w:rsidTr="009B222A">
        <w:tc>
          <w:tcPr>
            <w:tcW w:w="4797" w:type="dxa"/>
            <w:tcBorders>
              <w:top w:val="single" w:sz="4" w:space="0" w:color="auto"/>
              <w:left w:val="nil"/>
              <w:bottom w:val="nil"/>
              <w:right w:val="nil"/>
            </w:tcBorders>
          </w:tcPr>
          <w:p w14:paraId="302DE7D1" w14:textId="77777777" w:rsidR="0057534C" w:rsidRPr="005275EB" w:rsidRDefault="0057534C" w:rsidP="009B222A">
            <w:pPr>
              <w:pStyle w:val="BodyTextIndent"/>
              <w:spacing w:line="259" w:lineRule="auto"/>
              <w:rPr>
                <w:rFonts w:cs="Arial"/>
                <w:lang w:val="lt-LT"/>
              </w:rPr>
            </w:pPr>
          </w:p>
        </w:tc>
        <w:tc>
          <w:tcPr>
            <w:tcW w:w="5126" w:type="dxa"/>
            <w:tcBorders>
              <w:top w:val="single" w:sz="4" w:space="0" w:color="auto"/>
              <w:left w:val="nil"/>
              <w:bottom w:val="nil"/>
              <w:right w:val="nil"/>
            </w:tcBorders>
          </w:tcPr>
          <w:p w14:paraId="6C230BBF" w14:textId="77777777" w:rsidR="0057534C" w:rsidRDefault="0057534C" w:rsidP="009B222A">
            <w:pPr>
              <w:rPr>
                <w:rFonts w:cs="Arial"/>
                <w:szCs w:val="20"/>
              </w:rPr>
            </w:pPr>
          </w:p>
        </w:tc>
      </w:tr>
      <w:tr w:rsidR="0057534C" w:rsidRPr="00095E6C" w14:paraId="418D7F5D" w14:textId="77777777" w:rsidTr="009B222A">
        <w:tc>
          <w:tcPr>
            <w:tcW w:w="4797" w:type="dxa"/>
            <w:tcBorders>
              <w:top w:val="nil"/>
              <w:left w:val="nil"/>
              <w:bottom w:val="single" w:sz="4" w:space="0" w:color="auto"/>
              <w:right w:val="nil"/>
            </w:tcBorders>
          </w:tcPr>
          <w:p w14:paraId="22FD52EA" w14:textId="77777777" w:rsidR="0057534C" w:rsidRPr="005275EB" w:rsidRDefault="0057534C" w:rsidP="009B222A">
            <w:pPr>
              <w:pStyle w:val="BodyTextIndent"/>
              <w:spacing w:line="259" w:lineRule="auto"/>
              <w:rPr>
                <w:rFonts w:cs="Arial"/>
                <w:lang w:val="lt-LT"/>
              </w:rPr>
            </w:pPr>
            <w:r w:rsidRPr="005275EB">
              <w:rPr>
                <w:rFonts w:cs="Arial"/>
                <w:lang w:val="lt-LT"/>
              </w:rPr>
              <w:t>Pasitelkti Subteikėjai</w:t>
            </w:r>
          </w:p>
        </w:tc>
        <w:tc>
          <w:tcPr>
            <w:tcW w:w="5126" w:type="dxa"/>
            <w:tcBorders>
              <w:top w:val="nil"/>
              <w:left w:val="nil"/>
              <w:bottom w:val="single" w:sz="4" w:space="0" w:color="auto"/>
              <w:right w:val="nil"/>
            </w:tcBorders>
          </w:tcPr>
          <w:p w14:paraId="6B629F7D" w14:textId="77777777" w:rsidR="0057534C" w:rsidRPr="00095E6C" w:rsidRDefault="0057534C" w:rsidP="009B222A">
            <w:pPr>
              <w:rPr>
                <w:rFonts w:cs="Arial"/>
                <w:szCs w:val="20"/>
              </w:rPr>
            </w:pPr>
            <w:r>
              <w:rPr>
                <w:rFonts w:cs="Arial"/>
                <w:szCs w:val="20"/>
              </w:rPr>
              <w:t>Engaged</w:t>
            </w:r>
            <w:r w:rsidRPr="00095E6C">
              <w:rPr>
                <w:rFonts w:cs="Arial"/>
                <w:szCs w:val="20"/>
              </w:rPr>
              <w:t xml:space="preserve"> </w:t>
            </w:r>
            <w:r>
              <w:rPr>
                <w:rFonts w:cs="Arial"/>
                <w:szCs w:val="20"/>
              </w:rPr>
              <w:t>Sub-Supplier</w:t>
            </w:r>
            <w:r w:rsidRPr="00095E6C">
              <w:rPr>
                <w:rFonts w:cs="Arial"/>
                <w:szCs w:val="20"/>
              </w:rPr>
              <w:t>s</w:t>
            </w:r>
          </w:p>
        </w:tc>
      </w:tr>
      <w:tr w:rsidR="0057534C" w:rsidRPr="002442BE" w14:paraId="6F83E895" w14:textId="77777777" w:rsidTr="009B222A">
        <w:tc>
          <w:tcPr>
            <w:tcW w:w="4797" w:type="dxa"/>
            <w:tcBorders>
              <w:top w:val="single" w:sz="4" w:space="0" w:color="auto"/>
            </w:tcBorders>
          </w:tcPr>
          <w:p w14:paraId="6C5BDD7C" w14:textId="77777777" w:rsidR="0057534C" w:rsidRPr="005275EB" w:rsidRDefault="0057534C" w:rsidP="009B222A">
            <w:pPr>
              <w:pStyle w:val="BodyTextIndent"/>
              <w:spacing w:line="259" w:lineRule="auto"/>
              <w:rPr>
                <w:rFonts w:cs="Arial"/>
                <w:b/>
                <w:bCs/>
                <w:lang w:val="lt-LT"/>
              </w:rPr>
            </w:pPr>
            <w:r w:rsidRPr="005275EB">
              <w:rPr>
                <w:rFonts w:cs="Arial"/>
                <w:b/>
                <w:bCs/>
                <w:lang w:val="lt-LT"/>
              </w:rPr>
              <w:t>Pavadinimas / Name</w:t>
            </w:r>
          </w:p>
        </w:tc>
        <w:tc>
          <w:tcPr>
            <w:tcW w:w="5126" w:type="dxa"/>
            <w:tcBorders>
              <w:top w:val="single" w:sz="4" w:space="0" w:color="auto"/>
            </w:tcBorders>
          </w:tcPr>
          <w:p w14:paraId="1B4CE1EC" w14:textId="77777777" w:rsidR="0057534C" w:rsidRPr="002442BE" w:rsidRDefault="0057534C" w:rsidP="009B222A">
            <w:pPr>
              <w:pStyle w:val="BodyTextIndent"/>
              <w:spacing w:line="259" w:lineRule="auto"/>
              <w:rPr>
                <w:rFonts w:cs="Arial"/>
                <w:b/>
                <w:bCs/>
              </w:rPr>
            </w:pPr>
            <w:proofErr w:type="spellStart"/>
            <w:r w:rsidRPr="48609D98">
              <w:rPr>
                <w:rFonts w:cs="Arial"/>
                <w:b/>
                <w:bCs/>
              </w:rPr>
              <w:t>Sutarties</w:t>
            </w:r>
            <w:proofErr w:type="spellEnd"/>
            <w:r w:rsidRPr="48609D98">
              <w:rPr>
                <w:rFonts w:cs="Arial"/>
                <w:b/>
                <w:bCs/>
              </w:rPr>
              <w:t xml:space="preserve"> </w:t>
            </w:r>
            <w:proofErr w:type="spellStart"/>
            <w:r w:rsidRPr="48609D98">
              <w:rPr>
                <w:rFonts w:cs="Arial"/>
                <w:b/>
                <w:bCs/>
              </w:rPr>
              <w:t>dalis</w:t>
            </w:r>
            <w:proofErr w:type="spellEnd"/>
            <w:r w:rsidRPr="48609D98">
              <w:rPr>
                <w:rFonts w:cs="Arial"/>
                <w:b/>
                <w:bCs/>
              </w:rPr>
              <w:t xml:space="preserve">, </w:t>
            </w:r>
            <w:proofErr w:type="spellStart"/>
            <w:r w:rsidRPr="48609D98">
              <w:rPr>
                <w:rFonts w:cs="Arial"/>
                <w:b/>
                <w:bCs/>
              </w:rPr>
              <w:t>kurią</w:t>
            </w:r>
            <w:proofErr w:type="spellEnd"/>
            <w:r w:rsidRPr="48609D98">
              <w:rPr>
                <w:rFonts w:cs="Arial"/>
                <w:b/>
                <w:bCs/>
              </w:rPr>
              <w:t xml:space="preserve"> </w:t>
            </w:r>
            <w:proofErr w:type="spellStart"/>
            <w:r w:rsidRPr="48609D98">
              <w:rPr>
                <w:rFonts w:cs="Arial"/>
                <w:b/>
                <w:bCs/>
              </w:rPr>
              <w:t>vykdys</w:t>
            </w:r>
            <w:proofErr w:type="spellEnd"/>
            <w:r w:rsidRPr="48609D98">
              <w:rPr>
                <w:rFonts w:cs="Arial"/>
                <w:b/>
                <w:bCs/>
              </w:rPr>
              <w:t xml:space="preserve"> </w:t>
            </w:r>
            <w:proofErr w:type="spellStart"/>
            <w:r w:rsidRPr="48609D98">
              <w:rPr>
                <w:rFonts w:cs="Arial"/>
                <w:b/>
                <w:bCs/>
              </w:rPr>
              <w:t>Subteikėjas</w:t>
            </w:r>
            <w:proofErr w:type="spellEnd"/>
            <w:r>
              <w:rPr>
                <w:rFonts w:cs="Arial"/>
                <w:b/>
                <w:bCs/>
              </w:rPr>
              <w:t xml:space="preserve"> / </w:t>
            </w:r>
            <w:r w:rsidRPr="001C7B81">
              <w:rPr>
                <w:rFonts w:cs="Arial"/>
                <w:b/>
                <w:bCs/>
                <w:lang w:val="en-GB"/>
              </w:rPr>
              <w:t xml:space="preserve">Share of the </w:t>
            </w:r>
            <w:r>
              <w:rPr>
                <w:rFonts w:cs="Arial"/>
                <w:b/>
                <w:bCs/>
                <w:lang w:val="en-GB"/>
              </w:rPr>
              <w:t>Contrac</w:t>
            </w:r>
            <w:r w:rsidRPr="001C7B81">
              <w:rPr>
                <w:rFonts w:cs="Arial"/>
                <w:b/>
                <w:bCs/>
                <w:lang w:val="en-GB"/>
              </w:rPr>
              <w:t xml:space="preserve">t to be carried out by the </w:t>
            </w:r>
            <w:r>
              <w:rPr>
                <w:rFonts w:cs="Arial"/>
                <w:b/>
                <w:bCs/>
                <w:lang w:val="en-GB"/>
              </w:rPr>
              <w:t>Sub-Supplier</w:t>
            </w:r>
          </w:p>
        </w:tc>
      </w:tr>
      <w:tr w:rsidR="0057534C" w:rsidRPr="48609D98" w14:paraId="045079C6" w14:textId="77777777" w:rsidTr="009B222A">
        <w:tc>
          <w:tcPr>
            <w:tcW w:w="4797" w:type="dxa"/>
            <w:tcBorders>
              <w:bottom w:val="single" w:sz="4" w:space="0" w:color="auto"/>
            </w:tcBorders>
          </w:tcPr>
          <w:p w14:paraId="327E91C4" w14:textId="77777777" w:rsidR="0057534C" w:rsidRPr="005275EB" w:rsidRDefault="0057534C" w:rsidP="009B222A">
            <w:pPr>
              <w:pStyle w:val="BodyTextIndent"/>
              <w:spacing w:line="259" w:lineRule="auto"/>
              <w:rPr>
                <w:rFonts w:cs="Arial"/>
                <w:b/>
                <w:bCs/>
                <w:lang w:val="lt-LT"/>
              </w:rPr>
            </w:pPr>
          </w:p>
        </w:tc>
        <w:tc>
          <w:tcPr>
            <w:tcW w:w="5126" w:type="dxa"/>
            <w:tcBorders>
              <w:bottom w:val="single" w:sz="4" w:space="0" w:color="auto"/>
            </w:tcBorders>
          </w:tcPr>
          <w:p w14:paraId="3CAAECF0" w14:textId="77777777" w:rsidR="0057534C" w:rsidRPr="48609D98" w:rsidRDefault="0057534C" w:rsidP="009B222A">
            <w:pPr>
              <w:pStyle w:val="BodyTextIndent"/>
              <w:spacing w:line="259" w:lineRule="auto"/>
              <w:rPr>
                <w:rFonts w:cs="Arial"/>
                <w:b/>
                <w:bCs/>
              </w:rPr>
            </w:pPr>
          </w:p>
        </w:tc>
      </w:tr>
      <w:tr w:rsidR="0057534C" w:rsidRPr="48609D98" w14:paraId="1B15F0A1" w14:textId="77777777" w:rsidTr="009B222A">
        <w:tc>
          <w:tcPr>
            <w:tcW w:w="4797" w:type="dxa"/>
            <w:tcBorders>
              <w:bottom w:val="single" w:sz="4" w:space="0" w:color="auto"/>
            </w:tcBorders>
          </w:tcPr>
          <w:p w14:paraId="1E5C5874" w14:textId="77777777" w:rsidR="0057534C" w:rsidRPr="005275EB" w:rsidRDefault="0057534C" w:rsidP="009B222A">
            <w:pPr>
              <w:pStyle w:val="BodyTextIndent"/>
              <w:spacing w:line="259" w:lineRule="auto"/>
              <w:rPr>
                <w:rFonts w:cs="Arial"/>
                <w:b/>
                <w:bCs/>
                <w:lang w:val="lt-LT"/>
              </w:rPr>
            </w:pPr>
          </w:p>
        </w:tc>
        <w:tc>
          <w:tcPr>
            <w:tcW w:w="5126" w:type="dxa"/>
            <w:tcBorders>
              <w:bottom w:val="single" w:sz="4" w:space="0" w:color="auto"/>
            </w:tcBorders>
          </w:tcPr>
          <w:p w14:paraId="57BA2478" w14:textId="77777777" w:rsidR="0057534C" w:rsidRPr="48609D98" w:rsidRDefault="0057534C" w:rsidP="009B222A">
            <w:pPr>
              <w:pStyle w:val="BodyTextIndent"/>
              <w:spacing w:line="259" w:lineRule="auto"/>
              <w:rPr>
                <w:rFonts w:cs="Arial"/>
                <w:b/>
                <w:bCs/>
              </w:rPr>
            </w:pPr>
          </w:p>
        </w:tc>
      </w:tr>
      <w:tr w:rsidR="0057534C" w:rsidRPr="48609D98" w14:paraId="5314963C" w14:textId="77777777" w:rsidTr="009B222A">
        <w:tc>
          <w:tcPr>
            <w:tcW w:w="4797" w:type="dxa"/>
            <w:tcBorders>
              <w:top w:val="single" w:sz="4" w:space="0" w:color="auto"/>
              <w:left w:val="nil"/>
              <w:bottom w:val="nil"/>
              <w:right w:val="nil"/>
            </w:tcBorders>
          </w:tcPr>
          <w:p w14:paraId="33BD0C95" w14:textId="77777777" w:rsidR="0057534C" w:rsidRPr="005275EB" w:rsidRDefault="0057534C" w:rsidP="009B222A">
            <w:pPr>
              <w:pStyle w:val="BodyTextIndent"/>
              <w:spacing w:line="259" w:lineRule="auto"/>
              <w:rPr>
                <w:rFonts w:cs="Arial"/>
                <w:b/>
                <w:bCs/>
                <w:lang w:val="lt-LT"/>
              </w:rPr>
            </w:pPr>
          </w:p>
        </w:tc>
        <w:tc>
          <w:tcPr>
            <w:tcW w:w="5126" w:type="dxa"/>
            <w:tcBorders>
              <w:top w:val="single" w:sz="4" w:space="0" w:color="auto"/>
              <w:left w:val="nil"/>
              <w:bottom w:val="nil"/>
              <w:right w:val="nil"/>
            </w:tcBorders>
          </w:tcPr>
          <w:p w14:paraId="76987D87" w14:textId="77777777" w:rsidR="0057534C" w:rsidRPr="48609D98" w:rsidRDefault="0057534C" w:rsidP="009B222A">
            <w:pPr>
              <w:pStyle w:val="BodyTextIndent"/>
              <w:spacing w:line="259" w:lineRule="auto"/>
              <w:rPr>
                <w:rFonts w:cs="Arial"/>
                <w:b/>
                <w:bCs/>
              </w:rPr>
            </w:pPr>
          </w:p>
        </w:tc>
      </w:tr>
      <w:tr w:rsidR="0057534C" w:rsidRPr="48609D98" w14:paraId="011412EB" w14:textId="77777777" w:rsidTr="009B222A">
        <w:tc>
          <w:tcPr>
            <w:tcW w:w="4797" w:type="dxa"/>
            <w:tcBorders>
              <w:top w:val="nil"/>
              <w:left w:val="nil"/>
              <w:bottom w:val="single" w:sz="4" w:space="0" w:color="auto"/>
              <w:right w:val="nil"/>
            </w:tcBorders>
          </w:tcPr>
          <w:p w14:paraId="57D44EBE" w14:textId="77777777" w:rsidR="0057534C" w:rsidRPr="005275EB" w:rsidRDefault="0057534C" w:rsidP="009B222A">
            <w:pPr>
              <w:pStyle w:val="BodyTextIndent"/>
              <w:spacing w:line="259" w:lineRule="auto"/>
              <w:rPr>
                <w:rFonts w:cs="Arial"/>
                <w:b/>
                <w:bCs/>
                <w:lang w:val="lt-LT"/>
              </w:rPr>
            </w:pPr>
            <w:r w:rsidRPr="005275EB">
              <w:rPr>
                <w:rFonts w:cs="Arial"/>
                <w:lang w:val="lt-LT"/>
              </w:rPr>
              <w:t>Pasitelkti Tretieji asmenys dėl išteklių</w:t>
            </w:r>
          </w:p>
        </w:tc>
        <w:tc>
          <w:tcPr>
            <w:tcW w:w="5126" w:type="dxa"/>
            <w:tcBorders>
              <w:top w:val="nil"/>
              <w:left w:val="nil"/>
              <w:bottom w:val="single" w:sz="4" w:space="0" w:color="auto"/>
              <w:right w:val="nil"/>
            </w:tcBorders>
          </w:tcPr>
          <w:p w14:paraId="06DDABCA" w14:textId="77777777" w:rsidR="0057534C" w:rsidRPr="48609D98" w:rsidRDefault="0057534C" w:rsidP="009B222A">
            <w:pPr>
              <w:pStyle w:val="BodyTextIndent"/>
              <w:spacing w:line="259" w:lineRule="auto"/>
              <w:rPr>
                <w:rFonts w:cs="Arial"/>
                <w:b/>
                <w:bCs/>
              </w:rPr>
            </w:pPr>
            <w:r>
              <w:rPr>
                <w:rFonts w:cs="Arial"/>
              </w:rPr>
              <w:t xml:space="preserve">Engaged </w:t>
            </w:r>
            <w:r w:rsidRPr="00095E6C">
              <w:rPr>
                <w:rFonts w:cs="Arial"/>
              </w:rPr>
              <w:t xml:space="preserve">Third </w:t>
            </w:r>
            <w:r>
              <w:rPr>
                <w:rFonts w:cs="Arial"/>
              </w:rPr>
              <w:t>Persons</w:t>
            </w:r>
            <w:r w:rsidRPr="00095E6C">
              <w:rPr>
                <w:rFonts w:cs="Arial"/>
              </w:rPr>
              <w:t xml:space="preserve"> in terms of resources</w:t>
            </w:r>
          </w:p>
        </w:tc>
      </w:tr>
      <w:tr w:rsidR="0057534C" w:rsidRPr="48609D98" w14:paraId="2EDCF121" w14:textId="77777777" w:rsidTr="009B222A">
        <w:tc>
          <w:tcPr>
            <w:tcW w:w="4797" w:type="dxa"/>
            <w:tcBorders>
              <w:top w:val="single" w:sz="4" w:space="0" w:color="auto"/>
            </w:tcBorders>
          </w:tcPr>
          <w:p w14:paraId="7A266D20" w14:textId="77777777" w:rsidR="0057534C" w:rsidRPr="005275EB" w:rsidRDefault="0057534C" w:rsidP="009B222A">
            <w:pPr>
              <w:pStyle w:val="BodyTextIndent"/>
              <w:spacing w:line="259" w:lineRule="auto"/>
              <w:rPr>
                <w:rFonts w:cs="Arial"/>
                <w:b/>
                <w:bCs/>
                <w:lang w:val="lt-LT"/>
              </w:rPr>
            </w:pPr>
            <w:r w:rsidRPr="005275EB">
              <w:rPr>
                <w:rFonts w:cs="Arial"/>
                <w:b/>
                <w:bCs/>
                <w:lang w:val="lt-LT"/>
              </w:rPr>
              <w:t>Pavadinimas / Name</w:t>
            </w:r>
          </w:p>
        </w:tc>
        <w:tc>
          <w:tcPr>
            <w:tcW w:w="5126" w:type="dxa"/>
            <w:tcBorders>
              <w:top w:val="single" w:sz="4" w:space="0" w:color="auto"/>
            </w:tcBorders>
          </w:tcPr>
          <w:p w14:paraId="2F3567D4" w14:textId="77777777" w:rsidR="0057534C" w:rsidRPr="48609D98" w:rsidRDefault="0057534C" w:rsidP="009B222A">
            <w:pPr>
              <w:pStyle w:val="BodyTextIndent"/>
              <w:spacing w:line="259" w:lineRule="auto"/>
              <w:rPr>
                <w:rFonts w:cs="Arial"/>
                <w:b/>
                <w:bCs/>
              </w:rPr>
            </w:pPr>
            <w:proofErr w:type="spellStart"/>
            <w:r w:rsidRPr="0004589E">
              <w:rPr>
                <w:rFonts w:cs="Arial"/>
                <w:b/>
                <w:bCs/>
              </w:rPr>
              <w:t>Išteklius</w:t>
            </w:r>
            <w:proofErr w:type="spellEnd"/>
            <w:r w:rsidRPr="0004589E">
              <w:rPr>
                <w:rFonts w:cs="Arial"/>
                <w:b/>
                <w:bCs/>
              </w:rPr>
              <w:t xml:space="preserve"> </w:t>
            </w:r>
            <w:r>
              <w:rPr>
                <w:rFonts w:cs="Arial"/>
                <w:b/>
                <w:bCs/>
              </w:rPr>
              <w:t>/ Resource</w:t>
            </w:r>
          </w:p>
        </w:tc>
      </w:tr>
      <w:tr w:rsidR="0057534C" w:rsidRPr="0004589E" w14:paraId="1353220B" w14:textId="77777777" w:rsidTr="009B222A">
        <w:tc>
          <w:tcPr>
            <w:tcW w:w="4797" w:type="dxa"/>
            <w:tcBorders>
              <w:bottom w:val="single" w:sz="4" w:space="0" w:color="auto"/>
            </w:tcBorders>
          </w:tcPr>
          <w:p w14:paraId="6D1B52E8" w14:textId="77777777" w:rsidR="0057534C" w:rsidRPr="005275EB" w:rsidRDefault="0057534C" w:rsidP="009B222A">
            <w:pPr>
              <w:pStyle w:val="BodyTextIndent"/>
              <w:spacing w:line="259" w:lineRule="auto"/>
              <w:rPr>
                <w:rFonts w:cs="Arial"/>
                <w:b/>
                <w:bCs/>
                <w:lang w:val="lt-LT"/>
              </w:rPr>
            </w:pPr>
          </w:p>
        </w:tc>
        <w:tc>
          <w:tcPr>
            <w:tcW w:w="5126" w:type="dxa"/>
            <w:tcBorders>
              <w:bottom w:val="single" w:sz="4" w:space="0" w:color="auto"/>
            </w:tcBorders>
          </w:tcPr>
          <w:p w14:paraId="4C4878E7" w14:textId="77777777" w:rsidR="0057534C" w:rsidRPr="0004589E" w:rsidRDefault="0057534C" w:rsidP="009B222A">
            <w:pPr>
              <w:pStyle w:val="BodyTextIndent"/>
              <w:spacing w:line="259" w:lineRule="auto"/>
              <w:rPr>
                <w:rFonts w:cs="Arial"/>
                <w:b/>
                <w:bCs/>
              </w:rPr>
            </w:pPr>
          </w:p>
        </w:tc>
      </w:tr>
      <w:tr w:rsidR="0057534C" w:rsidRPr="0004589E" w14:paraId="54BE8BF0" w14:textId="77777777" w:rsidTr="009B222A">
        <w:tc>
          <w:tcPr>
            <w:tcW w:w="4797" w:type="dxa"/>
            <w:tcBorders>
              <w:bottom w:val="single" w:sz="4" w:space="0" w:color="auto"/>
            </w:tcBorders>
          </w:tcPr>
          <w:p w14:paraId="774DB797" w14:textId="77777777" w:rsidR="0057534C" w:rsidRPr="005275EB" w:rsidRDefault="0057534C" w:rsidP="009B222A">
            <w:pPr>
              <w:pStyle w:val="BodyTextIndent"/>
              <w:spacing w:line="259" w:lineRule="auto"/>
              <w:rPr>
                <w:rFonts w:cs="Arial"/>
                <w:b/>
                <w:bCs/>
                <w:lang w:val="lt-LT"/>
              </w:rPr>
            </w:pPr>
          </w:p>
        </w:tc>
        <w:tc>
          <w:tcPr>
            <w:tcW w:w="5126" w:type="dxa"/>
            <w:tcBorders>
              <w:bottom w:val="single" w:sz="4" w:space="0" w:color="auto"/>
            </w:tcBorders>
          </w:tcPr>
          <w:p w14:paraId="7B891383" w14:textId="77777777" w:rsidR="0057534C" w:rsidRPr="0004589E" w:rsidRDefault="0057534C" w:rsidP="009B222A">
            <w:pPr>
              <w:pStyle w:val="BodyTextIndent"/>
              <w:spacing w:line="259" w:lineRule="auto"/>
              <w:rPr>
                <w:rFonts w:cs="Arial"/>
                <w:b/>
                <w:bCs/>
              </w:rPr>
            </w:pPr>
          </w:p>
        </w:tc>
      </w:tr>
      <w:tr w:rsidR="0057534C" w:rsidRPr="0004589E" w14:paraId="14E111FA" w14:textId="77777777" w:rsidTr="009B222A">
        <w:tc>
          <w:tcPr>
            <w:tcW w:w="4797" w:type="dxa"/>
            <w:tcBorders>
              <w:top w:val="single" w:sz="4" w:space="0" w:color="auto"/>
              <w:left w:val="nil"/>
              <w:bottom w:val="nil"/>
              <w:right w:val="nil"/>
            </w:tcBorders>
          </w:tcPr>
          <w:p w14:paraId="2D0B6010" w14:textId="77777777" w:rsidR="0057534C" w:rsidRPr="005275EB" w:rsidRDefault="0057534C" w:rsidP="009B222A">
            <w:pPr>
              <w:pStyle w:val="BodyTextIndent"/>
              <w:spacing w:line="259" w:lineRule="auto"/>
              <w:rPr>
                <w:rFonts w:cs="Arial"/>
                <w:b/>
                <w:bCs/>
                <w:lang w:val="lt-LT"/>
              </w:rPr>
            </w:pPr>
          </w:p>
        </w:tc>
        <w:tc>
          <w:tcPr>
            <w:tcW w:w="5126" w:type="dxa"/>
            <w:tcBorders>
              <w:top w:val="single" w:sz="4" w:space="0" w:color="auto"/>
              <w:left w:val="nil"/>
              <w:bottom w:val="nil"/>
              <w:right w:val="nil"/>
            </w:tcBorders>
          </w:tcPr>
          <w:p w14:paraId="2871128A" w14:textId="77777777" w:rsidR="0057534C" w:rsidRPr="0004589E" w:rsidRDefault="0057534C" w:rsidP="009B222A">
            <w:pPr>
              <w:pStyle w:val="BodyTextIndent"/>
              <w:spacing w:line="259" w:lineRule="auto"/>
              <w:rPr>
                <w:rFonts w:cs="Arial"/>
                <w:b/>
                <w:bCs/>
              </w:rPr>
            </w:pPr>
          </w:p>
        </w:tc>
      </w:tr>
      <w:tr w:rsidR="0057534C" w:rsidRPr="0004589E" w14:paraId="10D81D77" w14:textId="77777777" w:rsidTr="009B222A">
        <w:tc>
          <w:tcPr>
            <w:tcW w:w="4797" w:type="dxa"/>
            <w:tcBorders>
              <w:top w:val="nil"/>
              <w:left w:val="nil"/>
              <w:bottom w:val="single" w:sz="4" w:space="0" w:color="auto"/>
              <w:right w:val="nil"/>
            </w:tcBorders>
          </w:tcPr>
          <w:p w14:paraId="197B4F22" w14:textId="77777777" w:rsidR="0057534C" w:rsidRPr="005275EB" w:rsidRDefault="0057534C" w:rsidP="009B222A">
            <w:pPr>
              <w:pStyle w:val="BodyTextIndent"/>
              <w:spacing w:line="259" w:lineRule="auto"/>
              <w:rPr>
                <w:rFonts w:cs="Arial"/>
                <w:b/>
                <w:bCs/>
                <w:lang w:val="lt-LT"/>
              </w:rPr>
            </w:pPr>
            <w:r w:rsidRPr="005275EB">
              <w:rPr>
                <w:rFonts w:cs="Arial"/>
                <w:lang w:val="lt-LT"/>
              </w:rPr>
              <w:t>Paslaugų teikėjo specialistai</w:t>
            </w:r>
          </w:p>
        </w:tc>
        <w:tc>
          <w:tcPr>
            <w:tcW w:w="5126" w:type="dxa"/>
            <w:tcBorders>
              <w:top w:val="nil"/>
              <w:left w:val="nil"/>
              <w:bottom w:val="single" w:sz="4" w:space="0" w:color="auto"/>
              <w:right w:val="nil"/>
            </w:tcBorders>
          </w:tcPr>
          <w:p w14:paraId="2A977E61" w14:textId="77777777" w:rsidR="0057534C" w:rsidRPr="0004589E" w:rsidRDefault="0057534C" w:rsidP="009B222A">
            <w:pPr>
              <w:pStyle w:val="BodyTextIndent"/>
              <w:spacing w:line="259" w:lineRule="auto"/>
              <w:rPr>
                <w:rFonts w:cs="Arial"/>
                <w:b/>
                <w:bCs/>
              </w:rPr>
            </w:pPr>
            <w:r w:rsidRPr="00095E6C">
              <w:rPr>
                <w:rFonts w:cs="Arial"/>
              </w:rPr>
              <w:t>Specialists of the Service Provider</w:t>
            </w:r>
          </w:p>
        </w:tc>
      </w:tr>
      <w:tr w:rsidR="0057534C" w:rsidRPr="0004589E" w14:paraId="56C51990" w14:textId="77777777" w:rsidTr="009B222A">
        <w:tc>
          <w:tcPr>
            <w:tcW w:w="4797" w:type="dxa"/>
            <w:tcBorders>
              <w:top w:val="single" w:sz="4" w:space="0" w:color="auto"/>
            </w:tcBorders>
          </w:tcPr>
          <w:p w14:paraId="4DEF29FC" w14:textId="77777777" w:rsidR="0057534C" w:rsidRPr="005275EB" w:rsidRDefault="0057534C" w:rsidP="009B222A">
            <w:pPr>
              <w:pStyle w:val="BodyTextIndent"/>
              <w:spacing w:line="259" w:lineRule="auto"/>
              <w:rPr>
                <w:rFonts w:cs="Arial"/>
                <w:b/>
                <w:bCs/>
                <w:lang w:val="lt-LT"/>
              </w:rPr>
            </w:pPr>
            <w:r w:rsidRPr="005275EB">
              <w:rPr>
                <w:rFonts w:cs="Arial"/>
                <w:b/>
                <w:bCs/>
                <w:lang w:val="lt-LT"/>
              </w:rPr>
              <w:lastRenderedPageBreak/>
              <w:t xml:space="preserve">Vardas Pavardė / </w:t>
            </w:r>
            <w:proofErr w:type="spellStart"/>
            <w:r w:rsidRPr="005275EB">
              <w:rPr>
                <w:rFonts w:cs="Arial"/>
                <w:b/>
                <w:bCs/>
                <w:lang w:val="lt-LT"/>
              </w:rPr>
              <w:t>Full</w:t>
            </w:r>
            <w:proofErr w:type="spellEnd"/>
            <w:r w:rsidRPr="005275EB">
              <w:rPr>
                <w:rFonts w:cs="Arial"/>
                <w:b/>
                <w:bCs/>
                <w:lang w:val="lt-LT"/>
              </w:rPr>
              <w:t xml:space="preserve"> Name</w:t>
            </w:r>
          </w:p>
        </w:tc>
        <w:tc>
          <w:tcPr>
            <w:tcW w:w="5126" w:type="dxa"/>
            <w:tcBorders>
              <w:top w:val="single" w:sz="4" w:space="0" w:color="auto"/>
            </w:tcBorders>
          </w:tcPr>
          <w:p w14:paraId="6B2A7486" w14:textId="77777777" w:rsidR="0057534C" w:rsidRPr="0004589E" w:rsidRDefault="0057534C" w:rsidP="009B222A">
            <w:pPr>
              <w:pStyle w:val="BodyTextIndent"/>
              <w:spacing w:line="259" w:lineRule="auto"/>
              <w:rPr>
                <w:rFonts w:cs="Arial"/>
                <w:b/>
                <w:bCs/>
              </w:rPr>
            </w:pPr>
            <w:proofErr w:type="spellStart"/>
            <w:r w:rsidRPr="7DEBEEA4">
              <w:rPr>
                <w:rFonts w:cs="Arial"/>
                <w:b/>
                <w:bCs/>
              </w:rPr>
              <w:t>Kvalifikacijos</w:t>
            </w:r>
            <w:proofErr w:type="spellEnd"/>
            <w:r w:rsidRPr="7DEBEEA4">
              <w:rPr>
                <w:rFonts w:cs="Arial"/>
                <w:b/>
                <w:bCs/>
              </w:rPr>
              <w:t xml:space="preserve"> </w:t>
            </w:r>
            <w:proofErr w:type="spellStart"/>
            <w:r w:rsidRPr="7DEBEEA4">
              <w:rPr>
                <w:rFonts w:cs="Arial"/>
                <w:b/>
                <w:bCs/>
              </w:rPr>
              <w:t>reikalavimas</w:t>
            </w:r>
            <w:proofErr w:type="spellEnd"/>
            <w:r w:rsidRPr="7DEBEEA4">
              <w:rPr>
                <w:rFonts w:cs="Arial"/>
                <w:b/>
                <w:bCs/>
              </w:rPr>
              <w:t xml:space="preserve"> (</w:t>
            </w:r>
            <w:proofErr w:type="spellStart"/>
            <w:r w:rsidRPr="7DEBEEA4">
              <w:rPr>
                <w:rFonts w:cs="Arial"/>
                <w:b/>
                <w:bCs/>
              </w:rPr>
              <w:t>nurodyti</w:t>
            </w:r>
            <w:proofErr w:type="spellEnd"/>
            <w:r w:rsidRPr="7DEBEEA4">
              <w:rPr>
                <w:rFonts w:cs="Arial"/>
                <w:b/>
                <w:bCs/>
              </w:rPr>
              <w:t xml:space="preserve"> SPS </w:t>
            </w:r>
            <w:proofErr w:type="spellStart"/>
            <w:r w:rsidRPr="7DEBEEA4">
              <w:rPr>
                <w:rFonts w:cs="Arial"/>
                <w:b/>
                <w:bCs/>
              </w:rPr>
              <w:t>priedo</w:t>
            </w:r>
            <w:proofErr w:type="spellEnd"/>
            <w:r w:rsidRPr="7DEBEEA4">
              <w:rPr>
                <w:rFonts w:cs="Arial"/>
                <w:b/>
                <w:bCs/>
              </w:rPr>
              <w:t xml:space="preserve"> Nr. __ </w:t>
            </w:r>
            <w:proofErr w:type="spellStart"/>
            <w:r w:rsidRPr="7DEBEEA4">
              <w:rPr>
                <w:rFonts w:cs="Arial"/>
                <w:b/>
                <w:bCs/>
              </w:rPr>
              <w:t>punktą</w:t>
            </w:r>
            <w:proofErr w:type="spellEnd"/>
            <w:r w:rsidRPr="7DEBEEA4">
              <w:rPr>
                <w:rFonts w:cs="Arial"/>
                <w:b/>
                <w:bCs/>
              </w:rPr>
              <w:t xml:space="preserve"> </w:t>
            </w:r>
            <w:proofErr w:type="spellStart"/>
            <w:r w:rsidRPr="7DEBEEA4">
              <w:rPr>
                <w:rFonts w:cs="Arial"/>
                <w:b/>
                <w:bCs/>
              </w:rPr>
              <w:t>ir</w:t>
            </w:r>
            <w:proofErr w:type="spellEnd"/>
            <w:r w:rsidRPr="7DEBEEA4">
              <w:rPr>
                <w:rFonts w:cs="Arial"/>
                <w:b/>
                <w:bCs/>
              </w:rPr>
              <w:t xml:space="preserve"> </w:t>
            </w:r>
            <w:proofErr w:type="spellStart"/>
            <w:r w:rsidRPr="7DEBEEA4">
              <w:rPr>
                <w:rFonts w:cs="Arial"/>
                <w:b/>
                <w:bCs/>
              </w:rPr>
              <w:t>patį</w:t>
            </w:r>
            <w:proofErr w:type="spellEnd"/>
            <w:r w:rsidRPr="7DEBEEA4">
              <w:rPr>
                <w:rFonts w:cs="Arial"/>
                <w:b/>
                <w:bCs/>
              </w:rPr>
              <w:t xml:space="preserve"> </w:t>
            </w:r>
            <w:proofErr w:type="spellStart"/>
            <w:r w:rsidRPr="7DEBEEA4">
              <w:rPr>
                <w:rFonts w:cs="Arial"/>
                <w:b/>
                <w:bCs/>
              </w:rPr>
              <w:t>reikalavimą</w:t>
            </w:r>
            <w:proofErr w:type="spellEnd"/>
            <w:r w:rsidRPr="7DEBEEA4">
              <w:rPr>
                <w:rFonts w:cs="Arial"/>
                <w:b/>
                <w:bCs/>
              </w:rPr>
              <w:t>)</w:t>
            </w:r>
            <w:r>
              <w:rPr>
                <w:rFonts w:cs="Arial"/>
                <w:b/>
                <w:bCs/>
              </w:rPr>
              <w:t xml:space="preserve"> / Qualification requirement (indicate the specific paragraph of Annex </w:t>
            </w:r>
            <w:r w:rsidRPr="006227D3">
              <w:rPr>
                <w:rFonts w:cs="Arial"/>
                <w:b/>
                <w:bCs/>
                <w:highlight w:val="yellow"/>
              </w:rPr>
              <w:t>[No.]</w:t>
            </w:r>
            <w:r>
              <w:rPr>
                <w:rFonts w:cs="Arial"/>
                <w:b/>
                <w:bCs/>
              </w:rPr>
              <w:t xml:space="preserve"> to the SPC and the requirement itself)</w:t>
            </w:r>
          </w:p>
        </w:tc>
      </w:tr>
      <w:tr w:rsidR="0057534C" w:rsidRPr="00FE027A" w14:paraId="22695D27" w14:textId="77777777" w:rsidTr="009B222A">
        <w:trPr>
          <w:trHeight w:val="229"/>
        </w:trPr>
        <w:tc>
          <w:tcPr>
            <w:tcW w:w="4797" w:type="dxa"/>
          </w:tcPr>
          <w:p w14:paraId="62727DE8" w14:textId="77777777" w:rsidR="0057534C" w:rsidRPr="005275EB" w:rsidRDefault="0057534C" w:rsidP="009B222A">
            <w:pPr>
              <w:pStyle w:val="BodyTextIndent"/>
              <w:spacing w:line="259" w:lineRule="auto"/>
              <w:rPr>
                <w:rFonts w:cs="Arial"/>
                <w:lang w:val="lt-LT"/>
              </w:rPr>
            </w:pPr>
          </w:p>
        </w:tc>
        <w:tc>
          <w:tcPr>
            <w:tcW w:w="5126" w:type="dxa"/>
          </w:tcPr>
          <w:p w14:paraId="5D5509E4" w14:textId="77777777" w:rsidR="0057534C" w:rsidRPr="00FE027A" w:rsidRDefault="0057534C" w:rsidP="009B222A">
            <w:pPr>
              <w:pStyle w:val="BodyTextIndent"/>
              <w:spacing w:line="259" w:lineRule="auto"/>
              <w:rPr>
                <w:rFonts w:cs="Arial"/>
              </w:rPr>
            </w:pPr>
          </w:p>
        </w:tc>
      </w:tr>
      <w:tr w:rsidR="0057534C" w:rsidRPr="00FE027A" w14:paraId="593BB8A8" w14:textId="77777777" w:rsidTr="009B222A">
        <w:trPr>
          <w:trHeight w:val="229"/>
        </w:trPr>
        <w:tc>
          <w:tcPr>
            <w:tcW w:w="4797" w:type="dxa"/>
          </w:tcPr>
          <w:p w14:paraId="3F27552B" w14:textId="77777777" w:rsidR="0057534C" w:rsidRPr="005275EB" w:rsidRDefault="0057534C" w:rsidP="009B222A">
            <w:pPr>
              <w:pStyle w:val="BodyTextIndent"/>
              <w:spacing w:line="259" w:lineRule="auto"/>
              <w:rPr>
                <w:rFonts w:cs="Arial"/>
                <w:lang w:val="lt-LT"/>
              </w:rPr>
            </w:pPr>
          </w:p>
        </w:tc>
        <w:tc>
          <w:tcPr>
            <w:tcW w:w="5126" w:type="dxa"/>
          </w:tcPr>
          <w:p w14:paraId="62FB2EB5" w14:textId="77777777" w:rsidR="0057534C" w:rsidRPr="00FE027A" w:rsidRDefault="0057534C" w:rsidP="009B222A">
            <w:pPr>
              <w:pStyle w:val="BodyTextIndent"/>
              <w:spacing w:line="259" w:lineRule="auto"/>
              <w:rPr>
                <w:rFonts w:cs="Arial"/>
              </w:rPr>
            </w:pPr>
          </w:p>
        </w:tc>
      </w:tr>
      <w:tr w:rsidR="0057534C" w:rsidRPr="00893C75" w14:paraId="157DCB34" w14:textId="77777777" w:rsidTr="009B2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6327FC3E" w14:textId="77777777" w:rsidR="0057534C" w:rsidRPr="005275EB" w:rsidRDefault="0057534C" w:rsidP="009B222A">
            <w:pPr>
              <w:pStyle w:val="BodyTextIndent"/>
              <w:rPr>
                <w:rFonts w:cs="Arial"/>
                <w:b/>
                <w:lang w:val="lt-LT"/>
              </w:rPr>
            </w:pPr>
          </w:p>
          <w:p w14:paraId="1004AFFE" w14:textId="77777777" w:rsidR="0057534C" w:rsidRPr="005275EB" w:rsidRDefault="0057534C" w:rsidP="009B222A">
            <w:pPr>
              <w:pStyle w:val="BodyTextIndent"/>
              <w:rPr>
                <w:rFonts w:cs="Arial"/>
                <w:b/>
                <w:lang w:val="lt-LT"/>
              </w:rPr>
            </w:pPr>
            <w:r w:rsidRPr="005275EB">
              <w:rPr>
                <w:rFonts w:cs="Arial"/>
                <w:b/>
                <w:lang w:val="lt-LT"/>
              </w:rPr>
              <w:t>Paslaugų teikėjas</w:t>
            </w:r>
          </w:p>
          <w:p w14:paraId="1EE0521B" w14:textId="77777777" w:rsidR="0057534C" w:rsidRPr="005275EB" w:rsidRDefault="0057534C" w:rsidP="009B222A">
            <w:pPr>
              <w:pStyle w:val="BodyTextIndent"/>
              <w:rPr>
                <w:rFonts w:cs="Arial"/>
                <w:b/>
                <w:lang w:val="lt-LT"/>
              </w:rPr>
            </w:pPr>
          </w:p>
          <w:p w14:paraId="1EBA9D71" w14:textId="77777777" w:rsidR="0057534C" w:rsidRPr="005275EB" w:rsidRDefault="0057534C" w:rsidP="009B222A">
            <w:pPr>
              <w:pStyle w:val="BodyTextIndent"/>
              <w:rPr>
                <w:rFonts w:cs="Arial"/>
                <w:lang w:val="lt-LT"/>
              </w:rPr>
            </w:pPr>
            <w:r w:rsidRPr="005275EB">
              <w:rPr>
                <w:rFonts w:cs="Arial"/>
                <w:lang w:val="lt-LT"/>
              </w:rPr>
              <w:t xml:space="preserve">Pavadinimas </w:t>
            </w:r>
          </w:p>
        </w:tc>
        <w:tc>
          <w:tcPr>
            <w:tcW w:w="5126" w:type="dxa"/>
          </w:tcPr>
          <w:p w14:paraId="7836C466" w14:textId="77777777" w:rsidR="0057534C" w:rsidRDefault="0057534C" w:rsidP="009B222A">
            <w:pPr>
              <w:rPr>
                <w:rFonts w:cs="Arial"/>
                <w:b/>
                <w:bCs/>
                <w:szCs w:val="20"/>
              </w:rPr>
            </w:pPr>
          </w:p>
          <w:p w14:paraId="681980C7" w14:textId="77777777" w:rsidR="0057534C" w:rsidRPr="00893C75" w:rsidRDefault="0057534C" w:rsidP="009B222A">
            <w:pPr>
              <w:rPr>
                <w:rFonts w:cs="Arial"/>
                <w:b/>
                <w:bCs/>
                <w:szCs w:val="20"/>
              </w:rPr>
            </w:pPr>
            <w:r>
              <w:rPr>
                <w:rFonts w:cs="Arial"/>
                <w:b/>
                <w:bCs/>
                <w:szCs w:val="20"/>
              </w:rPr>
              <w:t>Service Provider</w:t>
            </w:r>
          </w:p>
          <w:p w14:paraId="356E38B9" w14:textId="77777777" w:rsidR="0057534C" w:rsidRPr="00893C75" w:rsidRDefault="0057534C" w:rsidP="009B222A">
            <w:pPr>
              <w:rPr>
                <w:rFonts w:cs="Arial"/>
                <w:szCs w:val="20"/>
              </w:rPr>
            </w:pPr>
          </w:p>
          <w:p w14:paraId="6082D04C" w14:textId="77777777" w:rsidR="0057534C" w:rsidRPr="00893C75" w:rsidRDefault="0057534C" w:rsidP="009B222A">
            <w:pPr>
              <w:rPr>
                <w:rFonts w:cs="Arial"/>
                <w:szCs w:val="20"/>
              </w:rPr>
            </w:pPr>
            <w:r w:rsidRPr="00893C75">
              <w:rPr>
                <w:rFonts w:cs="Arial"/>
                <w:szCs w:val="20"/>
              </w:rPr>
              <w:t>Name</w:t>
            </w:r>
          </w:p>
        </w:tc>
      </w:tr>
      <w:tr w:rsidR="0057534C" w:rsidRPr="00893C75" w14:paraId="169A1F5B" w14:textId="77777777" w:rsidTr="009B2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15E94A55" w14:textId="77777777" w:rsidR="0057534C" w:rsidRPr="005275EB" w:rsidRDefault="0057534C" w:rsidP="009B222A">
            <w:pPr>
              <w:pStyle w:val="BodyTextIndent"/>
              <w:rPr>
                <w:rFonts w:cs="Arial"/>
                <w:lang w:val="lt-LT"/>
              </w:rPr>
            </w:pPr>
          </w:p>
          <w:p w14:paraId="31D55A73" w14:textId="77777777" w:rsidR="0057534C" w:rsidRPr="005275EB" w:rsidRDefault="0057534C" w:rsidP="009B222A">
            <w:pPr>
              <w:pStyle w:val="BodyTextIndent"/>
              <w:jc w:val="center"/>
              <w:rPr>
                <w:rFonts w:cs="Arial"/>
                <w:lang w:val="lt-LT"/>
              </w:rPr>
            </w:pPr>
            <w:r w:rsidRPr="005275EB">
              <w:rPr>
                <w:rFonts w:cs="Arial"/>
                <w:lang w:val="lt-LT"/>
              </w:rPr>
              <w:t>_____________________________________</w:t>
            </w:r>
          </w:p>
          <w:p w14:paraId="60FBB0C3" w14:textId="77777777" w:rsidR="0057534C" w:rsidRPr="005275EB" w:rsidRDefault="0057534C" w:rsidP="009B222A">
            <w:pPr>
              <w:pStyle w:val="BodyTextIndent"/>
              <w:jc w:val="center"/>
              <w:rPr>
                <w:rFonts w:cs="Arial"/>
                <w:lang w:val="lt-LT"/>
              </w:rPr>
            </w:pPr>
            <w:r w:rsidRPr="005275EB">
              <w:rPr>
                <w:rFonts w:cs="Arial"/>
                <w:lang w:val="lt-LT"/>
              </w:rPr>
              <w:t>(pareigos, vardas, pavardė, parašas)</w:t>
            </w:r>
          </w:p>
        </w:tc>
        <w:tc>
          <w:tcPr>
            <w:tcW w:w="5126" w:type="dxa"/>
          </w:tcPr>
          <w:p w14:paraId="32B91184" w14:textId="77777777" w:rsidR="0057534C" w:rsidRPr="00893C75" w:rsidRDefault="0057534C" w:rsidP="009B222A">
            <w:pPr>
              <w:pStyle w:val="BodyTextIndent"/>
              <w:rPr>
                <w:rFonts w:cs="Arial"/>
              </w:rPr>
            </w:pPr>
          </w:p>
          <w:p w14:paraId="00E1C548" w14:textId="77777777" w:rsidR="0057534C" w:rsidRPr="00893C75" w:rsidRDefault="0057534C" w:rsidP="009B222A">
            <w:pPr>
              <w:pStyle w:val="BodyTextIndent"/>
              <w:jc w:val="center"/>
              <w:rPr>
                <w:rFonts w:cs="Arial"/>
              </w:rPr>
            </w:pPr>
            <w:r w:rsidRPr="00893C75">
              <w:rPr>
                <w:rFonts w:cs="Arial"/>
              </w:rPr>
              <w:t>_____________________________________</w:t>
            </w:r>
          </w:p>
          <w:p w14:paraId="705A03D7" w14:textId="77777777" w:rsidR="0057534C" w:rsidRPr="00893C75" w:rsidRDefault="0057534C" w:rsidP="009B222A">
            <w:pPr>
              <w:pStyle w:val="BodyTextIndent"/>
              <w:jc w:val="center"/>
              <w:rPr>
                <w:rFonts w:cs="Arial"/>
              </w:rPr>
            </w:pPr>
            <w:r w:rsidRPr="00893C75">
              <w:rPr>
                <w:rFonts w:cs="Arial"/>
              </w:rPr>
              <w:t>(position, full name, signature)</w:t>
            </w:r>
          </w:p>
          <w:p w14:paraId="48524126" w14:textId="77777777" w:rsidR="0057534C" w:rsidRPr="00893C75" w:rsidRDefault="0057534C" w:rsidP="009B222A">
            <w:pPr>
              <w:rPr>
                <w:rFonts w:cs="Arial"/>
                <w:szCs w:val="20"/>
              </w:rPr>
            </w:pPr>
          </w:p>
        </w:tc>
      </w:tr>
      <w:tr w:rsidR="0057534C" w:rsidRPr="00893C75" w14:paraId="59F915AE" w14:textId="77777777" w:rsidTr="009B2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31B1A3A7" w14:textId="77777777" w:rsidR="0057534C" w:rsidRPr="005275EB" w:rsidRDefault="0057534C" w:rsidP="009B222A">
            <w:pPr>
              <w:rPr>
                <w:rFonts w:cs="Arial"/>
                <w:szCs w:val="20"/>
                <w:lang w:val="lt-LT"/>
              </w:rPr>
            </w:pPr>
          </w:p>
        </w:tc>
        <w:tc>
          <w:tcPr>
            <w:tcW w:w="5126" w:type="dxa"/>
          </w:tcPr>
          <w:p w14:paraId="06DFFCFC" w14:textId="77777777" w:rsidR="0057534C" w:rsidRPr="00893C75" w:rsidRDefault="0057534C" w:rsidP="009B222A">
            <w:pPr>
              <w:rPr>
                <w:rFonts w:cs="Arial"/>
                <w:szCs w:val="20"/>
              </w:rPr>
            </w:pPr>
          </w:p>
        </w:tc>
      </w:tr>
      <w:tr w:rsidR="0057534C" w:rsidRPr="00893C75" w14:paraId="11D7C8F5" w14:textId="77777777" w:rsidTr="009B2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43C18EA6" w14:textId="77777777" w:rsidR="0057534C" w:rsidRPr="005275EB" w:rsidRDefault="0057534C" w:rsidP="009B222A">
            <w:pPr>
              <w:pStyle w:val="BodyTextIndent"/>
              <w:rPr>
                <w:rFonts w:cs="Arial"/>
                <w:b/>
                <w:lang w:val="lt-LT"/>
              </w:rPr>
            </w:pPr>
            <w:r w:rsidRPr="005275EB">
              <w:rPr>
                <w:rFonts w:cs="Arial"/>
                <w:b/>
                <w:lang w:val="lt-LT"/>
              </w:rPr>
              <w:t>Klientas</w:t>
            </w:r>
          </w:p>
          <w:p w14:paraId="738A595B" w14:textId="77777777" w:rsidR="0057534C" w:rsidRPr="005275EB" w:rsidRDefault="0057534C" w:rsidP="009B222A">
            <w:pPr>
              <w:pStyle w:val="BodyTextIndent"/>
              <w:rPr>
                <w:rFonts w:cs="Arial"/>
                <w:b/>
                <w:lang w:val="lt-LT"/>
              </w:rPr>
            </w:pPr>
          </w:p>
          <w:p w14:paraId="1D92FD35" w14:textId="77777777" w:rsidR="0057534C" w:rsidRPr="005275EB" w:rsidRDefault="0057534C" w:rsidP="009B222A">
            <w:pPr>
              <w:pStyle w:val="BodyTextIndent"/>
              <w:rPr>
                <w:rFonts w:cs="Arial"/>
                <w:lang w:val="lt-LT"/>
              </w:rPr>
            </w:pPr>
            <w:r w:rsidRPr="005275EB">
              <w:rPr>
                <w:rFonts w:cs="Arial"/>
                <w:lang w:val="lt-LT"/>
              </w:rPr>
              <w:t xml:space="preserve">Pavadinimas </w:t>
            </w:r>
          </w:p>
        </w:tc>
        <w:tc>
          <w:tcPr>
            <w:tcW w:w="5126" w:type="dxa"/>
          </w:tcPr>
          <w:p w14:paraId="2B08AB8D" w14:textId="77777777" w:rsidR="0057534C" w:rsidRPr="00893C75" w:rsidRDefault="0057534C" w:rsidP="009B222A">
            <w:pPr>
              <w:rPr>
                <w:rFonts w:cs="Arial"/>
                <w:b/>
                <w:bCs/>
                <w:szCs w:val="20"/>
              </w:rPr>
            </w:pPr>
            <w:r w:rsidRPr="00893C75">
              <w:rPr>
                <w:rFonts w:cs="Arial"/>
                <w:b/>
                <w:bCs/>
                <w:szCs w:val="20"/>
              </w:rPr>
              <w:t>Buyer</w:t>
            </w:r>
          </w:p>
          <w:p w14:paraId="06AA1D23" w14:textId="77777777" w:rsidR="0057534C" w:rsidRPr="00893C75" w:rsidRDefault="0057534C" w:rsidP="009B222A">
            <w:pPr>
              <w:rPr>
                <w:rFonts w:cs="Arial"/>
                <w:szCs w:val="20"/>
              </w:rPr>
            </w:pPr>
          </w:p>
          <w:p w14:paraId="472C842F" w14:textId="77777777" w:rsidR="0057534C" w:rsidRPr="00893C75" w:rsidRDefault="0057534C" w:rsidP="009B222A">
            <w:pPr>
              <w:rPr>
                <w:rFonts w:cs="Arial"/>
                <w:szCs w:val="20"/>
              </w:rPr>
            </w:pPr>
            <w:r w:rsidRPr="00893C75">
              <w:rPr>
                <w:rFonts w:cs="Arial"/>
                <w:szCs w:val="20"/>
              </w:rPr>
              <w:t>Name</w:t>
            </w:r>
          </w:p>
        </w:tc>
      </w:tr>
      <w:tr w:rsidR="0057534C" w:rsidRPr="00893C75" w14:paraId="533A8CFB" w14:textId="77777777" w:rsidTr="009B2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1E45163A" w14:textId="77777777" w:rsidR="0057534C" w:rsidRPr="005275EB" w:rsidRDefault="0057534C" w:rsidP="009B222A">
            <w:pPr>
              <w:pStyle w:val="BodyTextIndent"/>
              <w:rPr>
                <w:rFonts w:cs="Arial"/>
                <w:b/>
                <w:lang w:val="lt-LT"/>
              </w:rPr>
            </w:pPr>
          </w:p>
        </w:tc>
        <w:tc>
          <w:tcPr>
            <w:tcW w:w="5126" w:type="dxa"/>
          </w:tcPr>
          <w:p w14:paraId="5B7283E3" w14:textId="77777777" w:rsidR="0057534C" w:rsidRPr="00893C75" w:rsidRDefault="0057534C" w:rsidP="009B222A">
            <w:pPr>
              <w:rPr>
                <w:rFonts w:cs="Arial"/>
                <w:szCs w:val="20"/>
              </w:rPr>
            </w:pPr>
          </w:p>
        </w:tc>
      </w:tr>
      <w:tr w:rsidR="0057534C" w:rsidRPr="00893C75" w14:paraId="237F60CA" w14:textId="77777777" w:rsidTr="009B2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083F5A25" w14:textId="77777777" w:rsidR="0057534C" w:rsidRPr="005275EB" w:rsidRDefault="0057534C" w:rsidP="009B222A">
            <w:pPr>
              <w:pStyle w:val="BodyTextIndent"/>
              <w:jc w:val="center"/>
              <w:rPr>
                <w:rFonts w:cs="Arial"/>
                <w:lang w:val="lt-LT"/>
              </w:rPr>
            </w:pPr>
          </w:p>
          <w:p w14:paraId="0171F292" w14:textId="77777777" w:rsidR="0057534C" w:rsidRPr="005275EB" w:rsidRDefault="0057534C" w:rsidP="009B222A">
            <w:pPr>
              <w:pStyle w:val="BodyTextIndent"/>
              <w:jc w:val="center"/>
              <w:rPr>
                <w:rFonts w:cs="Arial"/>
                <w:lang w:val="lt-LT"/>
              </w:rPr>
            </w:pPr>
            <w:r w:rsidRPr="005275EB">
              <w:rPr>
                <w:rFonts w:cs="Arial"/>
                <w:lang w:val="lt-LT"/>
              </w:rPr>
              <w:t>____________________________________</w:t>
            </w:r>
          </w:p>
          <w:p w14:paraId="0B737634" w14:textId="77777777" w:rsidR="0057534C" w:rsidRPr="005275EB" w:rsidRDefault="0057534C" w:rsidP="009B222A">
            <w:pPr>
              <w:pStyle w:val="BodyTextIndent"/>
              <w:jc w:val="center"/>
              <w:rPr>
                <w:rFonts w:cs="Arial"/>
                <w:lang w:val="lt-LT"/>
              </w:rPr>
            </w:pPr>
            <w:r w:rsidRPr="005275EB">
              <w:rPr>
                <w:rFonts w:cs="Arial"/>
                <w:lang w:val="lt-LT"/>
              </w:rPr>
              <w:t>(pareigos, vardas, pavardė, parašas)</w:t>
            </w:r>
          </w:p>
        </w:tc>
        <w:tc>
          <w:tcPr>
            <w:tcW w:w="5126" w:type="dxa"/>
          </w:tcPr>
          <w:p w14:paraId="678A4DFB" w14:textId="77777777" w:rsidR="0057534C" w:rsidRPr="00893C75" w:rsidRDefault="0057534C" w:rsidP="009B222A">
            <w:pPr>
              <w:pStyle w:val="BodyTextIndent"/>
              <w:jc w:val="center"/>
              <w:rPr>
                <w:rFonts w:cs="Arial"/>
              </w:rPr>
            </w:pPr>
          </w:p>
          <w:p w14:paraId="3FDE7827" w14:textId="77777777" w:rsidR="0057534C" w:rsidRPr="00893C75" w:rsidRDefault="0057534C" w:rsidP="009B222A">
            <w:pPr>
              <w:pStyle w:val="BodyTextIndent"/>
              <w:rPr>
                <w:rFonts w:cs="Arial"/>
              </w:rPr>
            </w:pPr>
            <w:r w:rsidRPr="00893C75">
              <w:rPr>
                <w:rFonts w:cs="Arial"/>
              </w:rPr>
              <w:t>____________________________________</w:t>
            </w:r>
          </w:p>
          <w:p w14:paraId="54B449C8" w14:textId="77777777" w:rsidR="0057534C" w:rsidRPr="00893C75" w:rsidRDefault="0057534C" w:rsidP="009B222A">
            <w:pPr>
              <w:rPr>
                <w:rFonts w:cs="Arial"/>
                <w:szCs w:val="20"/>
              </w:rPr>
            </w:pPr>
            <w:r w:rsidRPr="00893C75">
              <w:rPr>
                <w:rFonts w:cs="Arial"/>
                <w:szCs w:val="20"/>
              </w:rPr>
              <w:t>(position, full name, signature)</w:t>
            </w:r>
          </w:p>
        </w:tc>
      </w:tr>
      <w:tr w:rsidR="0057534C" w:rsidRPr="00893C75" w14:paraId="017A4E4B" w14:textId="77777777" w:rsidTr="009B2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97" w:type="dxa"/>
          </w:tcPr>
          <w:p w14:paraId="68B0E4C5" w14:textId="77777777" w:rsidR="0057534C" w:rsidRPr="005275EB" w:rsidRDefault="0057534C" w:rsidP="009B222A">
            <w:pPr>
              <w:pStyle w:val="BodyTextIndent"/>
              <w:rPr>
                <w:rFonts w:cs="Arial"/>
                <w:lang w:val="lt-LT"/>
              </w:rPr>
            </w:pPr>
          </w:p>
          <w:p w14:paraId="65454D07" w14:textId="77777777" w:rsidR="0057534C" w:rsidRPr="005275EB" w:rsidRDefault="0057534C" w:rsidP="009B222A">
            <w:pPr>
              <w:pStyle w:val="BodyTextIndent"/>
              <w:jc w:val="center"/>
              <w:rPr>
                <w:rFonts w:cs="Arial"/>
                <w:lang w:val="lt-LT"/>
              </w:rPr>
            </w:pPr>
            <w:r w:rsidRPr="005275EB">
              <w:rPr>
                <w:rFonts w:cs="Arial"/>
                <w:lang w:val="lt-LT"/>
              </w:rPr>
              <w:t>_____________________________________</w:t>
            </w:r>
          </w:p>
          <w:p w14:paraId="2EA9023A" w14:textId="77777777" w:rsidR="0057534C" w:rsidRPr="005275EB" w:rsidRDefault="0057534C" w:rsidP="009B222A">
            <w:pPr>
              <w:pStyle w:val="BodyTextIndent"/>
              <w:jc w:val="center"/>
              <w:rPr>
                <w:rFonts w:cs="Arial"/>
                <w:lang w:val="lt-LT"/>
              </w:rPr>
            </w:pPr>
            <w:r w:rsidRPr="005275EB">
              <w:rPr>
                <w:rFonts w:cs="Arial"/>
                <w:lang w:val="lt-LT"/>
              </w:rPr>
              <w:t>(pareigos, vardas, pavardė, parašas)</w:t>
            </w:r>
          </w:p>
        </w:tc>
        <w:tc>
          <w:tcPr>
            <w:tcW w:w="5126" w:type="dxa"/>
          </w:tcPr>
          <w:p w14:paraId="24C72824" w14:textId="77777777" w:rsidR="0057534C" w:rsidRPr="00893C75" w:rsidRDefault="0057534C" w:rsidP="009B222A">
            <w:pPr>
              <w:pStyle w:val="BodyTextIndent"/>
              <w:jc w:val="center"/>
              <w:rPr>
                <w:rFonts w:cs="Arial"/>
              </w:rPr>
            </w:pPr>
          </w:p>
          <w:p w14:paraId="075BA1FB" w14:textId="77777777" w:rsidR="0057534C" w:rsidRPr="00893C75" w:rsidRDefault="0057534C" w:rsidP="009B222A">
            <w:pPr>
              <w:pStyle w:val="BodyTextIndent"/>
              <w:rPr>
                <w:rFonts w:cs="Arial"/>
              </w:rPr>
            </w:pPr>
            <w:r w:rsidRPr="00893C75">
              <w:rPr>
                <w:rFonts w:cs="Arial"/>
              </w:rPr>
              <w:t>____________________________________</w:t>
            </w:r>
          </w:p>
          <w:p w14:paraId="6161D6CD" w14:textId="77777777" w:rsidR="0057534C" w:rsidRPr="00893C75" w:rsidRDefault="0057534C" w:rsidP="009B222A">
            <w:pPr>
              <w:rPr>
                <w:rFonts w:cs="Arial"/>
                <w:szCs w:val="20"/>
              </w:rPr>
            </w:pPr>
            <w:r w:rsidRPr="00893C75">
              <w:rPr>
                <w:rFonts w:cs="Arial"/>
                <w:szCs w:val="20"/>
              </w:rPr>
              <w:t>(position, full name, signature)</w:t>
            </w:r>
          </w:p>
        </w:tc>
      </w:tr>
    </w:tbl>
    <w:p w14:paraId="0A0B2F70" w14:textId="71C0238D" w:rsidR="0057534C" w:rsidRDefault="0057534C" w:rsidP="00840FC1"/>
    <w:p w14:paraId="7320C6AA" w14:textId="77777777" w:rsidR="0057534C" w:rsidRDefault="0057534C">
      <w:r>
        <w:br w:type="page"/>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3C5FE0" w:rsidRPr="0087585B" w14:paraId="7F21E685" w14:textId="77777777" w:rsidTr="009B222A">
        <w:trPr>
          <w:jc w:val="right"/>
        </w:trPr>
        <w:tc>
          <w:tcPr>
            <w:tcW w:w="4955" w:type="dxa"/>
          </w:tcPr>
          <w:p w14:paraId="01D8CADD" w14:textId="2B33E305" w:rsidR="003C5FE0" w:rsidRPr="0087585B" w:rsidRDefault="003C5FE0" w:rsidP="009B222A">
            <w:pPr>
              <w:jc w:val="right"/>
              <w:rPr>
                <w:rFonts w:cs="Arial"/>
                <w:szCs w:val="20"/>
              </w:rPr>
            </w:pPr>
            <w:proofErr w:type="spellStart"/>
            <w:r w:rsidRPr="0087585B">
              <w:rPr>
                <w:rFonts w:cs="Arial"/>
                <w:szCs w:val="20"/>
              </w:rPr>
              <w:lastRenderedPageBreak/>
              <w:t>Sutarties</w:t>
            </w:r>
            <w:proofErr w:type="spellEnd"/>
            <w:r w:rsidRPr="0087585B">
              <w:rPr>
                <w:rFonts w:cs="Arial"/>
                <w:szCs w:val="20"/>
              </w:rPr>
              <w:t xml:space="preserve"> SD </w:t>
            </w:r>
            <w:proofErr w:type="spellStart"/>
            <w:r w:rsidRPr="0087585B">
              <w:rPr>
                <w:rFonts w:cs="Arial"/>
                <w:szCs w:val="20"/>
              </w:rPr>
              <w:t>Priedas</w:t>
            </w:r>
            <w:proofErr w:type="spellEnd"/>
            <w:r w:rsidRPr="0087585B">
              <w:rPr>
                <w:rFonts w:cs="Arial"/>
                <w:szCs w:val="20"/>
              </w:rPr>
              <w:t xml:space="preserve"> Nr. </w:t>
            </w:r>
            <w:r w:rsidR="004E7A8A">
              <w:rPr>
                <w:rFonts w:cs="Arial"/>
                <w:szCs w:val="20"/>
              </w:rPr>
              <w:t>8</w:t>
            </w:r>
          </w:p>
        </w:tc>
        <w:tc>
          <w:tcPr>
            <w:tcW w:w="4956" w:type="dxa"/>
          </w:tcPr>
          <w:p w14:paraId="74EB3A20" w14:textId="6DD3F803" w:rsidR="003C5FE0" w:rsidRPr="0087585B" w:rsidRDefault="003C5FE0" w:rsidP="009B222A">
            <w:pPr>
              <w:jc w:val="right"/>
              <w:rPr>
                <w:rFonts w:cs="Arial"/>
                <w:szCs w:val="20"/>
              </w:rPr>
            </w:pPr>
            <w:r w:rsidRPr="0087585B">
              <w:rPr>
                <w:rFonts w:cs="Arial"/>
                <w:szCs w:val="20"/>
              </w:rPr>
              <w:t xml:space="preserve">Annex </w:t>
            </w:r>
            <w:r w:rsidR="004E7A8A">
              <w:rPr>
                <w:rFonts w:cs="Arial"/>
                <w:szCs w:val="20"/>
              </w:rPr>
              <w:t>8</w:t>
            </w:r>
            <w:r w:rsidRPr="0087585B">
              <w:rPr>
                <w:rFonts w:cs="Arial"/>
                <w:szCs w:val="20"/>
              </w:rPr>
              <w:t xml:space="preserve"> to the SP of the Contract</w:t>
            </w:r>
          </w:p>
        </w:tc>
      </w:tr>
      <w:tr w:rsidR="003C5FE0" w:rsidRPr="0087585B" w14:paraId="49E86491" w14:textId="77777777" w:rsidTr="009B222A">
        <w:trPr>
          <w:jc w:val="right"/>
        </w:trPr>
        <w:tc>
          <w:tcPr>
            <w:tcW w:w="4955" w:type="dxa"/>
          </w:tcPr>
          <w:p w14:paraId="529567B0" w14:textId="77777777" w:rsidR="003C5FE0" w:rsidRPr="0087585B" w:rsidRDefault="003C5FE0" w:rsidP="009B222A">
            <w:pPr>
              <w:jc w:val="right"/>
              <w:rPr>
                <w:rFonts w:cs="Arial"/>
                <w:szCs w:val="20"/>
              </w:rPr>
            </w:pPr>
          </w:p>
        </w:tc>
        <w:tc>
          <w:tcPr>
            <w:tcW w:w="4956" w:type="dxa"/>
          </w:tcPr>
          <w:p w14:paraId="48B7B004" w14:textId="77777777" w:rsidR="003C5FE0" w:rsidRPr="0087585B" w:rsidRDefault="003C5FE0" w:rsidP="009B222A">
            <w:pPr>
              <w:jc w:val="right"/>
              <w:rPr>
                <w:rFonts w:cs="Arial"/>
                <w:szCs w:val="20"/>
              </w:rPr>
            </w:pPr>
          </w:p>
        </w:tc>
      </w:tr>
      <w:tr w:rsidR="003C5FE0" w:rsidRPr="0087585B" w14:paraId="682C17A9" w14:textId="77777777" w:rsidTr="009B222A">
        <w:trPr>
          <w:jc w:val="right"/>
        </w:trPr>
        <w:tc>
          <w:tcPr>
            <w:tcW w:w="4955" w:type="dxa"/>
          </w:tcPr>
          <w:p w14:paraId="7366E3B7" w14:textId="77777777" w:rsidR="003C5FE0" w:rsidRPr="00E30FAD" w:rsidRDefault="003C5FE0" w:rsidP="009B222A">
            <w:pPr>
              <w:jc w:val="center"/>
              <w:textAlignment w:val="baseline"/>
              <w:rPr>
                <w:rFonts w:ascii="Segoe UI" w:eastAsia="Times New Roman" w:hAnsi="Segoe UI" w:cs="Segoe UI"/>
                <w:sz w:val="18"/>
                <w:szCs w:val="18"/>
                <w:lang w:eastAsia="lt-LT"/>
              </w:rPr>
            </w:pPr>
            <w:r>
              <w:rPr>
                <w:rFonts w:eastAsia="Times New Roman" w:cs="Arial"/>
                <w:b/>
                <w:bCs/>
                <w:szCs w:val="20"/>
                <w:lang w:eastAsia="lt-LT"/>
              </w:rPr>
              <w:t>SAUGA IR SVEIKATA</w:t>
            </w:r>
          </w:p>
        </w:tc>
        <w:tc>
          <w:tcPr>
            <w:tcW w:w="4956" w:type="dxa"/>
          </w:tcPr>
          <w:p w14:paraId="4D3AE9E7" w14:textId="77777777" w:rsidR="003C5FE0" w:rsidRPr="0087585B" w:rsidRDefault="003C5FE0" w:rsidP="009B222A">
            <w:pPr>
              <w:jc w:val="center"/>
              <w:textAlignment w:val="baseline"/>
              <w:rPr>
                <w:rFonts w:eastAsia="Times New Roman" w:cs="Arial"/>
                <w:szCs w:val="20"/>
                <w:lang w:eastAsia="lt-LT"/>
              </w:rPr>
            </w:pPr>
            <w:r w:rsidRPr="0087585B">
              <w:rPr>
                <w:rFonts w:eastAsia="Times New Roman" w:cs="Arial"/>
                <w:b/>
                <w:bCs/>
                <w:szCs w:val="20"/>
                <w:lang w:eastAsia="lt-LT"/>
              </w:rPr>
              <w:t>HEALTH AND SAFETY</w:t>
            </w:r>
          </w:p>
        </w:tc>
      </w:tr>
      <w:tr w:rsidR="003C5FE0" w:rsidRPr="0087585B" w14:paraId="41220DAD" w14:textId="77777777" w:rsidTr="009B222A">
        <w:trPr>
          <w:jc w:val="right"/>
        </w:trPr>
        <w:tc>
          <w:tcPr>
            <w:tcW w:w="4955" w:type="dxa"/>
          </w:tcPr>
          <w:p w14:paraId="7E9498F0" w14:textId="77777777" w:rsidR="003C5FE0" w:rsidRPr="0087585B" w:rsidRDefault="003C5FE0" w:rsidP="009B222A">
            <w:pPr>
              <w:jc w:val="right"/>
              <w:rPr>
                <w:rFonts w:cs="Arial"/>
                <w:szCs w:val="20"/>
              </w:rPr>
            </w:pPr>
          </w:p>
        </w:tc>
        <w:tc>
          <w:tcPr>
            <w:tcW w:w="4956" w:type="dxa"/>
          </w:tcPr>
          <w:p w14:paraId="25BC3AA2" w14:textId="77777777" w:rsidR="003C5FE0" w:rsidRPr="0087585B" w:rsidRDefault="003C5FE0" w:rsidP="009B222A">
            <w:pPr>
              <w:jc w:val="both"/>
              <w:textAlignment w:val="baseline"/>
              <w:rPr>
                <w:rFonts w:eastAsia="Times New Roman" w:cs="Arial"/>
                <w:b/>
                <w:bCs/>
                <w:szCs w:val="20"/>
                <w:lang w:eastAsia="lt-LT"/>
              </w:rPr>
            </w:pPr>
          </w:p>
        </w:tc>
      </w:tr>
      <w:tr w:rsidR="003C5FE0" w:rsidRPr="0087585B" w14:paraId="0A12BCE5" w14:textId="77777777" w:rsidTr="009B222A">
        <w:trPr>
          <w:jc w:val="right"/>
        </w:trPr>
        <w:tc>
          <w:tcPr>
            <w:tcW w:w="4955" w:type="dxa"/>
          </w:tcPr>
          <w:p w14:paraId="527381DC" w14:textId="77777777" w:rsidR="003C5FE0" w:rsidRPr="00B82FA1" w:rsidRDefault="003C5FE0" w:rsidP="003C5FE0">
            <w:pPr>
              <w:numPr>
                <w:ilvl w:val="0"/>
                <w:numId w:val="7"/>
              </w:numPr>
              <w:tabs>
                <w:tab w:val="left" w:pos="284"/>
              </w:tabs>
              <w:ind w:left="-567" w:firstLine="567"/>
              <w:textAlignment w:val="baseline"/>
              <w:rPr>
                <w:rFonts w:eastAsia="Times New Roman" w:cs="Arial"/>
                <w:szCs w:val="20"/>
                <w:lang w:eastAsia="lt-LT"/>
              </w:rPr>
            </w:pPr>
            <w:r>
              <w:rPr>
                <w:rFonts w:eastAsia="Times New Roman" w:cs="Arial"/>
                <w:b/>
                <w:bCs/>
                <w:szCs w:val="20"/>
                <w:lang w:eastAsia="lt-LT"/>
              </w:rPr>
              <w:t>PASLAUG</w:t>
            </w:r>
            <w:r>
              <w:rPr>
                <w:rFonts w:eastAsia="Times New Roman" w:cs="Arial"/>
                <w:b/>
                <w:bCs/>
                <w:szCs w:val="20"/>
                <w:lang w:val="lt-LT" w:eastAsia="lt-LT"/>
              </w:rPr>
              <w:t xml:space="preserve">Ų </w:t>
            </w:r>
            <w:r>
              <w:rPr>
                <w:rFonts w:eastAsia="Times New Roman" w:cs="Arial"/>
                <w:b/>
                <w:bCs/>
                <w:szCs w:val="20"/>
                <w:lang w:eastAsia="lt-LT"/>
              </w:rPr>
              <w:t>TEIKĖJO PAREIGOS</w:t>
            </w:r>
          </w:p>
        </w:tc>
        <w:tc>
          <w:tcPr>
            <w:tcW w:w="4956" w:type="dxa"/>
          </w:tcPr>
          <w:p w14:paraId="3449B0DC" w14:textId="77777777" w:rsidR="003C5FE0" w:rsidRPr="0087585B" w:rsidRDefault="003C5FE0" w:rsidP="003C5FE0">
            <w:pPr>
              <w:numPr>
                <w:ilvl w:val="0"/>
                <w:numId w:val="10"/>
              </w:numPr>
              <w:tabs>
                <w:tab w:val="left" w:pos="284"/>
              </w:tabs>
              <w:textAlignment w:val="baseline"/>
              <w:rPr>
                <w:rFonts w:eastAsia="Times New Roman" w:cs="Arial"/>
                <w:szCs w:val="20"/>
                <w:lang w:eastAsia="lt-LT"/>
              </w:rPr>
            </w:pPr>
            <w:r>
              <w:rPr>
                <w:rFonts w:eastAsia="Times New Roman" w:cs="Arial"/>
                <w:b/>
                <w:bCs/>
                <w:szCs w:val="20"/>
                <w:lang w:eastAsia="lt-LT"/>
              </w:rPr>
              <w:t xml:space="preserve">SERVICE </w:t>
            </w:r>
            <w:proofErr w:type="gramStart"/>
            <w:r w:rsidRPr="0087585B">
              <w:rPr>
                <w:rFonts w:eastAsia="Times New Roman" w:cs="Arial"/>
                <w:b/>
                <w:bCs/>
                <w:szCs w:val="20"/>
                <w:lang w:eastAsia="lt-LT"/>
              </w:rPr>
              <w:t>PROVIDER‘</w:t>
            </w:r>
            <w:proofErr w:type="gramEnd"/>
            <w:r w:rsidRPr="0087585B">
              <w:rPr>
                <w:rFonts w:eastAsia="Times New Roman" w:cs="Arial"/>
                <w:b/>
                <w:bCs/>
                <w:szCs w:val="20"/>
                <w:lang w:eastAsia="lt-LT"/>
              </w:rPr>
              <w:t>S OBLIGATIONS</w:t>
            </w:r>
          </w:p>
        </w:tc>
      </w:tr>
      <w:tr w:rsidR="003C5FE0" w:rsidRPr="0087585B" w14:paraId="3143FF3B" w14:textId="77777777" w:rsidTr="009B222A">
        <w:trPr>
          <w:jc w:val="right"/>
        </w:trPr>
        <w:tc>
          <w:tcPr>
            <w:tcW w:w="4955" w:type="dxa"/>
          </w:tcPr>
          <w:p w14:paraId="0BE54FEC" w14:textId="77777777" w:rsidR="003C5FE0" w:rsidRPr="0087585B" w:rsidRDefault="003C5FE0" w:rsidP="009B222A">
            <w:pPr>
              <w:jc w:val="right"/>
              <w:rPr>
                <w:rFonts w:cs="Arial"/>
                <w:szCs w:val="20"/>
              </w:rPr>
            </w:pPr>
          </w:p>
        </w:tc>
        <w:tc>
          <w:tcPr>
            <w:tcW w:w="4956" w:type="dxa"/>
          </w:tcPr>
          <w:p w14:paraId="7737C315" w14:textId="77777777" w:rsidR="003C5FE0" w:rsidRPr="0087585B" w:rsidRDefault="003C5FE0" w:rsidP="009B222A">
            <w:pPr>
              <w:jc w:val="both"/>
              <w:textAlignment w:val="baseline"/>
              <w:rPr>
                <w:rFonts w:eastAsia="Times New Roman" w:cs="Arial"/>
                <w:b/>
                <w:bCs/>
                <w:szCs w:val="20"/>
                <w:lang w:eastAsia="lt-LT"/>
              </w:rPr>
            </w:pPr>
          </w:p>
        </w:tc>
      </w:tr>
      <w:tr w:rsidR="003C5FE0" w:rsidRPr="0087585B" w14:paraId="21670424" w14:textId="77777777" w:rsidTr="009B222A">
        <w:trPr>
          <w:jc w:val="right"/>
        </w:trPr>
        <w:tc>
          <w:tcPr>
            <w:tcW w:w="4955" w:type="dxa"/>
          </w:tcPr>
          <w:p w14:paraId="18A344FD" w14:textId="77777777" w:rsidR="003C5FE0" w:rsidRPr="0087585B" w:rsidRDefault="003C5FE0" w:rsidP="003C5FE0">
            <w:pPr>
              <w:numPr>
                <w:ilvl w:val="1"/>
                <w:numId w:val="10"/>
              </w:numPr>
              <w:tabs>
                <w:tab w:val="left" w:pos="457"/>
              </w:tabs>
              <w:ind w:left="0" w:firstLine="0"/>
              <w:jc w:val="both"/>
              <w:textAlignment w:val="baseline"/>
              <w:rPr>
                <w:rFonts w:cs="Arial"/>
                <w:szCs w:val="20"/>
              </w:rPr>
            </w:pPr>
            <w:proofErr w:type="spellStart"/>
            <w:r w:rsidRPr="009E472D">
              <w:rPr>
                <w:rFonts w:eastAsia="Times New Roman" w:cs="Arial"/>
                <w:szCs w:val="20"/>
                <w:lang w:eastAsia="lt-LT"/>
              </w:rPr>
              <w:t>prieš</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pradedant</w:t>
            </w:r>
            <w:proofErr w:type="spellEnd"/>
            <w:r w:rsidRPr="009E472D">
              <w:rPr>
                <w:rFonts w:eastAsia="Times New Roman" w:cs="Arial"/>
                <w:szCs w:val="20"/>
                <w:lang w:eastAsia="lt-LT"/>
              </w:rPr>
              <w:t xml:space="preserve"> </w:t>
            </w:r>
            <w:proofErr w:type="spellStart"/>
            <w:r>
              <w:rPr>
                <w:rFonts w:eastAsia="Times New Roman" w:cs="Arial"/>
                <w:szCs w:val="20"/>
                <w:lang w:eastAsia="lt-LT"/>
              </w:rPr>
              <w:t>teikti</w:t>
            </w:r>
            <w:proofErr w:type="spellEnd"/>
            <w:r>
              <w:rPr>
                <w:rFonts w:eastAsia="Times New Roman" w:cs="Arial"/>
                <w:szCs w:val="20"/>
                <w:lang w:eastAsia="lt-LT"/>
              </w:rPr>
              <w:t xml:space="preserve"> </w:t>
            </w:r>
            <w:proofErr w:type="spellStart"/>
            <w:r>
              <w:rPr>
                <w:rFonts w:eastAsia="Times New Roman" w:cs="Arial"/>
                <w:szCs w:val="20"/>
                <w:lang w:eastAsia="lt-LT"/>
              </w:rPr>
              <w:t>Paslaugas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pasirašyti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Tarpusavio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saugos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darbe</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atsakomybės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ribų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aktą</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jeigu</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taikoma</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ir</w:t>
            </w:r>
            <w:proofErr w:type="spellEnd"/>
            <w:r w:rsidRPr="009E472D">
              <w:rPr>
                <w:rFonts w:eastAsia="Times New Roman" w:cs="Arial"/>
                <w:szCs w:val="20"/>
                <w:lang w:eastAsia="lt-LT"/>
              </w:rPr>
              <w:t xml:space="preserve"> </w:t>
            </w:r>
            <w:proofErr w:type="spellStart"/>
            <w:r>
              <w:rPr>
                <w:rFonts w:eastAsia="Times New Roman" w:cs="Arial"/>
                <w:szCs w:val="20"/>
                <w:lang w:eastAsia="lt-LT"/>
              </w:rPr>
              <w:t>teikiant</w:t>
            </w:r>
            <w:proofErr w:type="spellEnd"/>
            <w:r>
              <w:rPr>
                <w:rFonts w:eastAsia="Times New Roman" w:cs="Arial"/>
                <w:szCs w:val="20"/>
                <w:lang w:eastAsia="lt-LT"/>
              </w:rPr>
              <w:t xml:space="preserve"> </w:t>
            </w:r>
            <w:proofErr w:type="spellStart"/>
            <w:r>
              <w:rPr>
                <w:rFonts w:eastAsia="Times New Roman" w:cs="Arial"/>
                <w:szCs w:val="20"/>
                <w:lang w:eastAsia="lt-LT"/>
              </w:rPr>
              <w:t>Paslaugas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laikytis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visų</w:t>
            </w:r>
            <w:proofErr w:type="spellEnd"/>
            <w:r w:rsidRPr="009E472D">
              <w:rPr>
                <w:rFonts w:eastAsia="Times New Roman" w:cs="Arial"/>
                <w:szCs w:val="20"/>
                <w:lang w:eastAsia="lt-LT"/>
              </w:rPr>
              <w:t xml:space="preserve"> Lietuvos </w:t>
            </w:r>
            <w:proofErr w:type="spellStart"/>
            <w:r w:rsidRPr="009E472D">
              <w:rPr>
                <w:rFonts w:eastAsia="Times New Roman" w:cs="Arial"/>
                <w:szCs w:val="20"/>
                <w:lang w:eastAsia="lt-LT"/>
              </w:rPr>
              <w:t>Respublikoje</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galiojančių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aplinkosaugą</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higieną</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sanitariją</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gaisrinę</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saugą</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ir</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darbuotojų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saugą</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ir</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sveikatą</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darbe</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reglamentuojančių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teisės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aktų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reikalavimų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tinkamai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instruktuoti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savo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ir</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savo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pasitelktų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trečiųjų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asmenų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darbuotojus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bei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kitus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asmenis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aktyviai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prisidedančius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prie</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Sutarties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vykdymo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čia</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ir</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toliau</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nurodyti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asmenys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vadinami</w:t>
            </w:r>
            <w:proofErr w:type="spellEnd"/>
            <w:r w:rsidRPr="009E472D">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darbuotojais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šiais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klausimais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užtikrinti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visų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asmenų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kurie</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turi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teisę</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būti</w:t>
            </w:r>
            <w:proofErr w:type="spellEnd"/>
            <w:r w:rsidRPr="009E472D">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veiklos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teritorijoje</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saugą</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darbe</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reikalui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esant</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tinkamai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aptverti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apšviesti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saugoti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ir</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stebėti</w:t>
            </w:r>
            <w:proofErr w:type="spellEnd"/>
            <w:r w:rsidRPr="009E472D">
              <w:rPr>
                <w:rFonts w:eastAsia="Times New Roman" w:cs="Arial"/>
                <w:szCs w:val="20"/>
                <w:lang w:eastAsia="lt-LT"/>
              </w:rPr>
              <w:t xml:space="preserve"> </w:t>
            </w:r>
            <w:proofErr w:type="spellStart"/>
            <w:r>
              <w:rPr>
                <w:rFonts w:eastAsia="Times New Roman" w:cs="Arial"/>
                <w:szCs w:val="20"/>
                <w:lang w:eastAsia="lt-LT"/>
              </w:rPr>
              <w:t>teikiamas</w:t>
            </w:r>
            <w:proofErr w:type="spellEnd"/>
            <w:r>
              <w:rPr>
                <w:rFonts w:eastAsia="Times New Roman" w:cs="Arial"/>
                <w:szCs w:val="20"/>
                <w:lang w:eastAsia="lt-LT"/>
              </w:rPr>
              <w:t xml:space="preserve"> </w:t>
            </w:r>
            <w:proofErr w:type="spellStart"/>
            <w:r>
              <w:rPr>
                <w:rFonts w:eastAsia="Times New Roman" w:cs="Arial"/>
                <w:szCs w:val="20"/>
                <w:lang w:eastAsia="lt-LT"/>
              </w:rPr>
              <w:t>Paslaugas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taip</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kad</w:t>
            </w:r>
            <w:proofErr w:type="spellEnd"/>
            <w:r w:rsidRPr="009E472D">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veiklos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teritorijoje</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nekiltų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grėsmė</w:t>
            </w:r>
            <w:proofErr w:type="spellEnd"/>
            <w:r w:rsidRPr="009E472D">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teikėjo</w:t>
            </w:r>
            <w:proofErr w:type="spellEnd"/>
            <w:r w:rsidRPr="009E472D">
              <w:rPr>
                <w:rFonts w:eastAsia="Times New Roman" w:cs="Arial"/>
                <w:szCs w:val="20"/>
                <w:lang w:eastAsia="lt-LT"/>
              </w:rPr>
              <w:t xml:space="preserve">, </w:t>
            </w:r>
            <w:proofErr w:type="spellStart"/>
            <w:r>
              <w:rPr>
                <w:rFonts w:eastAsia="Times New Roman" w:cs="Arial"/>
                <w:szCs w:val="20"/>
                <w:lang w:eastAsia="lt-LT"/>
              </w:rPr>
              <w:t>Kliento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darbuotojams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ir</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kitiems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fiziniams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asmenims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bei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jų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turtui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nustačius</w:t>
            </w:r>
            <w:proofErr w:type="spellEnd"/>
            <w:r w:rsidRPr="009E472D">
              <w:rPr>
                <w:rFonts w:eastAsia="Times New Roman" w:cs="Arial"/>
                <w:szCs w:val="20"/>
                <w:lang w:eastAsia="lt-LT"/>
              </w:rPr>
              <w:t xml:space="preserve"> bet </w:t>
            </w:r>
            <w:proofErr w:type="spellStart"/>
            <w:r w:rsidRPr="009E472D">
              <w:rPr>
                <w:rFonts w:eastAsia="Times New Roman" w:cs="Arial"/>
                <w:szCs w:val="20"/>
                <w:lang w:eastAsia="lt-LT"/>
              </w:rPr>
              <w:t>kokį</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pažeidimą</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nedelsiant</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informuoti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apie</w:t>
            </w:r>
            <w:proofErr w:type="spellEnd"/>
            <w:r w:rsidRPr="009E472D">
              <w:rPr>
                <w:rFonts w:eastAsia="Times New Roman" w:cs="Arial"/>
                <w:szCs w:val="20"/>
                <w:lang w:eastAsia="lt-LT"/>
              </w:rPr>
              <w:t xml:space="preserve"> tai </w:t>
            </w:r>
            <w:proofErr w:type="spellStart"/>
            <w:r>
              <w:rPr>
                <w:rFonts w:eastAsia="Times New Roman" w:cs="Arial"/>
                <w:szCs w:val="20"/>
                <w:lang w:eastAsia="lt-LT"/>
              </w:rPr>
              <w:t>Klientą</w:t>
            </w:r>
            <w:proofErr w:type="spellEnd"/>
            <w:r w:rsidRPr="009E472D">
              <w:rPr>
                <w:rFonts w:eastAsia="Times New Roman" w:cs="Arial"/>
                <w:szCs w:val="20"/>
                <w:lang w:eastAsia="lt-LT"/>
              </w:rPr>
              <w:t>;</w:t>
            </w:r>
          </w:p>
        </w:tc>
        <w:tc>
          <w:tcPr>
            <w:tcW w:w="4956" w:type="dxa"/>
          </w:tcPr>
          <w:p w14:paraId="4A9A6D7C" w14:textId="77777777" w:rsidR="003C5FE0" w:rsidRPr="007101F9" w:rsidRDefault="003C5FE0" w:rsidP="003C5FE0">
            <w:pPr>
              <w:pStyle w:val="ListParagraph"/>
              <w:numPr>
                <w:ilvl w:val="1"/>
                <w:numId w:val="8"/>
              </w:numPr>
              <w:tabs>
                <w:tab w:val="left" w:pos="600"/>
              </w:tabs>
              <w:ind w:left="0" w:firstLine="0"/>
              <w:jc w:val="both"/>
              <w:textAlignment w:val="baseline"/>
              <w:rPr>
                <w:rFonts w:cs="Arial"/>
                <w:b/>
                <w:bCs/>
                <w:lang w:eastAsia="lt-LT"/>
              </w:rPr>
            </w:pPr>
            <w:r w:rsidRPr="007101F9">
              <w:rPr>
                <w:rFonts w:cs="Arial"/>
                <w:lang w:eastAsia="lt-LT"/>
              </w:rPr>
              <w:t xml:space="preserve">Before providing Services, the </w:t>
            </w:r>
            <w:r>
              <w:rPr>
                <w:rFonts w:cs="Arial"/>
                <w:lang w:eastAsia="lt-LT"/>
              </w:rPr>
              <w:t xml:space="preserve">Service </w:t>
            </w:r>
            <w:r w:rsidRPr="007101F9">
              <w:rPr>
                <w:rFonts w:cs="Arial"/>
                <w:lang w:eastAsia="lt-LT"/>
              </w:rPr>
              <w:t xml:space="preserve">Provider shall sign a Worksite Safety and Responsibility Act (if applicable) and ensure compliance with all relevant requirements set out in environmental, hygiene, sanitation, fire safety, and occupational health and safety laws and regulations in force in the Republic of Lithuania. The </w:t>
            </w:r>
            <w:r>
              <w:rPr>
                <w:rFonts w:cs="Arial"/>
                <w:lang w:eastAsia="lt-LT"/>
              </w:rPr>
              <w:t xml:space="preserve">Service </w:t>
            </w:r>
            <w:r w:rsidRPr="007101F9">
              <w:rPr>
                <w:rFonts w:cs="Arial"/>
                <w:lang w:eastAsia="lt-LT"/>
              </w:rPr>
              <w:t xml:space="preserve">Provider shall properly instruct its employees, third-party personnel and any other individuals actively involved in the execution of the Contract (hereinafter referred to as </w:t>
            </w:r>
            <w:r>
              <w:rPr>
                <w:rFonts w:cs="Arial"/>
                <w:lang w:eastAsia="lt-LT"/>
              </w:rPr>
              <w:t xml:space="preserve">Service </w:t>
            </w:r>
            <w:r w:rsidRPr="007101F9">
              <w:rPr>
                <w:rFonts w:cs="Arial"/>
                <w:lang w:eastAsia="lt-LT"/>
              </w:rPr>
              <w:t xml:space="preserve">Provider’s personnel”) on these matters. The </w:t>
            </w:r>
            <w:r>
              <w:rPr>
                <w:rFonts w:cs="Arial"/>
                <w:lang w:eastAsia="lt-LT"/>
              </w:rPr>
              <w:t xml:space="preserve">Service </w:t>
            </w:r>
            <w:r w:rsidRPr="007101F9">
              <w:rPr>
                <w:rFonts w:cs="Arial"/>
                <w:lang w:eastAsia="lt-LT"/>
              </w:rPr>
              <w:t xml:space="preserve">Provider is also responsible for ensuring the safety of all individuals entitled to be present at the </w:t>
            </w:r>
            <w:r>
              <w:rPr>
                <w:rFonts w:cs="Arial"/>
                <w:lang w:eastAsia="lt-LT"/>
              </w:rPr>
              <w:t xml:space="preserve">Service </w:t>
            </w:r>
            <w:r w:rsidRPr="007101F9">
              <w:rPr>
                <w:rFonts w:cs="Arial"/>
                <w:lang w:eastAsia="lt-LT"/>
              </w:rPr>
              <w:t xml:space="preserve">Provider’s work site, ensuring that the site is properly fenced, illuminated, secured, and monitored in a way that avoids any risk to the </w:t>
            </w:r>
            <w:r>
              <w:rPr>
                <w:rFonts w:cs="Arial"/>
                <w:lang w:eastAsia="lt-LT"/>
              </w:rPr>
              <w:t xml:space="preserve">Service </w:t>
            </w:r>
            <w:r w:rsidRPr="007101F9">
              <w:rPr>
                <w:rFonts w:cs="Arial"/>
                <w:lang w:eastAsia="lt-LT"/>
              </w:rPr>
              <w:t xml:space="preserve">Provider’s Personnel, the Buyer’s employees, or any other individuals or their property. In the event of any violation, the </w:t>
            </w:r>
            <w:r>
              <w:rPr>
                <w:rFonts w:cs="Arial"/>
                <w:lang w:eastAsia="lt-LT"/>
              </w:rPr>
              <w:t xml:space="preserve">Service </w:t>
            </w:r>
            <w:r w:rsidRPr="007101F9">
              <w:rPr>
                <w:rFonts w:cs="Arial"/>
                <w:lang w:eastAsia="lt-LT"/>
              </w:rPr>
              <w:t>Provider shall immediately notify the Buyer;</w:t>
            </w:r>
          </w:p>
        </w:tc>
      </w:tr>
      <w:tr w:rsidR="003C5FE0" w:rsidRPr="0087585B" w14:paraId="7A8B10E4" w14:textId="77777777" w:rsidTr="009B222A">
        <w:trPr>
          <w:jc w:val="right"/>
        </w:trPr>
        <w:tc>
          <w:tcPr>
            <w:tcW w:w="4955" w:type="dxa"/>
          </w:tcPr>
          <w:p w14:paraId="0816A79B" w14:textId="77777777" w:rsidR="003C5FE0" w:rsidRPr="0087585B" w:rsidRDefault="003C5FE0" w:rsidP="003C5FE0">
            <w:pPr>
              <w:numPr>
                <w:ilvl w:val="1"/>
                <w:numId w:val="10"/>
              </w:numPr>
              <w:tabs>
                <w:tab w:val="left" w:pos="457"/>
              </w:tabs>
              <w:ind w:left="0" w:firstLine="0"/>
              <w:jc w:val="both"/>
              <w:textAlignment w:val="baseline"/>
              <w:rPr>
                <w:rFonts w:cs="Arial"/>
                <w:szCs w:val="20"/>
              </w:rPr>
            </w:pPr>
            <w:r w:rsidRPr="009E472D">
              <w:rPr>
                <w:rFonts w:eastAsia="Times New Roman" w:cs="Arial"/>
                <w:szCs w:val="20"/>
                <w:lang w:eastAsia="lt-LT"/>
              </w:rPr>
              <w:t> </w:t>
            </w:r>
            <w:proofErr w:type="spellStart"/>
            <w:r w:rsidRPr="009E472D">
              <w:rPr>
                <w:rFonts w:eastAsia="Times New Roman" w:cs="Arial"/>
                <w:szCs w:val="20"/>
                <w:lang w:eastAsia="lt-LT"/>
              </w:rPr>
              <w:t>užtikrinti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kad</w:t>
            </w:r>
            <w:proofErr w:type="spellEnd"/>
            <w:r w:rsidRPr="009E472D">
              <w:rPr>
                <w:rFonts w:eastAsia="Times New Roman" w:cs="Arial"/>
                <w:szCs w:val="20"/>
                <w:lang w:eastAsia="lt-LT"/>
              </w:rPr>
              <w:t xml:space="preserve"> </w:t>
            </w:r>
            <w:proofErr w:type="spellStart"/>
            <w:r>
              <w:rPr>
                <w:rFonts w:eastAsia="Times New Roman" w:cs="Arial"/>
                <w:szCs w:val="20"/>
                <w:lang w:eastAsia="lt-LT"/>
              </w:rPr>
              <w:t>Paslaugas</w:t>
            </w:r>
            <w:proofErr w:type="spellEnd"/>
            <w:r>
              <w:rPr>
                <w:rFonts w:eastAsia="Times New Roman" w:cs="Arial"/>
                <w:szCs w:val="20"/>
                <w:lang w:eastAsia="lt-LT"/>
              </w:rPr>
              <w:t xml:space="preserve"> </w:t>
            </w:r>
            <w:proofErr w:type="spellStart"/>
            <w:r>
              <w:rPr>
                <w:rFonts w:eastAsia="Times New Roman" w:cs="Arial"/>
                <w:szCs w:val="20"/>
                <w:lang w:eastAsia="lt-LT"/>
              </w:rPr>
              <w:t>teiksiantys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darbuotojai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būtų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aprūpinti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standartų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reikalavimus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atitinkančiais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bei</w:t>
            </w:r>
            <w:proofErr w:type="spellEnd"/>
            <w:r w:rsidRPr="009E472D">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įmonės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ženklais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pažymėtais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darbo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rūbais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ir</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kitomis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asmeninėmis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darbuotojų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saugos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ir</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sveikatos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priemonėmis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ir</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užtikrinti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kad</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šios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priemonės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būtų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naudojamos</w:t>
            </w:r>
            <w:proofErr w:type="spellEnd"/>
            <w:r w:rsidRPr="009E472D">
              <w:rPr>
                <w:rFonts w:eastAsia="Times New Roman" w:cs="Arial"/>
                <w:szCs w:val="20"/>
                <w:lang w:eastAsia="lt-LT"/>
              </w:rPr>
              <w:t xml:space="preserve"> </w:t>
            </w:r>
            <w:proofErr w:type="spellStart"/>
            <w:r>
              <w:rPr>
                <w:rFonts w:eastAsia="Times New Roman" w:cs="Arial"/>
                <w:szCs w:val="20"/>
                <w:lang w:eastAsia="lt-LT"/>
              </w:rPr>
              <w:t>teikiant</w:t>
            </w:r>
            <w:proofErr w:type="spellEnd"/>
            <w:r>
              <w:rPr>
                <w:rFonts w:eastAsia="Times New Roman" w:cs="Arial"/>
                <w:szCs w:val="20"/>
                <w:lang w:eastAsia="lt-LT"/>
              </w:rPr>
              <w:t xml:space="preserve"> </w:t>
            </w:r>
            <w:proofErr w:type="spellStart"/>
            <w:r>
              <w:rPr>
                <w:rFonts w:eastAsia="Times New Roman" w:cs="Arial"/>
                <w:szCs w:val="20"/>
                <w:lang w:eastAsia="lt-LT"/>
              </w:rPr>
              <w:t>Paslaugas</w:t>
            </w:r>
            <w:proofErr w:type="spellEnd"/>
            <w:r>
              <w:rPr>
                <w:rFonts w:eastAsia="Times New Roman" w:cs="Arial"/>
                <w:szCs w:val="20"/>
                <w:lang w:eastAsia="lt-LT"/>
              </w:rPr>
              <w:t>;</w:t>
            </w:r>
          </w:p>
        </w:tc>
        <w:tc>
          <w:tcPr>
            <w:tcW w:w="4956" w:type="dxa"/>
          </w:tcPr>
          <w:p w14:paraId="6828A692" w14:textId="77777777" w:rsidR="003C5FE0" w:rsidRPr="0087585B" w:rsidRDefault="003C5FE0" w:rsidP="003C5FE0">
            <w:pPr>
              <w:pStyle w:val="ListParagraph"/>
              <w:numPr>
                <w:ilvl w:val="1"/>
                <w:numId w:val="8"/>
              </w:numPr>
              <w:tabs>
                <w:tab w:val="left" w:pos="600"/>
              </w:tabs>
              <w:ind w:left="0" w:firstLine="0"/>
              <w:jc w:val="both"/>
              <w:textAlignment w:val="baseline"/>
              <w:rPr>
                <w:rFonts w:cs="Arial"/>
                <w:lang w:eastAsia="lt-LT"/>
              </w:rPr>
            </w:pPr>
            <w:r w:rsidRPr="00CF3B2D">
              <w:rPr>
                <w:rFonts w:cs="Arial"/>
                <w:lang w:eastAsia="lt-LT"/>
              </w:rPr>
              <w:t xml:space="preserve">The </w:t>
            </w:r>
            <w:r>
              <w:rPr>
                <w:rFonts w:cs="Arial"/>
                <w:lang w:eastAsia="lt-LT"/>
              </w:rPr>
              <w:t xml:space="preserve">Service </w:t>
            </w:r>
            <w:r w:rsidRPr="00CF3B2D">
              <w:rPr>
                <w:rFonts w:cs="Arial"/>
                <w:lang w:eastAsia="lt-LT"/>
              </w:rPr>
              <w:t xml:space="preserve">Provider shall ensure that all its personnel providing the Services are provided with work clothing and other personal protective equipment that meet the relevant standards and are marked with the </w:t>
            </w:r>
            <w:r>
              <w:rPr>
                <w:rFonts w:cs="Arial"/>
                <w:lang w:eastAsia="lt-LT"/>
              </w:rPr>
              <w:t xml:space="preserve">Service </w:t>
            </w:r>
            <w:r w:rsidRPr="00CF3B2D">
              <w:rPr>
                <w:rFonts w:cs="Arial"/>
                <w:lang w:eastAsia="lt-LT"/>
              </w:rPr>
              <w:t>Provider’s company logo, ensuring that these items are used during the provision of the Services;</w:t>
            </w:r>
          </w:p>
        </w:tc>
      </w:tr>
      <w:tr w:rsidR="003C5FE0" w:rsidRPr="0087585B" w14:paraId="182F9590" w14:textId="77777777" w:rsidTr="009B222A">
        <w:trPr>
          <w:jc w:val="right"/>
        </w:trPr>
        <w:tc>
          <w:tcPr>
            <w:tcW w:w="4955" w:type="dxa"/>
          </w:tcPr>
          <w:p w14:paraId="44140393" w14:textId="77777777" w:rsidR="003C5FE0" w:rsidRPr="0087585B" w:rsidRDefault="003C5FE0" w:rsidP="003C5FE0">
            <w:pPr>
              <w:numPr>
                <w:ilvl w:val="1"/>
                <w:numId w:val="10"/>
              </w:numPr>
              <w:tabs>
                <w:tab w:val="left" w:pos="457"/>
              </w:tabs>
              <w:ind w:left="0" w:firstLine="0"/>
              <w:jc w:val="both"/>
              <w:textAlignment w:val="baseline"/>
              <w:rPr>
                <w:rFonts w:cs="Arial"/>
                <w:szCs w:val="20"/>
              </w:rPr>
            </w:pPr>
            <w:proofErr w:type="spellStart"/>
            <w:r w:rsidRPr="009E472D">
              <w:rPr>
                <w:rFonts w:eastAsia="Times New Roman" w:cs="Arial"/>
                <w:szCs w:val="20"/>
                <w:lang w:eastAsia="lt-LT"/>
              </w:rPr>
              <w:t>užtikrinti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kad</w:t>
            </w:r>
            <w:proofErr w:type="spellEnd"/>
            <w:r w:rsidRPr="009E472D">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darbuotojai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nebūtų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apsvaigę</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nuo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alkoholio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narkotinių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toksinių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ir</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arba</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psichotropinių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medžiagų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Kilus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įtarimų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dėl</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asmenų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apsvaigimo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nuo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nurodytų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medžiagų</w:t>
            </w:r>
            <w:proofErr w:type="spellEnd"/>
            <w:r w:rsidRPr="009E472D">
              <w:rPr>
                <w:rFonts w:eastAsia="Times New Roman" w:cs="Arial"/>
                <w:szCs w:val="20"/>
                <w:lang w:eastAsia="lt-LT"/>
              </w:rPr>
              <w:t xml:space="preserve">, </w:t>
            </w:r>
            <w:proofErr w:type="spellStart"/>
            <w:r>
              <w:rPr>
                <w:rFonts w:eastAsia="Times New Roman" w:cs="Arial"/>
                <w:szCs w:val="20"/>
                <w:lang w:eastAsia="lt-LT"/>
              </w:rPr>
              <w:t>Klientas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turi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teisę</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juos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patikrinti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alkotesteriu</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ir</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kitais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mediciniškai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patvirtintais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būdais</w:t>
            </w:r>
            <w:proofErr w:type="spellEnd"/>
            <w:r w:rsidRPr="009E472D">
              <w:rPr>
                <w:rFonts w:eastAsia="Times New Roman" w:cs="Arial"/>
                <w:szCs w:val="20"/>
                <w:lang w:eastAsia="lt-LT"/>
              </w:rPr>
              <w:t xml:space="preserve">. Jei </w:t>
            </w:r>
            <w:proofErr w:type="spellStart"/>
            <w:r w:rsidRPr="009E472D">
              <w:rPr>
                <w:rFonts w:eastAsia="Times New Roman" w:cs="Arial"/>
                <w:szCs w:val="20"/>
                <w:lang w:eastAsia="lt-LT"/>
              </w:rPr>
              <w:t>nustatoma</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kad</w:t>
            </w:r>
            <w:proofErr w:type="spellEnd"/>
            <w:r w:rsidRPr="009E472D">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darbuotojas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yra</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neblaivus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įtariama</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kad</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jis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gali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būti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apsvaigęs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nuo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narkotinių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toksinių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ir</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arba</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psichotropinių</w:t>
            </w:r>
            <w:proofErr w:type="spellEnd"/>
            <w:r w:rsidRPr="009E472D">
              <w:rPr>
                <w:rFonts w:eastAsia="Times New Roman" w:cs="Arial"/>
                <w:szCs w:val="20"/>
                <w:lang w:eastAsia="lt-LT"/>
              </w:rPr>
              <w:t xml:space="preserve"> </w:t>
            </w:r>
            <w:proofErr w:type="spellStart"/>
            <w:proofErr w:type="gramStart"/>
            <w:r w:rsidRPr="009E472D">
              <w:rPr>
                <w:rFonts w:eastAsia="Times New Roman" w:cs="Arial"/>
                <w:szCs w:val="20"/>
                <w:lang w:eastAsia="lt-LT"/>
              </w:rPr>
              <w:t>medžiagų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arba</w:t>
            </w:r>
            <w:proofErr w:type="spellEnd"/>
            <w:proofErr w:type="gramEnd"/>
            <w:r w:rsidRPr="009E472D">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darbuotojas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atsisako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būti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patikrintas</w:t>
            </w:r>
            <w:proofErr w:type="spellEnd"/>
            <w:r w:rsidRPr="009E472D">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teikėjas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privalo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užtikrinti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kad</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šis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asmuo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nedelsiant</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būtų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pašalintas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iš</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darbo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vietos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ir</w:t>
            </w:r>
            <w:proofErr w:type="spellEnd"/>
            <w:r w:rsidRPr="009E472D">
              <w:rPr>
                <w:rFonts w:eastAsia="Times New Roman" w:cs="Arial"/>
                <w:szCs w:val="20"/>
                <w:lang w:eastAsia="lt-LT"/>
              </w:rPr>
              <w:t xml:space="preserve"> be </w:t>
            </w:r>
            <w:proofErr w:type="spellStart"/>
            <w:r w:rsidRPr="009E472D">
              <w:rPr>
                <w:rFonts w:eastAsia="Times New Roman" w:cs="Arial"/>
                <w:szCs w:val="20"/>
                <w:lang w:eastAsia="lt-LT"/>
              </w:rPr>
              <w:t>atskiro</w:t>
            </w:r>
            <w:proofErr w:type="spellEnd"/>
            <w:r w:rsidRPr="009E472D">
              <w:rPr>
                <w:rFonts w:eastAsia="Times New Roman" w:cs="Arial"/>
                <w:szCs w:val="20"/>
                <w:lang w:eastAsia="lt-LT"/>
              </w:rPr>
              <w:t xml:space="preserve"> </w:t>
            </w:r>
            <w:proofErr w:type="spellStart"/>
            <w:r>
              <w:rPr>
                <w:rFonts w:eastAsia="Times New Roman" w:cs="Arial"/>
                <w:szCs w:val="20"/>
                <w:lang w:eastAsia="lt-LT"/>
              </w:rPr>
              <w:t>Kliento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sutikimo</w:t>
            </w:r>
            <w:proofErr w:type="spellEnd"/>
            <w:r w:rsidRPr="009E472D">
              <w:rPr>
                <w:rFonts w:eastAsia="Times New Roman" w:cs="Arial"/>
                <w:szCs w:val="20"/>
                <w:lang w:eastAsia="lt-LT"/>
              </w:rPr>
              <w:t xml:space="preserve"> į </w:t>
            </w:r>
            <w:proofErr w:type="spellStart"/>
            <w:r w:rsidRPr="009E472D">
              <w:rPr>
                <w:rFonts w:eastAsia="Times New Roman" w:cs="Arial"/>
                <w:szCs w:val="20"/>
                <w:lang w:eastAsia="lt-LT"/>
              </w:rPr>
              <w:t>ją</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nebūtų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įleistas</w:t>
            </w:r>
            <w:proofErr w:type="spellEnd"/>
            <w:r>
              <w:rPr>
                <w:rFonts w:eastAsia="Times New Roman" w:cs="Arial"/>
                <w:szCs w:val="20"/>
                <w:lang w:eastAsia="lt-LT"/>
              </w:rPr>
              <w:t>;</w:t>
            </w:r>
          </w:p>
        </w:tc>
        <w:tc>
          <w:tcPr>
            <w:tcW w:w="4956" w:type="dxa"/>
          </w:tcPr>
          <w:p w14:paraId="4ED9E4E9" w14:textId="77777777" w:rsidR="003C5FE0" w:rsidRPr="0087585B" w:rsidRDefault="003C5FE0" w:rsidP="003C5FE0">
            <w:pPr>
              <w:pStyle w:val="ListParagraph"/>
              <w:numPr>
                <w:ilvl w:val="1"/>
                <w:numId w:val="8"/>
              </w:numPr>
              <w:tabs>
                <w:tab w:val="left" w:pos="600"/>
              </w:tabs>
              <w:ind w:left="0" w:firstLine="0"/>
              <w:jc w:val="both"/>
              <w:textAlignment w:val="baseline"/>
              <w:rPr>
                <w:rFonts w:cs="Arial"/>
                <w:lang w:eastAsia="lt-LT"/>
              </w:rPr>
            </w:pPr>
            <w:r w:rsidRPr="008528B9">
              <w:rPr>
                <w:rFonts w:cs="Arial"/>
                <w:lang w:eastAsia="lt-LT"/>
              </w:rPr>
              <w:t xml:space="preserve">The </w:t>
            </w:r>
            <w:r>
              <w:rPr>
                <w:rFonts w:cs="Arial"/>
                <w:lang w:eastAsia="lt-LT"/>
              </w:rPr>
              <w:t xml:space="preserve">Service </w:t>
            </w:r>
            <w:r w:rsidRPr="008528B9">
              <w:rPr>
                <w:rFonts w:cs="Arial"/>
                <w:lang w:eastAsia="lt-LT"/>
              </w:rPr>
              <w:t xml:space="preserve">Provider shall ensure that its personnel are not under the influence of alcohol, drugs, toxic substances and/or psychotropic substances. If there is a suspicion that any individual is intoxicated with any of these substances, the Buyer has the right to test them using a breathalyzer or other medically approved methods. If it is determined that a member of </w:t>
            </w:r>
            <w:r>
              <w:rPr>
                <w:rFonts w:cs="Arial"/>
                <w:lang w:eastAsia="lt-LT"/>
              </w:rPr>
              <w:t xml:space="preserve">Service </w:t>
            </w:r>
            <w:r w:rsidRPr="008528B9">
              <w:rPr>
                <w:rFonts w:cs="Arial"/>
                <w:lang w:eastAsia="lt-LT"/>
              </w:rPr>
              <w:t xml:space="preserve">Provider’s personnel is intoxicated, suspected of being under the influence of drugs, toxic substances and/or psychotropic substances, or refuses to undergo testing, the </w:t>
            </w:r>
            <w:r>
              <w:rPr>
                <w:rFonts w:cs="Arial"/>
                <w:lang w:eastAsia="lt-LT"/>
              </w:rPr>
              <w:t xml:space="preserve">Service </w:t>
            </w:r>
            <w:r w:rsidRPr="008528B9">
              <w:rPr>
                <w:rFonts w:cs="Arial"/>
                <w:lang w:eastAsia="lt-LT"/>
              </w:rPr>
              <w:t>Provider must ensure that this person is immediately removed from the workplace and not allowed to return without the Buyer’s separate consent;</w:t>
            </w:r>
          </w:p>
        </w:tc>
      </w:tr>
      <w:tr w:rsidR="003C5FE0" w:rsidRPr="0087585B" w14:paraId="7BCFDE43" w14:textId="77777777" w:rsidTr="009B222A">
        <w:trPr>
          <w:jc w:val="right"/>
        </w:trPr>
        <w:tc>
          <w:tcPr>
            <w:tcW w:w="4955" w:type="dxa"/>
          </w:tcPr>
          <w:p w14:paraId="748983C2" w14:textId="77777777" w:rsidR="003C5FE0" w:rsidRPr="0087585B" w:rsidRDefault="003C5FE0" w:rsidP="003C5FE0">
            <w:pPr>
              <w:numPr>
                <w:ilvl w:val="1"/>
                <w:numId w:val="10"/>
              </w:numPr>
              <w:tabs>
                <w:tab w:val="left" w:pos="457"/>
              </w:tabs>
              <w:ind w:left="0" w:firstLine="0"/>
              <w:jc w:val="both"/>
              <w:textAlignment w:val="baseline"/>
              <w:rPr>
                <w:rFonts w:cs="Arial"/>
                <w:szCs w:val="20"/>
              </w:rPr>
            </w:pPr>
            <w:proofErr w:type="spellStart"/>
            <w:r w:rsidRPr="009E472D">
              <w:rPr>
                <w:rFonts w:eastAsia="Times New Roman" w:cs="Arial"/>
                <w:szCs w:val="20"/>
                <w:lang w:eastAsia="lt-LT"/>
              </w:rPr>
              <w:t>visam</w:t>
            </w:r>
            <w:proofErr w:type="spellEnd"/>
            <w:r w:rsidRPr="009E472D">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teikimo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laikotarpiui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paskirti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už</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darbuotojų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saug</w:t>
            </w:r>
            <w:r>
              <w:rPr>
                <w:rFonts w:eastAsia="Times New Roman" w:cs="Arial"/>
                <w:szCs w:val="20"/>
                <w:lang w:eastAsia="lt-LT"/>
              </w:rPr>
              <w:t>ą</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ir</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sveikatą</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atsakingą</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asmenį</w:t>
            </w:r>
            <w:proofErr w:type="spellEnd"/>
          </w:p>
        </w:tc>
        <w:tc>
          <w:tcPr>
            <w:tcW w:w="4956" w:type="dxa"/>
          </w:tcPr>
          <w:p w14:paraId="5A90B07F" w14:textId="77777777" w:rsidR="003C5FE0" w:rsidRPr="0087585B" w:rsidRDefault="003C5FE0" w:rsidP="003C5FE0">
            <w:pPr>
              <w:pStyle w:val="ListParagraph"/>
              <w:numPr>
                <w:ilvl w:val="1"/>
                <w:numId w:val="8"/>
              </w:numPr>
              <w:tabs>
                <w:tab w:val="left" w:pos="600"/>
              </w:tabs>
              <w:ind w:left="0" w:firstLine="0"/>
              <w:jc w:val="both"/>
              <w:textAlignment w:val="baseline"/>
              <w:rPr>
                <w:rFonts w:cs="Arial"/>
                <w:lang w:eastAsia="lt-LT"/>
              </w:rPr>
            </w:pPr>
            <w:r w:rsidRPr="00C675F6">
              <w:rPr>
                <w:rFonts w:cs="Arial"/>
                <w:lang w:eastAsia="lt-LT"/>
              </w:rPr>
              <w:t>Throughout the duration of the provision of the Services, the Provider shall appoint a person responsible for the safety and health of its personnel.</w:t>
            </w:r>
          </w:p>
        </w:tc>
      </w:tr>
      <w:tr w:rsidR="003C5FE0" w:rsidRPr="0087585B" w14:paraId="033EC68F" w14:textId="77777777" w:rsidTr="009B222A">
        <w:trPr>
          <w:jc w:val="right"/>
        </w:trPr>
        <w:tc>
          <w:tcPr>
            <w:tcW w:w="4955" w:type="dxa"/>
          </w:tcPr>
          <w:p w14:paraId="708EA048" w14:textId="77777777" w:rsidR="003C5FE0" w:rsidRPr="0087585B" w:rsidRDefault="003C5FE0" w:rsidP="009B222A">
            <w:pPr>
              <w:rPr>
                <w:rFonts w:cs="Arial"/>
                <w:szCs w:val="20"/>
              </w:rPr>
            </w:pPr>
          </w:p>
        </w:tc>
        <w:tc>
          <w:tcPr>
            <w:tcW w:w="4956" w:type="dxa"/>
          </w:tcPr>
          <w:p w14:paraId="2AA7D262" w14:textId="77777777" w:rsidR="003C5FE0" w:rsidRPr="0087585B" w:rsidRDefault="003C5FE0" w:rsidP="009B222A">
            <w:pPr>
              <w:pStyle w:val="ListParagraph"/>
              <w:tabs>
                <w:tab w:val="left" w:pos="600"/>
              </w:tabs>
              <w:ind w:left="0"/>
              <w:jc w:val="both"/>
              <w:textAlignment w:val="baseline"/>
              <w:rPr>
                <w:rFonts w:cs="Arial"/>
                <w:lang w:eastAsia="lt-LT"/>
              </w:rPr>
            </w:pPr>
          </w:p>
        </w:tc>
      </w:tr>
      <w:tr w:rsidR="003C5FE0" w:rsidRPr="0087585B" w14:paraId="5674D8EF" w14:textId="77777777" w:rsidTr="009B222A">
        <w:trPr>
          <w:jc w:val="right"/>
        </w:trPr>
        <w:tc>
          <w:tcPr>
            <w:tcW w:w="4955" w:type="dxa"/>
          </w:tcPr>
          <w:p w14:paraId="1A53FDF8" w14:textId="77777777" w:rsidR="003C5FE0" w:rsidRPr="00586A91" w:rsidRDefault="003C5FE0" w:rsidP="003C5FE0">
            <w:pPr>
              <w:numPr>
                <w:ilvl w:val="0"/>
                <w:numId w:val="7"/>
              </w:numPr>
              <w:tabs>
                <w:tab w:val="left" w:pos="284"/>
              </w:tabs>
              <w:ind w:left="-567" w:firstLine="567"/>
              <w:textAlignment w:val="baseline"/>
              <w:rPr>
                <w:rFonts w:cs="Arial"/>
                <w:szCs w:val="20"/>
                <w:lang w:eastAsia="lt-LT"/>
              </w:rPr>
            </w:pPr>
            <w:r>
              <w:rPr>
                <w:rFonts w:eastAsia="Times New Roman" w:cs="Arial"/>
                <w:b/>
                <w:bCs/>
                <w:szCs w:val="20"/>
                <w:lang w:eastAsia="lt-LT"/>
              </w:rPr>
              <w:t>KLIENTO TEISĖS</w:t>
            </w:r>
          </w:p>
        </w:tc>
        <w:tc>
          <w:tcPr>
            <w:tcW w:w="4956" w:type="dxa"/>
          </w:tcPr>
          <w:p w14:paraId="2342D868" w14:textId="77777777" w:rsidR="003C5FE0" w:rsidRPr="0087585B" w:rsidRDefault="003C5FE0" w:rsidP="003C5FE0">
            <w:pPr>
              <w:numPr>
                <w:ilvl w:val="0"/>
                <w:numId w:val="10"/>
              </w:numPr>
              <w:tabs>
                <w:tab w:val="left" w:pos="284"/>
              </w:tabs>
              <w:ind w:left="-567" w:firstLine="567"/>
              <w:textAlignment w:val="baseline"/>
              <w:rPr>
                <w:rFonts w:cs="Arial"/>
                <w:szCs w:val="20"/>
                <w:lang w:eastAsia="lt-LT"/>
              </w:rPr>
            </w:pPr>
            <w:proofErr w:type="gramStart"/>
            <w:r w:rsidRPr="0087585B">
              <w:rPr>
                <w:rFonts w:eastAsia="Times New Roman" w:cs="Arial"/>
                <w:b/>
                <w:bCs/>
                <w:szCs w:val="20"/>
                <w:lang w:eastAsia="lt-LT"/>
              </w:rPr>
              <w:t>BUYER‘</w:t>
            </w:r>
            <w:proofErr w:type="gramEnd"/>
            <w:r w:rsidRPr="0087585B">
              <w:rPr>
                <w:rFonts w:eastAsia="Times New Roman" w:cs="Arial"/>
                <w:b/>
                <w:bCs/>
                <w:szCs w:val="20"/>
                <w:lang w:eastAsia="lt-LT"/>
              </w:rPr>
              <w:t>S RIGHTS</w:t>
            </w:r>
          </w:p>
        </w:tc>
      </w:tr>
      <w:tr w:rsidR="003C5FE0" w:rsidRPr="0087585B" w14:paraId="310991F7" w14:textId="77777777" w:rsidTr="009B222A">
        <w:trPr>
          <w:jc w:val="right"/>
        </w:trPr>
        <w:tc>
          <w:tcPr>
            <w:tcW w:w="4955" w:type="dxa"/>
          </w:tcPr>
          <w:p w14:paraId="5BB329C8" w14:textId="77777777" w:rsidR="003C5FE0" w:rsidRPr="0087585B" w:rsidRDefault="003C5FE0" w:rsidP="009B222A">
            <w:pPr>
              <w:jc w:val="right"/>
              <w:rPr>
                <w:rFonts w:cs="Arial"/>
                <w:szCs w:val="20"/>
              </w:rPr>
            </w:pPr>
          </w:p>
        </w:tc>
        <w:tc>
          <w:tcPr>
            <w:tcW w:w="4956" w:type="dxa"/>
          </w:tcPr>
          <w:p w14:paraId="0356B926" w14:textId="77777777" w:rsidR="003C5FE0" w:rsidRPr="0087585B" w:rsidRDefault="003C5FE0" w:rsidP="009B222A">
            <w:pPr>
              <w:pStyle w:val="ListParagraph"/>
              <w:tabs>
                <w:tab w:val="left" w:pos="600"/>
              </w:tabs>
              <w:ind w:left="0"/>
              <w:jc w:val="both"/>
              <w:textAlignment w:val="baseline"/>
              <w:rPr>
                <w:rFonts w:cs="Arial"/>
                <w:lang w:eastAsia="lt-LT"/>
              </w:rPr>
            </w:pPr>
          </w:p>
        </w:tc>
      </w:tr>
      <w:tr w:rsidR="003C5FE0" w:rsidRPr="0087585B" w14:paraId="6726B87F" w14:textId="77777777" w:rsidTr="009B222A">
        <w:trPr>
          <w:jc w:val="right"/>
        </w:trPr>
        <w:tc>
          <w:tcPr>
            <w:tcW w:w="4955" w:type="dxa"/>
          </w:tcPr>
          <w:p w14:paraId="57317C2F" w14:textId="77777777" w:rsidR="003C5FE0" w:rsidRPr="0087585B" w:rsidRDefault="003C5FE0" w:rsidP="003C5FE0">
            <w:pPr>
              <w:numPr>
                <w:ilvl w:val="1"/>
                <w:numId w:val="7"/>
              </w:numPr>
              <w:tabs>
                <w:tab w:val="left" w:pos="599"/>
              </w:tabs>
              <w:ind w:left="0" w:firstLine="0"/>
              <w:jc w:val="both"/>
              <w:textAlignment w:val="baseline"/>
              <w:rPr>
                <w:rFonts w:cs="Arial"/>
                <w:szCs w:val="20"/>
              </w:rPr>
            </w:pPr>
            <w:proofErr w:type="spellStart"/>
            <w:r>
              <w:rPr>
                <w:rFonts w:eastAsia="Times New Roman" w:cs="Arial"/>
                <w:szCs w:val="20"/>
                <w:lang w:eastAsia="lt-LT"/>
              </w:rPr>
              <w:t>Klientas</w:t>
            </w:r>
            <w:proofErr w:type="spellEnd"/>
            <w:r>
              <w:rPr>
                <w:rFonts w:eastAsia="Times New Roman" w:cs="Arial"/>
                <w:szCs w:val="20"/>
                <w:lang w:eastAsia="lt-LT"/>
              </w:rPr>
              <w:t xml:space="preserve"> </w:t>
            </w:r>
            <w:proofErr w:type="spellStart"/>
            <w:r>
              <w:rPr>
                <w:rFonts w:eastAsia="Times New Roman" w:cs="Arial"/>
                <w:szCs w:val="20"/>
                <w:lang w:eastAsia="lt-LT"/>
              </w:rPr>
              <w:t>turi</w:t>
            </w:r>
            <w:proofErr w:type="spellEnd"/>
            <w:r>
              <w:rPr>
                <w:rFonts w:eastAsia="Times New Roman" w:cs="Arial"/>
                <w:szCs w:val="20"/>
                <w:lang w:eastAsia="lt-LT"/>
              </w:rPr>
              <w:t xml:space="preserve"> </w:t>
            </w:r>
            <w:proofErr w:type="spellStart"/>
            <w:r>
              <w:rPr>
                <w:rFonts w:eastAsia="Times New Roman" w:cs="Arial"/>
                <w:szCs w:val="20"/>
                <w:lang w:eastAsia="lt-LT"/>
              </w:rPr>
              <w:t>teisę</w:t>
            </w:r>
            <w:proofErr w:type="spellEnd"/>
            <w:r>
              <w:rPr>
                <w:rFonts w:eastAsia="Times New Roman" w:cs="Arial"/>
                <w:szCs w:val="20"/>
                <w:lang w:eastAsia="lt-LT"/>
              </w:rPr>
              <w:t xml:space="preserve"> </w:t>
            </w:r>
            <w:r w:rsidRPr="009E472D">
              <w:rPr>
                <w:rFonts w:eastAsia="Times New Roman" w:cs="Arial"/>
                <w:szCs w:val="20"/>
                <w:lang w:eastAsia="lt-LT"/>
              </w:rPr>
              <w:t xml:space="preserve">bet </w:t>
            </w:r>
            <w:proofErr w:type="spellStart"/>
            <w:r w:rsidRPr="009E472D">
              <w:rPr>
                <w:rFonts w:eastAsia="Times New Roman" w:cs="Arial"/>
                <w:szCs w:val="20"/>
                <w:lang w:eastAsia="lt-LT"/>
              </w:rPr>
              <w:t>kada</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tikrinti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kaip</w:t>
            </w:r>
            <w:proofErr w:type="spellEnd"/>
            <w:r w:rsidRPr="009E472D">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darbuotojai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laikosi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Tarpusavio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saugos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darbe</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atsakomybės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ribų</w:t>
            </w:r>
            <w:proofErr w:type="spellEnd"/>
            <w:r w:rsidRPr="009E472D">
              <w:rPr>
                <w:rFonts w:eastAsia="Times New Roman" w:cs="Arial"/>
                <w:szCs w:val="20"/>
                <w:lang w:eastAsia="lt-LT"/>
              </w:rPr>
              <w:t xml:space="preserve"> </w:t>
            </w:r>
            <w:proofErr w:type="spellStart"/>
            <w:proofErr w:type="gramStart"/>
            <w:r w:rsidRPr="009E472D">
              <w:rPr>
                <w:rFonts w:eastAsia="Times New Roman" w:cs="Arial"/>
                <w:szCs w:val="20"/>
                <w:lang w:eastAsia="lt-LT"/>
              </w:rPr>
              <w:t>akte</w:t>
            </w:r>
            <w:proofErr w:type="spellEnd"/>
            <w:r w:rsidRPr="009E472D">
              <w:rPr>
                <w:rFonts w:eastAsia="Times New Roman" w:cs="Arial"/>
                <w:szCs w:val="20"/>
                <w:lang w:eastAsia="lt-LT"/>
              </w:rPr>
              <w:t>  (</w:t>
            </w:r>
            <w:proofErr w:type="spellStart"/>
            <w:proofErr w:type="gramEnd"/>
            <w:r w:rsidRPr="009E472D">
              <w:rPr>
                <w:rFonts w:eastAsia="Times New Roman" w:cs="Arial"/>
                <w:szCs w:val="20"/>
                <w:lang w:eastAsia="lt-LT"/>
              </w:rPr>
              <w:t>jei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taikoma</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bei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Sutartyje</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nustatytų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įsipareigojimų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ir</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kitų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teisės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aktuose</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įtvirtintų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darbuotojų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saugos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ir</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sveikatos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reikalavimų</w:t>
            </w:r>
            <w:proofErr w:type="spellEnd"/>
          </w:p>
        </w:tc>
        <w:tc>
          <w:tcPr>
            <w:tcW w:w="4956" w:type="dxa"/>
          </w:tcPr>
          <w:p w14:paraId="2075ED8B" w14:textId="77777777" w:rsidR="003C5FE0" w:rsidRPr="0087585B" w:rsidRDefault="003C5FE0" w:rsidP="003C5FE0">
            <w:pPr>
              <w:numPr>
                <w:ilvl w:val="1"/>
                <w:numId w:val="10"/>
              </w:numPr>
              <w:tabs>
                <w:tab w:val="left" w:pos="600"/>
              </w:tabs>
              <w:ind w:left="0" w:firstLine="0"/>
              <w:jc w:val="both"/>
              <w:textAlignment w:val="baseline"/>
              <w:rPr>
                <w:rFonts w:cs="Arial"/>
                <w:szCs w:val="20"/>
                <w:lang w:eastAsia="lt-LT"/>
              </w:rPr>
            </w:pPr>
            <w:r w:rsidRPr="006B203C">
              <w:rPr>
                <w:rFonts w:eastAsia="Times New Roman" w:cs="Arial"/>
                <w:szCs w:val="20"/>
                <w:lang w:eastAsia="lt-LT"/>
              </w:rPr>
              <w:t xml:space="preserve">Buyer has the right to inspect at any time the compliance of the Service Provider’s personnel with the Worksite Safety and Responsibility Act (if applicable), the obligations set forth in the </w:t>
            </w:r>
            <w:proofErr w:type="gramStart"/>
            <w:r w:rsidRPr="006B203C">
              <w:rPr>
                <w:rFonts w:eastAsia="Times New Roman" w:cs="Arial"/>
                <w:szCs w:val="20"/>
                <w:lang w:eastAsia="lt-LT"/>
              </w:rPr>
              <w:t>Contract</w:t>
            </w:r>
            <w:proofErr w:type="gramEnd"/>
            <w:r w:rsidRPr="006B203C">
              <w:rPr>
                <w:rFonts w:eastAsia="Times New Roman" w:cs="Arial"/>
                <w:szCs w:val="20"/>
                <w:lang w:eastAsia="lt-LT"/>
              </w:rPr>
              <w:t xml:space="preserve"> </w:t>
            </w:r>
            <w:r w:rsidRPr="006B203C">
              <w:rPr>
                <w:rFonts w:eastAsia="Times New Roman" w:cs="Arial"/>
                <w:szCs w:val="20"/>
                <w:lang w:eastAsia="lt-LT"/>
              </w:rPr>
              <w:lastRenderedPageBreak/>
              <w:t>and the occupational health and safety requirements set out in other legal acts</w:t>
            </w:r>
            <w:r w:rsidRPr="006B203C">
              <w:rPr>
                <w:rFonts w:cs="Arial"/>
                <w:szCs w:val="20"/>
                <w:lang w:eastAsia="lt-LT"/>
              </w:rPr>
              <w:t>;</w:t>
            </w:r>
          </w:p>
        </w:tc>
      </w:tr>
      <w:tr w:rsidR="003C5FE0" w:rsidRPr="0087585B" w14:paraId="6C864821" w14:textId="77777777" w:rsidTr="009B222A">
        <w:trPr>
          <w:jc w:val="right"/>
        </w:trPr>
        <w:tc>
          <w:tcPr>
            <w:tcW w:w="4955" w:type="dxa"/>
          </w:tcPr>
          <w:p w14:paraId="5380D985" w14:textId="77777777" w:rsidR="003C5FE0" w:rsidRPr="0087585B" w:rsidRDefault="003C5FE0" w:rsidP="003C5FE0">
            <w:pPr>
              <w:numPr>
                <w:ilvl w:val="1"/>
                <w:numId w:val="7"/>
              </w:numPr>
              <w:tabs>
                <w:tab w:val="left" w:pos="599"/>
              </w:tabs>
              <w:ind w:left="0" w:firstLine="0"/>
              <w:jc w:val="both"/>
              <w:textAlignment w:val="baseline"/>
              <w:rPr>
                <w:rFonts w:cs="Arial"/>
                <w:szCs w:val="20"/>
              </w:rPr>
            </w:pPr>
            <w:proofErr w:type="spellStart"/>
            <w:r>
              <w:rPr>
                <w:rFonts w:eastAsia="Times New Roman" w:cs="Arial"/>
                <w:szCs w:val="20"/>
                <w:lang w:eastAsia="lt-LT"/>
              </w:rPr>
              <w:t>Klientas</w:t>
            </w:r>
            <w:proofErr w:type="spellEnd"/>
            <w:r>
              <w:rPr>
                <w:rFonts w:eastAsia="Times New Roman" w:cs="Arial"/>
                <w:szCs w:val="20"/>
                <w:lang w:eastAsia="lt-LT"/>
              </w:rPr>
              <w:t xml:space="preserve"> </w:t>
            </w:r>
            <w:proofErr w:type="spellStart"/>
            <w:r>
              <w:rPr>
                <w:rFonts w:eastAsia="Times New Roman" w:cs="Arial"/>
                <w:szCs w:val="20"/>
                <w:lang w:eastAsia="lt-LT"/>
              </w:rPr>
              <w:t>turi</w:t>
            </w:r>
            <w:proofErr w:type="spellEnd"/>
            <w:r>
              <w:rPr>
                <w:rFonts w:eastAsia="Times New Roman" w:cs="Arial"/>
                <w:szCs w:val="20"/>
                <w:lang w:eastAsia="lt-LT"/>
              </w:rPr>
              <w:t xml:space="preserve"> </w:t>
            </w:r>
            <w:proofErr w:type="spellStart"/>
            <w:r>
              <w:rPr>
                <w:rFonts w:eastAsia="Times New Roman" w:cs="Arial"/>
                <w:szCs w:val="20"/>
                <w:lang w:eastAsia="lt-LT"/>
              </w:rPr>
              <w:t>teisę</w:t>
            </w:r>
            <w:proofErr w:type="spellEnd"/>
            <w:r>
              <w:rPr>
                <w:rFonts w:eastAsia="Times New Roman" w:cs="Arial"/>
                <w:szCs w:val="20"/>
                <w:lang w:eastAsia="lt-LT"/>
              </w:rPr>
              <w:t xml:space="preserve"> </w:t>
            </w:r>
            <w:proofErr w:type="spellStart"/>
            <w:r w:rsidRPr="009E472D">
              <w:rPr>
                <w:rFonts w:eastAsia="Times New Roman" w:cs="Arial"/>
                <w:szCs w:val="20"/>
                <w:lang w:eastAsia="lt-LT"/>
              </w:rPr>
              <w:t>konsultuoti</w:t>
            </w:r>
            <w:proofErr w:type="spellEnd"/>
            <w:r w:rsidRPr="009E472D">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darbuotojus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dirbančius</w:t>
            </w:r>
            <w:proofErr w:type="spellEnd"/>
            <w:r w:rsidRPr="009E472D">
              <w:rPr>
                <w:rFonts w:eastAsia="Times New Roman" w:cs="Arial"/>
                <w:szCs w:val="20"/>
                <w:lang w:eastAsia="lt-LT"/>
              </w:rPr>
              <w:t xml:space="preserve"> </w:t>
            </w:r>
            <w:proofErr w:type="spellStart"/>
            <w:r>
              <w:rPr>
                <w:rFonts w:eastAsia="Times New Roman" w:cs="Arial"/>
                <w:szCs w:val="20"/>
                <w:lang w:eastAsia="lt-LT"/>
              </w:rPr>
              <w:t>Klientui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priklausančiuose</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objektuose</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įpareigoti</w:t>
            </w:r>
            <w:proofErr w:type="spellEnd"/>
            <w:r w:rsidRPr="009E472D">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darbuotojus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pašalinti</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saugos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ir</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sveikatos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darbe</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aplinkosaugos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gaisrinės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saugos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teisės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aktų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reikalavimų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pažeidimus</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įteikiant</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įpareigojimą</w:t>
            </w:r>
            <w:proofErr w:type="spellEnd"/>
            <w:r w:rsidRPr="009E472D">
              <w:rPr>
                <w:rFonts w:eastAsia="Times New Roman" w:cs="Arial"/>
                <w:szCs w:val="20"/>
                <w:lang w:eastAsia="lt-LT"/>
              </w:rPr>
              <w:t xml:space="preserve"> /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teikimo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stabdymo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aktą</w:t>
            </w:r>
            <w:proofErr w:type="spellEnd"/>
            <w:r w:rsidRPr="009E472D">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teikėjo</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darbų</w:t>
            </w:r>
            <w:proofErr w:type="spellEnd"/>
            <w:r w:rsidRPr="009E472D">
              <w:rPr>
                <w:rFonts w:eastAsia="Times New Roman" w:cs="Arial"/>
                <w:szCs w:val="20"/>
                <w:lang w:eastAsia="lt-LT"/>
              </w:rPr>
              <w:t xml:space="preserve"> </w:t>
            </w:r>
            <w:proofErr w:type="spellStart"/>
            <w:r w:rsidRPr="009E472D">
              <w:rPr>
                <w:rFonts w:eastAsia="Times New Roman" w:cs="Arial"/>
                <w:szCs w:val="20"/>
                <w:lang w:eastAsia="lt-LT"/>
              </w:rPr>
              <w:t>vadovui</w:t>
            </w:r>
            <w:proofErr w:type="spellEnd"/>
            <w:r>
              <w:rPr>
                <w:rFonts w:eastAsia="Times New Roman" w:cs="Arial"/>
                <w:szCs w:val="20"/>
                <w:lang w:eastAsia="lt-LT"/>
              </w:rPr>
              <w:t>.</w:t>
            </w:r>
          </w:p>
        </w:tc>
        <w:tc>
          <w:tcPr>
            <w:tcW w:w="4956" w:type="dxa"/>
          </w:tcPr>
          <w:p w14:paraId="1125A70D" w14:textId="77777777" w:rsidR="003C5FE0" w:rsidRPr="0087585B" w:rsidRDefault="003C5FE0" w:rsidP="003C5FE0">
            <w:pPr>
              <w:numPr>
                <w:ilvl w:val="1"/>
                <w:numId w:val="10"/>
              </w:numPr>
              <w:tabs>
                <w:tab w:val="left" w:pos="600"/>
              </w:tabs>
              <w:ind w:left="0" w:firstLine="0"/>
              <w:jc w:val="both"/>
              <w:textAlignment w:val="baseline"/>
              <w:rPr>
                <w:rFonts w:cs="Arial"/>
                <w:szCs w:val="20"/>
                <w:lang w:eastAsia="lt-LT"/>
              </w:rPr>
            </w:pPr>
            <w:r w:rsidRPr="006B203C">
              <w:rPr>
                <w:rFonts w:eastAsia="Times New Roman" w:cs="Arial"/>
                <w:szCs w:val="20"/>
                <w:lang w:eastAsia="lt-LT"/>
              </w:rPr>
              <w:t>Buyer has the right to advise the Service Provider’s personnel working on the Buyer’s premises and instruct them to rectify any violations of occupational health and safety, environmental or fire safety regulations by issuing a mandate or Suspension of Services Act to the Provider’s site manager.</w:t>
            </w:r>
          </w:p>
        </w:tc>
      </w:tr>
      <w:tr w:rsidR="003C5FE0" w:rsidRPr="0087585B" w14:paraId="2636A102" w14:textId="77777777" w:rsidTr="009B222A">
        <w:trPr>
          <w:jc w:val="right"/>
        </w:trPr>
        <w:tc>
          <w:tcPr>
            <w:tcW w:w="4955" w:type="dxa"/>
          </w:tcPr>
          <w:p w14:paraId="768A12D8" w14:textId="77777777" w:rsidR="003C5FE0" w:rsidRPr="0087585B" w:rsidRDefault="003C5FE0" w:rsidP="009B222A">
            <w:pPr>
              <w:jc w:val="right"/>
              <w:rPr>
                <w:rFonts w:cs="Arial"/>
                <w:szCs w:val="20"/>
              </w:rPr>
            </w:pPr>
          </w:p>
        </w:tc>
        <w:tc>
          <w:tcPr>
            <w:tcW w:w="4956" w:type="dxa"/>
          </w:tcPr>
          <w:p w14:paraId="2A01E839" w14:textId="77777777" w:rsidR="003C5FE0" w:rsidRPr="0087585B" w:rsidRDefault="003C5FE0" w:rsidP="009B222A">
            <w:pPr>
              <w:pStyle w:val="ListParagraph"/>
              <w:tabs>
                <w:tab w:val="left" w:pos="600"/>
              </w:tabs>
              <w:ind w:left="0"/>
              <w:jc w:val="both"/>
              <w:textAlignment w:val="baseline"/>
              <w:rPr>
                <w:rFonts w:cs="Arial"/>
                <w:lang w:eastAsia="lt-LT"/>
              </w:rPr>
            </w:pPr>
          </w:p>
        </w:tc>
      </w:tr>
      <w:tr w:rsidR="003C5FE0" w:rsidRPr="00703077" w14:paraId="1787BB1C" w14:textId="77777777" w:rsidTr="009B222A">
        <w:trPr>
          <w:jc w:val="right"/>
        </w:trPr>
        <w:tc>
          <w:tcPr>
            <w:tcW w:w="4955" w:type="dxa"/>
          </w:tcPr>
          <w:p w14:paraId="18CB9C73" w14:textId="77777777" w:rsidR="003C5FE0" w:rsidRPr="00471057" w:rsidRDefault="003C5FE0" w:rsidP="003C5FE0">
            <w:pPr>
              <w:numPr>
                <w:ilvl w:val="0"/>
                <w:numId w:val="7"/>
              </w:numPr>
              <w:tabs>
                <w:tab w:val="left" w:pos="284"/>
              </w:tabs>
              <w:ind w:left="-567" w:firstLine="567"/>
              <w:textAlignment w:val="baseline"/>
              <w:rPr>
                <w:rFonts w:cs="Arial"/>
                <w:szCs w:val="20"/>
                <w:lang w:eastAsia="lt-LT"/>
              </w:rPr>
            </w:pPr>
            <w:r>
              <w:rPr>
                <w:rFonts w:eastAsia="Times New Roman" w:cs="Arial"/>
                <w:b/>
                <w:bCs/>
                <w:szCs w:val="20"/>
                <w:lang w:eastAsia="lt-LT"/>
              </w:rPr>
              <w:t>ATSAKOMYBĖ</w:t>
            </w:r>
          </w:p>
        </w:tc>
        <w:tc>
          <w:tcPr>
            <w:tcW w:w="4956" w:type="dxa"/>
          </w:tcPr>
          <w:p w14:paraId="563DAFA2" w14:textId="77777777" w:rsidR="003C5FE0" w:rsidRPr="00703077" w:rsidRDefault="003C5FE0" w:rsidP="003C5FE0">
            <w:pPr>
              <w:numPr>
                <w:ilvl w:val="0"/>
                <w:numId w:val="10"/>
              </w:numPr>
              <w:tabs>
                <w:tab w:val="left" w:pos="284"/>
              </w:tabs>
              <w:ind w:left="-567" w:firstLine="567"/>
              <w:textAlignment w:val="baseline"/>
              <w:rPr>
                <w:rFonts w:eastAsia="Times New Roman" w:cs="Arial"/>
                <w:szCs w:val="20"/>
                <w:lang w:eastAsia="lt-LT"/>
              </w:rPr>
            </w:pPr>
            <w:r>
              <w:rPr>
                <w:rFonts w:eastAsia="Times New Roman" w:cs="Arial"/>
                <w:b/>
                <w:bCs/>
                <w:szCs w:val="20"/>
                <w:lang w:eastAsia="lt-LT"/>
              </w:rPr>
              <w:t>LIABILITY</w:t>
            </w:r>
          </w:p>
        </w:tc>
      </w:tr>
      <w:tr w:rsidR="003C5FE0" w:rsidRPr="0087585B" w14:paraId="7D9C0A21" w14:textId="77777777" w:rsidTr="009B222A">
        <w:trPr>
          <w:jc w:val="right"/>
        </w:trPr>
        <w:tc>
          <w:tcPr>
            <w:tcW w:w="4955" w:type="dxa"/>
          </w:tcPr>
          <w:p w14:paraId="4D21F22B" w14:textId="77777777" w:rsidR="003C5FE0" w:rsidRPr="0087585B" w:rsidRDefault="003C5FE0" w:rsidP="003C5FE0">
            <w:pPr>
              <w:numPr>
                <w:ilvl w:val="1"/>
                <w:numId w:val="7"/>
              </w:numPr>
              <w:tabs>
                <w:tab w:val="left" w:pos="599"/>
              </w:tabs>
              <w:ind w:left="0" w:firstLine="0"/>
              <w:jc w:val="both"/>
              <w:textAlignment w:val="baseline"/>
              <w:rPr>
                <w:rFonts w:cs="Arial"/>
                <w:szCs w:val="20"/>
              </w:rPr>
            </w:pPr>
            <w:proofErr w:type="spellStart"/>
            <w:r>
              <w:rPr>
                <w:rFonts w:eastAsia="Times New Roman" w:cs="Arial"/>
                <w:szCs w:val="20"/>
                <w:lang w:eastAsia="lt-LT"/>
              </w:rPr>
              <w:t>Kliento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darbuotojai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turi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teisę</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sustabdyti</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r w:rsidRPr="00FF7837">
              <w:rPr>
                <w:rFonts w:eastAsia="Times New Roman" w:cs="Arial"/>
                <w:szCs w:val="20"/>
                <w:lang w:eastAsia="lt-LT"/>
              </w:rPr>
              <w:t>(</w:t>
            </w:r>
            <w:proofErr w:type="spellStart"/>
            <w:r w:rsidRPr="00FF7837">
              <w:rPr>
                <w:rFonts w:eastAsia="Times New Roman" w:cs="Arial"/>
                <w:szCs w:val="20"/>
                <w:lang w:eastAsia="lt-LT"/>
              </w:rPr>
              <w:t>ar</w:t>
            </w:r>
            <w:proofErr w:type="spellEnd"/>
            <w:r w:rsidRPr="00FF7837">
              <w:rPr>
                <w:rFonts w:eastAsia="Times New Roman" w:cs="Arial"/>
                <w:szCs w:val="20"/>
                <w:lang w:eastAsia="lt-LT"/>
              </w:rPr>
              <w:t xml:space="preserve"> </w:t>
            </w:r>
            <w:proofErr w:type="spellStart"/>
            <w:r w:rsidRPr="00FF7837">
              <w:rPr>
                <w:rFonts w:eastAsia="Times New Roman" w:cs="Arial"/>
                <w:szCs w:val="20"/>
                <w:lang w:eastAsia="lt-LT"/>
              </w:rPr>
              <w:t>jų</w:t>
            </w:r>
            <w:proofErr w:type="spellEnd"/>
            <w:r w:rsidRPr="00FF7837">
              <w:rPr>
                <w:rFonts w:eastAsia="Times New Roman" w:cs="Arial"/>
                <w:szCs w:val="20"/>
                <w:lang w:eastAsia="lt-LT"/>
              </w:rPr>
              <w:t xml:space="preserve"> </w:t>
            </w:r>
            <w:proofErr w:type="spellStart"/>
            <w:r w:rsidRPr="00FF7837">
              <w:rPr>
                <w:rFonts w:eastAsia="Times New Roman" w:cs="Arial"/>
                <w:szCs w:val="20"/>
                <w:lang w:eastAsia="lt-LT"/>
              </w:rPr>
              <w:t>dalies</w:t>
            </w:r>
            <w:proofErr w:type="spellEnd"/>
            <w:r w:rsidRPr="00FF7837">
              <w:rPr>
                <w:rFonts w:eastAsia="Times New Roman" w:cs="Arial"/>
                <w:szCs w:val="20"/>
                <w:lang w:eastAsia="lt-LT"/>
              </w:rPr>
              <w:t xml:space="preserve">) </w:t>
            </w:r>
            <w:proofErr w:type="spellStart"/>
            <w:r>
              <w:rPr>
                <w:rFonts w:eastAsia="Times New Roman" w:cs="Arial"/>
                <w:szCs w:val="20"/>
                <w:lang w:eastAsia="lt-LT"/>
              </w:rPr>
              <w:t>teikimą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jeigu</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nustato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grubius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darbuotojų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ir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gaisrinės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reikalavimų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pažeidimus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iki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jų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pašalinimo</w:t>
            </w:r>
            <w:proofErr w:type="spellEnd"/>
          </w:p>
        </w:tc>
        <w:tc>
          <w:tcPr>
            <w:tcW w:w="4956" w:type="dxa"/>
          </w:tcPr>
          <w:p w14:paraId="2A544306" w14:textId="77777777" w:rsidR="003C5FE0" w:rsidRPr="0087585B" w:rsidRDefault="003C5FE0" w:rsidP="003C5FE0">
            <w:pPr>
              <w:numPr>
                <w:ilvl w:val="1"/>
                <w:numId w:val="10"/>
              </w:numPr>
              <w:tabs>
                <w:tab w:val="left" w:pos="600"/>
              </w:tabs>
              <w:ind w:left="0" w:firstLine="0"/>
              <w:jc w:val="both"/>
              <w:textAlignment w:val="baseline"/>
              <w:rPr>
                <w:rFonts w:cs="Arial"/>
                <w:lang w:eastAsia="lt-LT"/>
              </w:rPr>
            </w:pPr>
            <w:r w:rsidRPr="00B81719">
              <w:rPr>
                <w:rFonts w:eastAsia="Times New Roman" w:cs="Arial"/>
                <w:szCs w:val="20"/>
                <w:lang w:eastAsia="lt-LT"/>
              </w:rPr>
              <w:t xml:space="preserve">The </w:t>
            </w:r>
            <w:r>
              <w:rPr>
                <w:rFonts w:eastAsia="Times New Roman" w:cs="Arial"/>
                <w:szCs w:val="20"/>
                <w:lang w:eastAsia="lt-LT"/>
              </w:rPr>
              <w:t>Buyer</w:t>
            </w:r>
            <w:r w:rsidRPr="00B81719">
              <w:rPr>
                <w:rFonts w:eastAsia="Times New Roman" w:cs="Arial"/>
                <w:szCs w:val="20"/>
                <w:lang w:eastAsia="lt-LT"/>
              </w:rPr>
              <w:t xml:space="preserve">’s Employees have the right to suspend the </w:t>
            </w:r>
            <w:r>
              <w:rPr>
                <w:rFonts w:eastAsia="Times New Roman" w:cs="Arial"/>
                <w:szCs w:val="20"/>
                <w:lang w:eastAsia="lt-LT"/>
              </w:rPr>
              <w:t>provision of Services (or part thereof)</w:t>
            </w:r>
            <w:r w:rsidRPr="00B81719">
              <w:rPr>
                <w:rFonts w:eastAsia="Times New Roman" w:cs="Arial"/>
                <w:szCs w:val="20"/>
                <w:lang w:eastAsia="lt-LT"/>
              </w:rPr>
              <w:t xml:space="preserve"> if gross violations of occupational safety or fire safety regulations are found until such violations are rectified</w:t>
            </w:r>
          </w:p>
        </w:tc>
      </w:tr>
      <w:tr w:rsidR="003C5FE0" w:rsidRPr="00437288" w14:paraId="3A147390" w14:textId="77777777" w:rsidTr="009B222A">
        <w:trPr>
          <w:jc w:val="right"/>
        </w:trPr>
        <w:tc>
          <w:tcPr>
            <w:tcW w:w="4955" w:type="dxa"/>
          </w:tcPr>
          <w:p w14:paraId="663D82BB" w14:textId="77777777" w:rsidR="003C5FE0" w:rsidRPr="002A6DA2" w:rsidRDefault="003C5FE0" w:rsidP="003C5FE0">
            <w:pPr>
              <w:numPr>
                <w:ilvl w:val="1"/>
                <w:numId w:val="7"/>
              </w:numPr>
              <w:tabs>
                <w:tab w:val="left" w:pos="599"/>
              </w:tabs>
              <w:ind w:left="0" w:firstLine="0"/>
              <w:jc w:val="both"/>
              <w:textAlignment w:val="baseline"/>
              <w:rPr>
                <w:rFonts w:cs="Arial"/>
                <w:szCs w:val="20"/>
                <w:lang w:eastAsia="lt-LT"/>
              </w:rPr>
            </w:pPr>
            <w:proofErr w:type="spellStart"/>
            <w:r>
              <w:rPr>
                <w:rFonts w:eastAsia="Times New Roman" w:cs="Arial"/>
                <w:szCs w:val="20"/>
                <w:lang w:eastAsia="lt-LT"/>
              </w:rPr>
              <w:t>Paslaugų</w:t>
            </w:r>
            <w:proofErr w:type="spellEnd"/>
            <w:r>
              <w:rPr>
                <w:rFonts w:eastAsia="Times New Roman" w:cs="Arial"/>
                <w:szCs w:val="20"/>
                <w:lang w:eastAsia="lt-LT"/>
              </w:rPr>
              <w:t xml:space="preserve"> </w:t>
            </w:r>
            <w:r w:rsidRPr="00FF7837">
              <w:rPr>
                <w:rFonts w:eastAsia="Times New Roman" w:cs="Arial"/>
                <w:szCs w:val="20"/>
                <w:lang w:eastAsia="lt-LT"/>
              </w:rPr>
              <w:t>(</w:t>
            </w:r>
            <w:proofErr w:type="spellStart"/>
            <w:r w:rsidRPr="00FF7837">
              <w:rPr>
                <w:rFonts w:eastAsia="Times New Roman" w:cs="Arial"/>
                <w:szCs w:val="20"/>
                <w:lang w:eastAsia="lt-LT"/>
              </w:rPr>
              <w:t>ar</w:t>
            </w:r>
            <w:proofErr w:type="spellEnd"/>
            <w:r w:rsidRPr="00FF7837">
              <w:rPr>
                <w:rFonts w:eastAsia="Times New Roman" w:cs="Arial"/>
                <w:szCs w:val="20"/>
                <w:lang w:eastAsia="lt-LT"/>
              </w:rPr>
              <w:t xml:space="preserve"> </w:t>
            </w:r>
            <w:proofErr w:type="spellStart"/>
            <w:r w:rsidRPr="00FF7837">
              <w:rPr>
                <w:rFonts w:eastAsia="Times New Roman" w:cs="Arial"/>
                <w:szCs w:val="20"/>
                <w:lang w:eastAsia="lt-LT"/>
              </w:rPr>
              <w:t>jų</w:t>
            </w:r>
            <w:proofErr w:type="spellEnd"/>
            <w:r w:rsidRPr="00FF7837">
              <w:rPr>
                <w:rFonts w:eastAsia="Times New Roman" w:cs="Arial"/>
                <w:szCs w:val="20"/>
                <w:lang w:eastAsia="lt-LT"/>
              </w:rPr>
              <w:t xml:space="preserve"> </w:t>
            </w:r>
            <w:proofErr w:type="spellStart"/>
            <w:r w:rsidRPr="00FF7837">
              <w:rPr>
                <w:rFonts w:eastAsia="Times New Roman" w:cs="Arial"/>
                <w:szCs w:val="20"/>
                <w:lang w:eastAsia="lt-LT"/>
              </w:rPr>
              <w:t>dalies</w:t>
            </w:r>
            <w:proofErr w:type="spellEnd"/>
            <w:r w:rsidRPr="00FF7837">
              <w:rPr>
                <w:rFonts w:eastAsia="Times New Roman" w:cs="Arial"/>
                <w:szCs w:val="20"/>
                <w:lang w:eastAsia="lt-LT"/>
              </w:rPr>
              <w:t xml:space="preserve">) </w:t>
            </w:r>
            <w:proofErr w:type="spellStart"/>
            <w:r>
              <w:rPr>
                <w:rFonts w:eastAsia="Times New Roman" w:cs="Arial"/>
                <w:szCs w:val="20"/>
                <w:lang w:eastAsia="lt-LT"/>
              </w:rPr>
              <w:t>teikimas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stabdom</w:t>
            </w:r>
            <w:r>
              <w:rPr>
                <w:rFonts w:eastAsia="Times New Roman" w:cs="Arial"/>
                <w:szCs w:val="20"/>
                <w:lang w:eastAsia="lt-LT"/>
              </w:rPr>
              <w:t>as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šių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grubių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pažeidimų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atvejais</w:t>
            </w:r>
            <w:proofErr w:type="spellEnd"/>
            <w:r w:rsidRPr="006A665B">
              <w:rPr>
                <w:rFonts w:eastAsia="Times New Roman" w:cs="Arial"/>
                <w:szCs w:val="20"/>
                <w:lang w:eastAsia="lt-LT"/>
              </w:rPr>
              <w:t xml:space="preserve">:   </w:t>
            </w:r>
          </w:p>
        </w:tc>
        <w:tc>
          <w:tcPr>
            <w:tcW w:w="4956" w:type="dxa"/>
          </w:tcPr>
          <w:p w14:paraId="60CD2BC1" w14:textId="77777777" w:rsidR="003C5FE0" w:rsidRPr="00437288" w:rsidRDefault="003C5FE0" w:rsidP="003C5FE0">
            <w:pPr>
              <w:numPr>
                <w:ilvl w:val="1"/>
                <w:numId w:val="10"/>
              </w:numPr>
              <w:tabs>
                <w:tab w:val="left" w:pos="600"/>
              </w:tabs>
              <w:ind w:left="0" w:firstLine="0"/>
              <w:jc w:val="both"/>
              <w:textAlignment w:val="baseline"/>
              <w:rPr>
                <w:rFonts w:eastAsia="Times New Roman" w:cs="Arial"/>
                <w:szCs w:val="20"/>
                <w:lang w:eastAsia="lt-LT"/>
              </w:rPr>
            </w:pPr>
            <w:r w:rsidRPr="00B81719">
              <w:rPr>
                <w:rFonts w:eastAsia="Times New Roman" w:cs="Arial"/>
                <w:szCs w:val="20"/>
                <w:lang w:eastAsia="lt-LT"/>
              </w:rPr>
              <w:t xml:space="preserve">The </w:t>
            </w:r>
            <w:r>
              <w:rPr>
                <w:rFonts w:eastAsia="Times New Roman" w:cs="Arial"/>
                <w:szCs w:val="20"/>
                <w:lang w:eastAsia="lt-LT"/>
              </w:rPr>
              <w:t>provision of Services (or part thereof)</w:t>
            </w:r>
            <w:r w:rsidRPr="00B81719">
              <w:rPr>
                <w:rFonts w:eastAsia="Times New Roman" w:cs="Arial"/>
                <w:szCs w:val="20"/>
                <w:lang w:eastAsia="lt-LT"/>
              </w:rPr>
              <w:t xml:space="preserve"> shall be suspended in the event of the following gross violations</w:t>
            </w:r>
            <w:r>
              <w:rPr>
                <w:rFonts w:eastAsia="Times New Roman" w:cs="Arial"/>
                <w:szCs w:val="20"/>
                <w:lang w:eastAsia="lt-LT"/>
              </w:rPr>
              <w:t>: </w:t>
            </w:r>
          </w:p>
        </w:tc>
      </w:tr>
      <w:tr w:rsidR="003C5FE0" w:rsidRPr="0087585B" w14:paraId="0FAEEBE9" w14:textId="77777777" w:rsidTr="009B222A">
        <w:trPr>
          <w:jc w:val="right"/>
        </w:trPr>
        <w:tc>
          <w:tcPr>
            <w:tcW w:w="4955" w:type="dxa"/>
          </w:tcPr>
          <w:p w14:paraId="3DA23D18" w14:textId="77777777" w:rsidR="003C5FE0" w:rsidRPr="0087585B" w:rsidRDefault="003C5FE0" w:rsidP="003C5FE0">
            <w:pPr>
              <w:numPr>
                <w:ilvl w:val="2"/>
                <w:numId w:val="7"/>
              </w:numPr>
              <w:tabs>
                <w:tab w:val="left" w:pos="599"/>
              </w:tabs>
              <w:ind w:left="0" w:firstLine="0"/>
              <w:jc w:val="both"/>
              <w:textAlignment w:val="baseline"/>
              <w:rPr>
                <w:rFonts w:cs="Arial"/>
                <w:szCs w:val="20"/>
              </w:rPr>
            </w:pPr>
            <w:proofErr w:type="spellStart"/>
            <w:r>
              <w:rPr>
                <w:rFonts w:eastAsia="Times New Roman" w:cs="Arial"/>
                <w:szCs w:val="20"/>
                <w:lang w:eastAsia="lt-LT"/>
              </w:rPr>
              <w:t>Paslaugas</w:t>
            </w:r>
            <w:proofErr w:type="spellEnd"/>
            <w:r>
              <w:rPr>
                <w:rFonts w:eastAsia="Times New Roman" w:cs="Arial"/>
                <w:szCs w:val="20"/>
                <w:lang w:eastAsia="lt-LT"/>
              </w:rPr>
              <w:t xml:space="preserve"> </w:t>
            </w:r>
            <w:proofErr w:type="spellStart"/>
            <w:r>
              <w:rPr>
                <w:rFonts w:eastAsia="Times New Roman" w:cs="Arial"/>
                <w:szCs w:val="20"/>
                <w:lang w:eastAsia="lt-LT"/>
              </w:rPr>
              <w:t>teikia</w:t>
            </w:r>
            <w:proofErr w:type="spellEnd"/>
            <w:r>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darbuotojai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neturintys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leidimo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dirbti</w:t>
            </w:r>
            <w:proofErr w:type="spellEnd"/>
            <w:r w:rsidRPr="006A665B">
              <w:rPr>
                <w:rFonts w:eastAsia="Times New Roman" w:cs="Arial"/>
                <w:szCs w:val="20"/>
                <w:lang w:eastAsia="lt-LT"/>
              </w:rPr>
              <w:t xml:space="preserve"> </w:t>
            </w:r>
            <w:proofErr w:type="spellStart"/>
            <w:r>
              <w:rPr>
                <w:rFonts w:eastAsia="Times New Roman" w:cs="Arial"/>
                <w:szCs w:val="20"/>
                <w:lang w:eastAsia="lt-LT"/>
              </w:rPr>
              <w:t>Kliento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objektuose</w:t>
            </w:r>
            <w:proofErr w:type="spellEnd"/>
            <w:r w:rsidRPr="006A665B">
              <w:rPr>
                <w:rFonts w:eastAsia="Times New Roman" w:cs="Arial"/>
                <w:szCs w:val="20"/>
                <w:lang w:eastAsia="lt-LT"/>
              </w:rPr>
              <w:t>;  </w:t>
            </w:r>
          </w:p>
        </w:tc>
        <w:tc>
          <w:tcPr>
            <w:tcW w:w="4956" w:type="dxa"/>
          </w:tcPr>
          <w:p w14:paraId="140E9D22" w14:textId="77777777" w:rsidR="003C5FE0" w:rsidRPr="006B203C" w:rsidRDefault="003C5FE0" w:rsidP="009B222A">
            <w:pPr>
              <w:pStyle w:val="ListParagraph"/>
              <w:tabs>
                <w:tab w:val="left" w:pos="426"/>
              </w:tabs>
              <w:ind w:left="0"/>
              <w:jc w:val="both"/>
              <w:textAlignment w:val="baseline"/>
              <w:rPr>
                <w:rFonts w:cs="Arial"/>
                <w:lang w:eastAsia="lt-LT"/>
              </w:rPr>
            </w:pPr>
            <w:r w:rsidRPr="006B203C">
              <w:rPr>
                <w:rFonts w:cs="Arial"/>
                <w:lang w:eastAsia="lt-LT"/>
              </w:rPr>
              <w:t xml:space="preserve">3.2.1. The </w:t>
            </w:r>
            <w:r>
              <w:rPr>
                <w:rFonts w:cs="Arial"/>
                <w:lang w:eastAsia="lt-LT"/>
              </w:rPr>
              <w:t xml:space="preserve">Service </w:t>
            </w:r>
            <w:r w:rsidRPr="006B203C">
              <w:rPr>
                <w:rFonts w:cs="Arial"/>
                <w:lang w:eastAsia="lt-LT"/>
              </w:rPr>
              <w:t>Provider’s personnel are providing the Services without proper authorization to work on the Buyer’s premises;</w:t>
            </w:r>
          </w:p>
        </w:tc>
      </w:tr>
      <w:tr w:rsidR="003C5FE0" w:rsidRPr="0087585B" w14:paraId="0D698232" w14:textId="77777777" w:rsidTr="009B222A">
        <w:trPr>
          <w:jc w:val="right"/>
        </w:trPr>
        <w:tc>
          <w:tcPr>
            <w:tcW w:w="4955" w:type="dxa"/>
          </w:tcPr>
          <w:p w14:paraId="449CF2DB" w14:textId="77777777" w:rsidR="003C5FE0" w:rsidRPr="0087585B" w:rsidRDefault="003C5FE0" w:rsidP="003C5FE0">
            <w:pPr>
              <w:numPr>
                <w:ilvl w:val="2"/>
                <w:numId w:val="7"/>
              </w:numPr>
              <w:tabs>
                <w:tab w:val="left" w:pos="599"/>
              </w:tabs>
              <w:ind w:left="0" w:firstLine="0"/>
              <w:jc w:val="both"/>
              <w:textAlignment w:val="baseline"/>
              <w:rPr>
                <w:rFonts w:cs="Arial"/>
                <w:szCs w:val="20"/>
              </w:rPr>
            </w:pP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teikėjo</w:t>
            </w:r>
            <w:proofErr w:type="spellEnd"/>
            <w:r w:rsidRPr="006A665B">
              <w:rPr>
                <w:rFonts w:eastAsia="Times New Roman" w:cs="Arial"/>
                <w:szCs w:val="20"/>
                <w:lang w:eastAsia="lt-LT"/>
              </w:rPr>
              <w:t xml:space="preserve"> </w:t>
            </w:r>
            <w:proofErr w:type="spellStart"/>
            <w:r>
              <w:rPr>
                <w:rFonts w:eastAsia="Times New Roman" w:cs="Arial"/>
                <w:szCs w:val="20"/>
                <w:lang w:eastAsia="lt-LT"/>
              </w:rPr>
              <w:t>darbuotojai</w:t>
            </w:r>
            <w:proofErr w:type="spellEnd"/>
            <w:r>
              <w:rPr>
                <w:rFonts w:eastAsia="Times New Roman" w:cs="Arial"/>
                <w:szCs w:val="20"/>
                <w:lang w:eastAsia="lt-LT"/>
              </w:rPr>
              <w:t xml:space="preserve"> </w:t>
            </w:r>
            <w:proofErr w:type="spellStart"/>
            <w:r w:rsidRPr="006A665B">
              <w:rPr>
                <w:rFonts w:eastAsia="Times New Roman" w:cs="Arial"/>
                <w:szCs w:val="20"/>
                <w:lang w:eastAsia="lt-LT"/>
              </w:rPr>
              <w:t>dirba</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nepasirašius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Tarpusavio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atsakomybės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ribų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akto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jeigu</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toks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reikalavimas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buvo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taikomas</w:t>
            </w:r>
            <w:proofErr w:type="spellEnd"/>
            <w:r w:rsidRPr="006A665B">
              <w:rPr>
                <w:rFonts w:eastAsia="Times New Roman" w:cs="Arial"/>
                <w:szCs w:val="20"/>
                <w:lang w:eastAsia="lt-LT"/>
              </w:rPr>
              <w:t>);</w:t>
            </w:r>
          </w:p>
        </w:tc>
        <w:tc>
          <w:tcPr>
            <w:tcW w:w="4956" w:type="dxa"/>
          </w:tcPr>
          <w:p w14:paraId="541D91A6" w14:textId="77777777" w:rsidR="003C5FE0" w:rsidRPr="006B203C" w:rsidRDefault="003C5FE0" w:rsidP="009B222A">
            <w:pPr>
              <w:pStyle w:val="ListParagraph"/>
              <w:tabs>
                <w:tab w:val="left" w:pos="426"/>
              </w:tabs>
              <w:ind w:left="0"/>
              <w:jc w:val="both"/>
              <w:textAlignment w:val="baseline"/>
              <w:rPr>
                <w:rFonts w:cs="Arial"/>
                <w:lang w:eastAsia="lt-LT"/>
              </w:rPr>
            </w:pPr>
            <w:r w:rsidRPr="006B203C">
              <w:rPr>
                <w:rFonts w:cs="Arial"/>
                <w:lang w:eastAsia="lt-LT"/>
              </w:rPr>
              <w:t xml:space="preserve">3.2.2. The </w:t>
            </w:r>
            <w:r>
              <w:rPr>
                <w:rFonts w:cs="Arial"/>
                <w:lang w:eastAsia="lt-LT"/>
              </w:rPr>
              <w:t xml:space="preserve">Service </w:t>
            </w:r>
            <w:r w:rsidRPr="006B203C">
              <w:rPr>
                <w:rFonts w:cs="Arial"/>
                <w:lang w:eastAsia="lt-LT"/>
              </w:rPr>
              <w:t>Provider’s personnel are working without signing the Worksite Safety and Responsibility Act (if required);</w:t>
            </w:r>
          </w:p>
        </w:tc>
      </w:tr>
      <w:tr w:rsidR="003C5FE0" w:rsidRPr="0087585B" w14:paraId="57ED4085" w14:textId="77777777" w:rsidTr="009B222A">
        <w:trPr>
          <w:jc w:val="right"/>
        </w:trPr>
        <w:tc>
          <w:tcPr>
            <w:tcW w:w="4955" w:type="dxa"/>
          </w:tcPr>
          <w:p w14:paraId="23B4796E" w14:textId="77777777" w:rsidR="003C5FE0" w:rsidRPr="0087585B" w:rsidRDefault="003C5FE0" w:rsidP="003C5FE0">
            <w:pPr>
              <w:numPr>
                <w:ilvl w:val="2"/>
                <w:numId w:val="7"/>
              </w:numPr>
              <w:tabs>
                <w:tab w:val="left" w:pos="599"/>
              </w:tabs>
              <w:ind w:left="0" w:firstLine="0"/>
              <w:jc w:val="both"/>
              <w:textAlignment w:val="baseline"/>
              <w:rPr>
                <w:rFonts w:cs="Arial"/>
                <w:szCs w:val="20"/>
              </w:rPr>
            </w:pP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darbuotojai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neturi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būtinos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kvalifikacijos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reikalingos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Sutartyje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numatyt</w:t>
            </w:r>
            <w:r>
              <w:rPr>
                <w:rFonts w:eastAsia="Times New Roman" w:cs="Arial"/>
                <w:szCs w:val="20"/>
                <w:lang w:eastAsia="lt-LT"/>
              </w:rPr>
              <w:t>oms</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Paslaugoms</w:t>
            </w:r>
            <w:proofErr w:type="spellEnd"/>
            <w:r>
              <w:rPr>
                <w:rFonts w:eastAsia="Times New Roman" w:cs="Arial"/>
                <w:szCs w:val="20"/>
                <w:lang w:eastAsia="lt-LT"/>
              </w:rPr>
              <w:t xml:space="preserve"> </w:t>
            </w:r>
            <w:proofErr w:type="spellStart"/>
            <w:r>
              <w:rPr>
                <w:rFonts w:eastAsia="Times New Roman" w:cs="Arial"/>
                <w:szCs w:val="20"/>
                <w:lang w:eastAsia="lt-LT"/>
              </w:rPr>
              <w:t>suteikti</w:t>
            </w:r>
            <w:proofErr w:type="spellEnd"/>
            <w:r>
              <w:rPr>
                <w:rFonts w:eastAsia="Times New Roman" w:cs="Arial"/>
                <w:szCs w:val="20"/>
                <w:lang w:eastAsia="lt-LT"/>
              </w:rPr>
              <w:t>;</w:t>
            </w:r>
          </w:p>
        </w:tc>
        <w:tc>
          <w:tcPr>
            <w:tcW w:w="4956" w:type="dxa"/>
          </w:tcPr>
          <w:p w14:paraId="5DA32C74" w14:textId="77777777" w:rsidR="003C5FE0" w:rsidRPr="006B6D02" w:rsidRDefault="003C5FE0" w:rsidP="009B222A">
            <w:pPr>
              <w:pStyle w:val="ListParagraph"/>
              <w:tabs>
                <w:tab w:val="left" w:pos="600"/>
              </w:tabs>
              <w:ind w:left="0"/>
              <w:jc w:val="both"/>
              <w:textAlignment w:val="baseline"/>
              <w:rPr>
                <w:rFonts w:cs="Arial"/>
                <w:lang w:eastAsia="lt-LT"/>
              </w:rPr>
            </w:pPr>
            <w:r w:rsidRPr="006B6D02">
              <w:rPr>
                <w:rFonts w:cs="Arial"/>
                <w:lang w:eastAsia="lt-LT"/>
              </w:rPr>
              <w:t xml:space="preserve">3.2.3. The </w:t>
            </w:r>
            <w:r>
              <w:rPr>
                <w:rFonts w:cs="Arial"/>
                <w:lang w:eastAsia="lt-LT"/>
              </w:rPr>
              <w:t xml:space="preserve">Service </w:t>
            </w:r>
            <w:r w:rsidRPr="006B6D02">
              <w:rPr>
                <w:rFonts w:cs="Arial"/>
                <w:lang w:eastAsia="lt-LT"/>
              </w:rPr>
              <w:t>Provider’s personnel do not have the necessary qualifications to provide the Services as stipulated in the Contract;</w:t>
            </w:r>
          </w:p>
        </w:tc>
      </w:tr>
      <w:tr w:rsidR="003C5FE0" w:rsidRPr="0087585B" w14:paraId="4168229E" w14:textId="77777777" w:rsidTr="009B222A">
        <w:trPr>
          <w:jc w:val="right"/>
        </w:trPr>
        <w:tc>
          <w:tcPr>
            <w:tcW w:w="4955" w:type="dxa"/>
          </w:tcPr>
          <w:p w14:paraId="43D11B1D" w14:textId="77777777" w:rsidR="003C5FE0" w:rsidRPr="0087585B" w:rsidRDefault="003C5FE0" w:rsidP="003C5FE0">
            <w:pPr>
              <w:numPr>
                <w:ilvl w:val="2"/>
                <w:numId w:val="7"/>
              </w:numPr>
              <w:tabs>
                <w:tab w:val="left" w:pos="599"/>
              </w:tabs>
              <w:ind w:left="0" w:firstLine="0"/>
              <w:jc w:val="both"/>
              <w:textAlignment w:val="baseline"/>
              <w:rPr>
                <w:rFonts w:cs="Arial"/>
                <w:szCs w:val="20"/>
              </w:rPr>
            </w:pPr>
            <w:proofErr w:type="spellStart"/>
            <w:r w:rsidRPr="006A665B">
              <w:rPr>
                <w:rFonts w:eastAsia="Times New Roman" w:cs="Arial"/>
                <w:szCs w:val="20"/>
                <w:lang w:eastAsia="lt-LT"/>
              </w:rPr>
              <w:t>darbo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vietoje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nėra</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w:t>
            </w:r>
            <w:r w:rsidRPr="003058CD">
              <w:rPr>
                <w:rFonts w:eastAsia="Times New Roman" w:cs="Arial"/>
                <w:szCs w:val="20"/>
                <w:lang w:eastAsia="lt-LT"/>
              </w:rPr>
              <w:t>eikėjo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paskirtų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už</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darbuotojų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ir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sveikatą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atsakingų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asmenų</w:t>
            </w:r>
            <w:proofErr w:type="spellEnd"/>
            <w:r>
              <w:rPr>
                <w:rFonts w:eastAsia="Times New Roman" w:cs="Arial"/>
                <w:szCs w:val="20"/>
                <w:lang w:eastAsia="lt-LT"/>
              </w:rPr>
              <w:t>;</w:t>
            </w:r>
          </w:p>
        </w:tc>
        <w:tc>
          <w:tcPr>
            <w:tcW w:w="4956" w:type="dxa"/>
          </w:tcPr>
          <w:p w14:paraId="4809F77C" w14:textId="77777777" w:rsidR="003C5FE0" w:rsidRPr="006B6D02" w:rsidRDefault="003C5FE0" w:rsidP="009B222A">
            <w:pPr>
              <w:pStyle w:val="ListParagraph"/>
              <w:tabs>
                <w:tab w:val="left" w:pos="426"/>
              </w:tabs>
              <w:ind w:left="0"/>
              <w:jc w:val="both"/>
              <w:textAlignment w:val="baseline"/>
              <w:rPr>
                <w:rFonts w:cs="Arial"/>
                <w:lang w:eastAsia="lt-LT"/>
              </w:rPr>
            </w:pPr>
            <w:r w:rsidRPr="006B6D02">
              <w:rPr>
                <w:rFonts w:cs="Arial"/>
                <w:lang w:eastAsia="lt-LT"/>
              </w:rPr>
              <w:t xml:space="preserve">3.2.4. No person has been appointed by the </w:t>
            </w:r>
            <w:r>
              <w:rPr>
                <w:rFonts w:cs="Arial"/>
                <w:lang w:eastAsia="lt-LT"/>
              </w:rPr>
              <w:t xml:space="preserve">Service </w:t>
            </w:r>
            <w:r w:rsidRPr="006B6D02">
              <w:rPr>
                <w:rFonts w:cs="Arial"/>
                <w:lang w:eastAsia="lt-LT"/>
              </w:rPr>
              <w:t xml:space="preserve">Provider to be responsible for occupational health and safety at the workplace; </w:t>
            </w:r>
          </w:p>
        </w:tc>
      </w:tr>
      <w:tr w:rsidR="003C5FE0" w:rsidRPr="0087585B" w14:paraId="681E015D" w14:textId="77777777" w:rsidTr="009B222A">
        <w:trPr>
          <w:jc w:val="right"/>
        </w:trPr>
        <w:tc>
          <w:tcPr>
            <w:tcW w:w="4955" w:type="dxa"/>
          </w:tcPr>
          <w:p w14:paraId="5304E7AE" w14:textId="77777777" w:rsidR="003C5FE0" w:rsidRPr="0087585B" w:rsidRDefault="003C5FE0" w:rsidP="003C5FE0">
            <w:pPr>
              <w:numPr>
                <w:ilvl w:val="2"/>
                <w:numId w:val="7"/>
              </w:numPr>
              <w:tabs>
                <w:tab w:val="left" w:pos="599"/>
              </w:tabs>
              <w:ind w:left="0" w:firstLine="0"/>
              <w:jc w:val="both"/>
              <w:textAlignment w:val="baseline"/>
              <w:rPr>
                <w:rFonts w:cs="Arial"/>
                <w:szCs w:val="20"/>
              </w:rPr>
            </w:pPr>
            <w:proofErr w:type="spellStart"/>
            <w:r>
              <w:rPr>
                <w:rFonts w:eastAsia="Times New Roman" w:cs="Arial"/>
                <w:szCs w:val="20"/>
                <w:lang w:eastAsia="lt-LT"/>
              </w:rPr>
              <w:t>teikiant</w:t>
            </w:r>
            <w:proofErr w:type="spellEnd"/>
            <w:r>
              <w:rPr>
                <w:rFonts w:eastAsia="Times New Roman" w:cs="Arial"/>
                <w:szCs w:val="20"/>
                <w:lang w:eastAsia="lt-LT"/>
              </w:rPr>
              <w:t xml:space="preserve"> </w:t>
            </w:r>
            <w:proofErr w:type="spellStart"/>
            <w:r>
              <w:rPr>
                <w:rFonts w:eastAsia="Times New Roman" w:cs="Arial"/>
                <w:szCs w:val="20"/>
                <w:lang w:eastAsia="lt-LT"/>
              </w:rPr>
              <w:t>Paslaugas</w:t>
            </w:r>
            <w:proofErr w:type="spellEnd"/>
            <w:r w:rsidRPr="006A665B">
              <w:rPr>
                <w:rFonts w:eastAsia="Times New Roman" w:cs="Arial"/>
                <w:szCs w:val="20"/>
                <w:lang w:eastAsia="lt-LT"/>
              </w:rPr>
              <w:t xml:space="preserve"> </w:t>
            </w:r>
            <w:proofErr w:type="spellStart"/>
            <w:r>
              <w:rPr>
                <w:rFonts w:eastAsia="Times New Roman" w:cs="Arial"/>
                <w:szCs w:val="20"/>
                <w:lang w:eastAsia="lt-LT"/>
              </w:rPr>
              <w:t>Kliento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objektuose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neįvykdytos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organizacinės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ir</w:t>
            </w:r>
            <w:proofErr w:type="spellEnd"/>
            <w:r w:rsidRPr="006A665B">
              <w:rPr>
                <w:rFonts w:eastAsia="Times New Roman" w:cs="Arial"/>
                <w:szCs w:val="20"/>
                <w:lang w:eastAsia="lt-LT"/>
              </w:rPr>
              <w:t>/</w:t>
            </w:r>
            <w:proofErr w:type="spellStart"/>
            <w:r w:rsidRPr="006A665B">
              <w:rPr>
                <w:rFonts w:eastAsia="Times New Roman" w:cs="Arial"/>
                <w:szCs w:val="20"/>
                <w:lang w:eastAsia="lt-LT"/>
              </w:rPr>
              <w:t>ar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techninės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priemonės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arba</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jų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nepakanka</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darbuotojų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saugai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užtikrinti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taip</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kaip</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numatyta</w:t>
            </w:r>
            <w:proofErr w:type="spellEnd"/>
            <w:r w:rsidRPr="006A665B">
              <w:rPr>
                <w:rFonts w:eastAsia="Times New Roman" w:cs="Arial"/>
                <w:szCs w:val="20"/>
                <w:lang w:eastAsia="lt-LT"/>
              </w:rPr>
              <w:t xml:space="preserve"> LR </w:t>
            </w:r>
            <w:proofErr w:type="spellStart"/>
            <w:r w:rsidRPr="006A665B">
              <w:rPr>
                <w:rFonts w:eastAsia="Times New Roman" w:cs="Arial"/>
                <w:szCs w:val="20"/>
                <w:lang w:eastAsia="lt-LT"/>
              </w:rPr>
              <w:t>energetikos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ministro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patvirtintose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eksploatuojant</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elektros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įrenginius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taisyklėse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Degiųjų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dujų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aplinkoje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atliekamų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taisyklėse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bei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kituose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teisės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aktuose</w:t>
            </w:r>
            <w:proofErr w:type="spellEnd"/>
            <w:r>
              <w:rPr>
                <w:rFonts w:eastAsia="Times New Roman" w:cs="Arial"/>
                <w:szCs w:val="20"/>
                <w:lang w:eastAsia="lt-LT"/>
              </w:rPr>
              <w:t>;</w:t>
            </w:r>
          </w:p>
        </w:tc>
        <w:tc>
          <w:tcPr>
            <w:tcW w:w="4956" w:type="dxa"/>
          </w:tcPr>
          <w:p w14:paraId="7E38E7B5" w14:textId="77777777" w:rsidR="003C5FE0" w:rsidRPr="006B6D02" w:rsidRDefault="003C5FE0" w:rsidP="009B222A">
            <w:pPr>
              <w:pStyle w:val="ListParagraph"/>
              <w:tabs>
                <w:tab w:val="left" w:pos="426"/>
              </w:tabs>
              <w:ind w:left="0"/>
              <w:jc w:val="both"/>
              <w:textAlignment w:val="baseline"/>
              <w:rPr>
                <w:rFonts w:cs="Arial"/>
                <w:lang w:eastAsia="lt-LT"/>
              </w:rPr>
            </w:pPr>
            <w:r w:rsidRPr="006B6D02">
              <w:rPr>
                <w:rFonts w:cs="Arial"/>
                <w:lang w:eastAsia="lt-LT"/>
              </w:rPr>
              <w:t>3.2.5. Organizational and/or technical measures have not been implemented or are insufficient on the Buyer’s premises to ensure occupational safety as required in the Safety Rules for Operation of Electrical Equipment and the Safety Rules for Work Performed in Flammable Gas Environments, which are approved by the Minister of Energy of the Republic of Lithuania, and other legal acts;</w:t>
            </w:r>
          </w:p>
        </w:tc>
      </w:tr>
      <w:tr w:rsidR="003C5FE0" w:rsidRPr="0087585B" w14:paraId="23602A53" w14:textId="77777777" w:rsidTr="009B222A">
        <w:trPr>
          <w:jc w:val="right"/>
        </w:trPr>
        <w:tc>
          <w:tcPr>
            <w:tcW w:w="4955" w:type="dxa"/>
          </w:tcPr>
          <w:p w14:paraId="62273B4D" w14:textId="77777777" w:rsidR="003C5FE0" w:rsidRPr="00615048" w:rsidRDefault="003C5FE0" w:rsidP="003C5FE0">
            <w:pPr>
              <w:numPr>
                <w:ilvl w:val="2"/>
                <w:numId w:val="7"/>
              </w:numPr>
              <w:tabs>
                <w:tab w:val="left" w:pos="599"/>
              </w:tabs>
              <w:ind w:left="0" w:firstLine="0"/>
              <w:jc w:val="both"/>
              <w:textAlignment w:val="baseline"/>
              <w:rPr>
                <w:rFonts w:eastAsia="Times New Roman" w:cs="Arial"/>
                <w:szCs w:val="20"/>
                <w:lang w:eastAsia="lt-LT"/>
              </w:rPr>
            </w:pP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w:t>
            </w:r>
            <w:r w:rsidRPr="003058CD">
              <w:rPr>
                <w:rFonts w:eastAsia="Times New Roman" w:cs="Arial"/>
                <w:szCs w:val="20"/>
                <w:lang w:eastAsia="lt-LT"/>
              </w:rPr>
              <w:t>eikėjo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darbuotojai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neturi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turi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nepakankamai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asmeninių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apsaugos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priemonių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apsaugos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nuo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elektros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priemonių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apsaugos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priemonių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dirbant</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dujų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aplinkoje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bei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vykdant</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statybos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darbus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neįrengtos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kolektyvinės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apsaugos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priemonės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reikalingos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Sutartyje</w:t>
            </w:r>
            <w:proofErr w:type="spellEnd"/>
            <w:r w:rsidRPr="006A665B">
              <w:rPr>
                <w:rFonts w:eastAsia="Times New Roman" w:cs="Arial"/>
                <w:szCs w:val="20"/>
                <w:lang w:eastAsia="lt-LT"/>
              </w:rPr>
              <w:t xml:space="preserve"> </w:t>
            </w:r>
            <w:proofErr w:type="spellStart"/>
            <w:r>
              <w:rPr>
                <w:rFonts w:eastAsia="Times New Roman" w:cs="Arial"/>
                <w:szCs w:val="20"/>
                <w:lang w:eastAsia="lt-LT"/>
              </w:rPr>
              <w:t>numatytoms</w:t>
            </w:r>
            <w:proofErr w:type="spellEnd"/>
            <w:r>
              <w:rPr>
                <w:rFonts w:eastAsia="Times New Roman" w:cs="Arial"/>
                <w:szCs w:val="20"/>
                <w:lang w:eastAsia="lt-LT"/>
              </w:rPr>
              <w:t xml:space="preserve"> </w:t>
            </w:r>
            <w:proofErr w:type="spellStart"/>
            <w:r>
              <w:rPr>
                <w:rFonts w:eastAsia="Times New Roman" w:cs="Arial"/>
                <w:szCs w:val="20"/>
                <w:lang w:eastAsia="lt-LT"/>
              </w:rPr>
              <w:t>Paslaugoms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saugiai</w:t>
            </w:r>
            <w:proofErr w:type="spellEnd"/>
            <w:r w:rsidRPr="006A665B">
              <w:rPr>
                <w:rFonts w:eastAsia="Times New Roman" w:cs="Arial"/>
                <w:szCs w:val="20"/>
                <w:lang w:eastAsia="lt-LT"/>
              </w:rPr>
              <w:t xml:space="preserve"> </w:t>
            </w:r>
            <w:proofErr w:type="spellStart"/>
            <w:r>
              <w:rPr>
                <w:rFonts w:eastAsia="Times New Roman" w:cs="Arial"/>
                <w:szCs w:val="20"/>
                <w:lang w:eastAsia="lt-LT"/>
              </w:rPr>
              <w:t>suteikti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taip</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kaip</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numatyta</w:t>
            </w:r>
            <w:proofErr w:type="spellEnd"/>
            <w:r w:rsidRPr="006A665B">
              <w:rPr>
                <w:rFonts w:eastAsia="Times New Roman" w:cs="Arial"/>
                <w:szCs w:val="20"/>
                <w:lang w:eastAsia="lt-LT"/>
              </w:rPr>
              <w:t xml:space="preserve"> LR </w:t>
            </w:r>
            <w:proofErr w:type="spellStart"/>
            <w:r w:rsidRPr="006A665B">
              <w:rPr>
                <w:rFonts w:eastAsia="Times New Roman" w:cs="Arial"/>
                <w:szCs w:val="20"/>
                <w:lang w:eastAsia="lt-LT"/>
              </w:rPr>
              <w:t>energetikos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ministro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patvirtintose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eksploatuojant</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elektros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įrenginius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taisyklėse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Degiųjų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dujų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aplinkoje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atliekamų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taisyklėse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ir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kituose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teisės</w:t>
            </w:r>
            <w:proofErr w:type="spellEnd"/>
            <w:r w:rsidRPr="006A665B">
              <w:rPr>
                <w:rFonts w:eastAsia="Times New Roman" w:cs="Arial"/>
                <w:szCs w:val="20"/>
                <w:lang w:eastAsia="lt-LT"/>
              </w:rPr>
              <w:t xml:space="preserve"> </w:t>
            </w:r>
            <w:proofErr w:type="spellStart"/>
            <w:proofErr w:type="gramStart"/>
            <w:r w:rsidRPr="006A665B">
              <w:rPr>
                <w:rFonts w:eastAsia="Times New Roman" w:cs="Arial"/>
                <w:szCs w:val="20"/>
                <w:lang w:eastAsia="lt-LT"/>
              </w:rPr>
              <w:t>aktuose</w:t>
            </w:r>
            <w:proofErr w:type="spellEnd"/>
            <w:r w:rsidRPr="006A665B">
              <w:rPr>
                <w:rFonts w:eastAsia="Times New Roman" w:cs="Arial"/>
                <w:szCs w:val="20"/>
                <w:lang w:eastAsia="lt-LT"/>
              </w:rPr>
              <w:t xml:space="preserve">;   </w:t>
            </w:r>
            <w:proofErr w:type="gramEnd"/>
          </w:p>
        </w:tc>
        <w:tc>
          <w:tcPr>
            <w:tcW w:w="4956" w:type="dxa"/>
          </w:tcPr>
          <w:p w14:paraId="161AF61B" w14:textId="77777777" w:rsidR="003C5FE0" w:rsidRPr="0087585B" w:rsidRDefault="003C5FE0" w:rsidP="009B222A">
            <w:pPr>
              <w:pStyle w:val="ListParagraph"/>
              <w:tabs>
                <w:tab w:val="left" w:pos="426"/>
              </w:tabs>
              <w:ind w:left="0"/>
              <w:jc w:val="both"/>
              <w:textAlignment w:val="baseline"/>
              <w:rPr>
                <w:rFonts w:cs="Arial"/>
                <w:lang w:eastAsia="lt-LT"/>
              </w:rPr>
            </w:pPr>
            <w:r w:rsidRPr="00B672D3">
              <w:rPr>
                <w:rFonts w:cs="Arial"/>
                <w:lang w:eastAsia="lt-LT"/>
              </w:rPr>
              <w:t>3.2.6.</w:t>
            </w:r>
            <w:r>
              <w:rPr>
                <w:rFonts w:cs="Arial"/>
                <w:lang w:eastAsia="lt-LT"/>
              </w:rPr>
              <w:t xml:space="preserve"> </w:t>
            </w:r>
            <w:r w:rsidRPr="006B6D02">
              <w:rPr>
                <w:rFonts w:cs="Arial"/>
                <w:lang w:eastAsia="lt-LT"/>
              </w:rPr>
              <w:t xml:space="preserve">The </w:t>
            </w:r>
            <w:r>
              <w:rPr>
                <w:rFonts w:cs="Arial"/>
                <w:lang w:eastAsia="lt-LT"/>
              </w:rPr>
              <w:t xml:space="preserve">Service </w:t>
            </w:r>
            <w:r w:rsidRPr="006B6D02">
              <w:rPr>
                <w:rFonts w:cs="Arial"/>
                <w:lang w:eastAsia="lt-LT"/>
              </w:rPr>
              <w:t>Provider’s personnel are not provided with, or are inadequately provided with, personal protective equipment, electrical protection equipment, or other necessary protection measures for working in gas environments, or collective protective measures are not implemented for construction works to safely provide the Services specified in the Contract as set out in the Safety Rules for Operation of Electrical Equipment and the Safety Rules for Work Performed in Flammable Gas Environments, which are approved by the Minister of Energy of the Republic of Lithuania, and other legal acts;</w:t>
            </w:r>
          </w:p>
        </w:tc>
      </w:tr>
      <w:tr w:rsidR="003C5FE0" w14:paraId="6AF8594E" w14:textId="77777777" w:rsidTr="009B222A">
        <w:trPr>
          <w:jc w:val="right"/>
        </w:trPr>
        <w:tc>
          <w:tcPr>
            <w:tcW w:w="4955" w:type="dxa"/>
          </w:tcPr>
          <w:p w14:paraId="3B4474B0" w14:textId="77777777" w:rsidR="003C5FE0" w:rsidRPr="0087585B" w:rsidRDefault="003C5FE0" w:rsidP="003C5FE0">
            <w:pPr>
              <w:numPr>
                <w:ilvl w:val="2"/>
                <w:numId w:val="7"/>
              </w:numPr>
              <w:tabs>
                <w:tab w:val="left" w:pos="599"/>
              </w:tabs>
              <w:ind w:left="0" w:firstLine="0"/>
              <w:jc w:val="both"/>
              <w:textAlignment w:val="baseline"/>
              <w:rPr>
                <w:rFonts w:cs="Arial"/>
                <w:szCs w:val="20"/>
              </w:rPr>
            </w:pP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w:t>
            </w:r>
            <w:r w:rsidRPr="003058CD">
              <w:rPr>
                <w:rFonts w:eastAsia="Times New Roman" w:cs="Arial"/>
                <w:szCs w:val="20"/>
                <w:lang w:eastAsia="lt-LT"/>
              </w:rPr>
              <w:t>eikėjo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darbuotojai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neaprūpinti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standartų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reikalavimus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atitinkančiais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bei</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w:t>
            </w:r>
            <w:r w:rsidRPr="003058CD">
              <w:rPr>
                <w:rFonts w:eastAsia="Times New Roman" w:cs="Arial"/>
                <w:szCs w:val="20"/>
                <w:lang w:eastAsia="lt-LT"/>
              </w:rPr>
              <w:t>eikėjo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įmonės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ženklais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pažymėtais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rūbais</w:t>
            </w:r>
            <w:proofErr w:type="spellEnd"/>
            <w:r>
              <w:rPr>
                <w:rFonts w:eastAsia="Times New Roman" w:cs="Arial"/>
                <w:szCs w:val="20"/>
                <w:lang w:eastAsia="lt-LT"/>
              </w:rPr>
              <w:t>;</w:t>
            </w:r>
          </w:p>
        </w:tc>
        <w:tc>
          <w:tcPr>
            <w:tcW w:w="4956" w:type="dxa"/>
          </w:tcPr>
          <w:p w14:paraId="4C3D692A" w14:textId="77777777" w:rsidR="003C5FE0" w:rsidRDefault="003C5FE0" w:rsidP="009B222A">
            <w:pPr>
              <w:pStyle w:val="ListParagraph"/>
              <w:tabs>
                <w:tab w:val="left" w:pos="426"/>
              </w:tabs>
              <w:ind w:left="0"/>
              <w:jc w:val="both"/>
              <w:textAlignment w:val="baseline"/>
              <w:rPr>
                <w:rFonts w:cs="Arial"/>
                <w:lang w:eastAsia="lt-LT"/>
              </w:rPr>
            </w:pPr>
            <w:r w:rsidRPr="00B672D3">
              <w:rPr>
                <w:rFonts w:cs="Arial"/>
                <w:lang w:eastAsia="lt-LT"/>
              </w:rPr>
              <w:t>3.2.7.</w:t>
            </w:r>
            <w:r>
              <w:rPr>
                <w:rFonts w:cs="Arial"/>
                <w:lang w:eastAsia="lt-LT"/>
              </w:rPr>
              <w:t xml:space="preserve"> </w:t>
            </w:r>
            <w:r w:rsidRPr="006B6D02">
              <w:rPr>
                <w:rFonts w:cs="Arial"/>
                <w:lang w:eastAsia="lt-LT"/>
              </w:rPr>
              <w:t xml:space="preserve">The </w:t>
            </w:r>
            <w:r>
              <w:rPr>
                <w:rFonts w:cs="Arial"/>
                <w:lang w:eastAsia="lt-LT"/>
              </w:rPr>
              <w:t xml:space="preserve">Service </w:t>
            </w:r>
            <w:r w:rsidRPr="006B6D02">
              <w:rPr>
                <w:rFonts w:cs="Arial"/>
                <w:lang w:eastAsia="lt-LT"/>
              </w:rPr>
              <w:t xml:space="preserve">Provider's personnel </w:t>
            </w:r>
            <w:proofErr w:type="gramStart"/>
            <w:r w:rsidRPr="006B6D02">
              <w:rPr>
                <w:rFonts w:cs="Arial"/>
                <w:lang w:eastAsia="lt-LT"/>
              </w:rPr>
              <w:t>are not wearing</w:t>
            </w:r>
            <w:proofErr w:type="gramEnd"/>
            <w:r w:rsidRPr="006B6D02">
              <w:rPr>
                <w:rFonts w:cs="Arial"/>
                <w:lang w:eastAsia="lt-LT"/>
              </w:rPr>
              <w:t xml:space="preserve"> appropriate work clothing that meets the required standards and is marked with the </w:t>
            </w:r>
            <w:r>
              <w:rPr>
                <w:rFonts w:cs="Arial"/>
                <w:lang w:eastAsia="lt-LT"/>
              </w:rPr>
              <w:t xml:space="preserve">Service </w:t>
            </w:r>
            <w:r w:rsidRPr="006B6D02">
              <w:rPr>
                <w:rFonts w:cs="Arial"/>
                <w:lang w:eastAsia="lt-LT"/>
              </w:rPr>
              <w:t>Provider’s company logo;</w:t>
            </w:r>
          </w:p>
        </w:tc>
      </w:tr>
      <w:tr w:rsidR="003C5FE0" w14:paraId="430BAF1F" w14:textId="77777777" w:rsidTr="009B222A">
        <w:trPr>
          <w:jc w:val="right"/>
        </w:trPr>
        <w:tc>
          <w:tcPr>
            <w:tcW w:w="4955" w:type="dxa"/>
          </w:tcPr>
          <w:p w14:paraId="5486F880" w14:textId="77777777" w:rsidR="003C5FE0" w:rsidRPr="0087585B" w:rsidRDefault="003C5FE0" w:rsidP="003C5FE0">
            <w:pPr>
              <w:numPr>
                <w:ilvl w:val="2"/>
                <w:numId w:val="7"/>
              </w:numPr>
              <w:tabs>
                <w:tab w:val="left" w:pos="599"/>
              </w:tabs>
              <w:ind w:left="0" w:firstLine="0"/>
              <w:jc w:val="both"/>
              <w:textAlignment w:val="baseline"/>
              <w:rPr>
                <w:rFonts w:cs="Arial"/>
                <w:szCs w:val="20"/>
              </w:rPr>
            </w:pPr>
            <w:proofErr w:type="spellStart"/>
            <w:r w:rsidRPr="006A665B">
              <w:rPr>
                <w:rFonts w:eastAsia="Times New Roman" w:cs="Arial"/>
                <w:szCs w:val="20"/>
                <w:lang w:eastAsia="lt-LT"/>
              </w:rPr>
              <w:t>darbo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vietoje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nustatomas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neblaivus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apsvaigęs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nuo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narkotinių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psichotropinių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toksinių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medžiagų</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w:t>
            </w:r>
            <w:r w:rsidRPr="003058CD">
              <w:rPr>
                <w:rFonts w:eastAsia="Times New Roman" w:cs="Arial"/>
                <w:szCs w:val="20"/>
                <w:lang w:eastAsia="lt-LT"/>
              </w:rPr>
              <w:t>eikėjo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darbuotojas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asmuo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lastRenderedPageBreak/>
              <w:t>pripažįstamas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neblaiviu</w:t>
            </w:r>
            <w:proofErr w:type="spellEnd"/>
            <w:r w:rsidRPr="006A665B">
              <w:rPr>
                <w:rFonts w:eastAsia="Times New Roman" w:cs="Arial"/>
                <w:szCs w:val="20"/>
                <w:lang w:eastAsia="lt-LT"/>
              </w:rPr>
              <w:t xml:space="preserve">, kai </w:t>
            </w:r>
            <w:proofErr w:type="spellStart"/>
            <w:r w:rsidRPr="006A665B">
              <w:rPr>
                <w:rFonts w:eastAsia="Times New Roman" w:cs="Arial"/>
                <w:szCs w:val="20"/>
                <w:lang w:eastAsia="lt-LT"/>
              </w:rPr>
              <w:t>alkoholio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koncentracija</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biologinėse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organizmo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terpėse</w:t>
            </w:r>
            <w:proofErr w:type="spellEnd"/>
            <w:r w:rsidRPr="006A665B">
              <w:rPr>
                <w:rFonts w:eastAsia="Times New Roman" w:cs="Arial"/>
                <w:szCs w:val="20"/>
                <w:lang w:eastAsia="lt-LT"/>
              </w:rPr>
              <w:t xml:space="preserve"> – </w:t>
            </w:r>
            <w:proofErr w:type="spellStart"/>
            <w:r w:rsidRPr="006A665B">
              <w:rPr>
                <w:rFonts w:eastAsia="Times New Roman" w:cs="Arial"/>
                <w:szCs w:val="20"/>
                <w:lang w:eastAsia="lt-LT"/>
              </w:rPr>
              <w:t>iškvėptame</w:t>
            </w:r>
            <w:proofErr w:type="spellEnd"/>
            <w:r w:rsidRPr="006A665B">
              <w:rPr>
                <w:rFonts w:eastAsia="Times New Roman" w:cs="Arial"/>
                <w:szCs w:val="20"/>
                <w:lang w:eastAsia="lt-LT"/>
              </w:rPr>
              <w:t xml:space="preserve"> ore, </w:t>
            </w:r>
            <w:proofErr w:type="spellStart"/>
            <w:r w:rsidRPr="006A665B">
              <w:rPr>
                <w:rFonts w:eastAsia="Times New Roman" w:cs="Arial"/>
                <w:szCs w:val="20"/>
                <w:lang w:eastAsia="lt-LT"/>
              </w:rPr>
              <w:t>kraujyje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šlapime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seilėse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kituose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organizmo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skysčiuose</w:t>
            </w:r>
            <w:proofErr w:type="spellEnd"/>
            <w:r w:rsidRPr="006A665B">
              <w:rPr>
                <w:rFonts w:eastAsia="Times New Roman" w:cs="Arial"/>
                <w:szCs w:val="20"/>
                <w:lang w:eastAsia="lt-LT"/>
              </w:rPr>
              <w:t xml:space="preserve"> - </w:t>
            </w:r>
            <w:proofErr w:type="spellStart"/>
            <w:r w:rsidRPr="006A665B">
              <w:rPr>
                <w:rFonts w:eastAsia="Times New Roman" w:cs="Arial"/>
                <w:szCs w:val="20"/>
                <w:lang w:eastAsia="lt-LT"/>
              </w:rPr>
              <w:t>viršija</w:t>
            </w:r>
            <w:proofErr w:type="spellEnd"/>
            <w:r w:rsidRPr="006A665B">
              <w:rPr>
                <w:rFonts w:eastAsia="Times New Roman" w:cs="Arial"/>
                <w:szCs w:val="20"/>
                <w:lang w:eastAsia="lt-LT"/>
              </w:rPr>
              <w:t xml:space="preserve"> 0,00 ‰ </w:t>
            </w:r>
            <w:proofErr w:type="spellStart"/>
            <w:r w:rsidRPr="006A665B">
              <w:rPr>
                <w:rFonts w:eastAsia="Times New Roman" w:cs="Arial"/>
                <w:szCs w:val="20"/>
                <w:lang w:eastAsia="lt-LT"/>
              </w:rPr>
              <w:t>promiles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arba</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w:t>
            </w:r>
            <w:r w:rsidRPr="003058CD">
              <w:rPr>
                <w:rFonts w:eastAsia="Times New Roman" w:cs="Arial"/>
                <w:szCs w:val="20"/>
                <w:lang w:eastAsia="lt-LT"/>
              </w:rPr>
              <w:t>eikėjo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darbuotojas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atsisako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tikrinti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blaivumą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vietoje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Už</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pirmą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fiksuotą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atvejį</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w:t>
            </w:r>
            <w:r w:rsidRPr="003058CD">
              <w:rPr>
                <w:rFonts w:eastAsia="Times New Roman" w:cs="Arial"/>
                <w:szCs w:val="20"/>
                <w:lang w:eastAsia="lt-LT"/>
              </w:rPr>
              <w:t>eikėj</w:t>
            </w:r>
            <w:r>
              <w:rPr>
                <w:rFonts w:eastAsia="Times New Roman" w:cs="Arial"/>
                <w:szCs w:val="20"/>
                <w:lang w:eastAsia="lt-LT"/>
              </w:rPr>
              <w:t>as</w:t>
            </w:r>
            <w:proofErr w:type="spellEnd"/>
            <w:r w:rsidRPr="006A665B">
              <w:rPr>
                <w:rFonts w:eastAsia="Times New Roman" w:cs="Arial"/>
                <w:szCs w:val="20"/>
                <w:lang w:eastAsia="lt-LT"/>
              </w:rPr>
              <w:t xml:space="preserve">, </w:t>
            </w:r>
            <w:proofErr w:type="spellStart"/>
            <w:r>
              <w:rPr>
                <w:rFonts w:eastAsia="Times New Roman" w:cs="Arial"/>
                <w:szCs w:val="20"/>
                <w:lang w:eastAsia="lt-LT"/>
              </w:rPr>
              <w:t>Klientu</w:t>
            </w:r>
            <w:r w:rsidRPr="006A665B">
              <w:rPr>
                <w:rFonts w:eastAsia="Times New Roman" w:cs="Arial"/>
                <w:szCs w:val="20"/>
                <w:lang w:eastAsia="lt-LT"/>
              </w:rPr>
              <w:t>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pareikalavus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privalo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sumokėti</w:t>
            </w:r>
            <w:proofErr w:type="spellEnd"/>
            <w:r w:rsidRPr="006A665B">
              <w:rPr>
                <w:rFonts w:eastAsia="Times New Roman" w:cs="Arial"/>
                <w:szCs w:val="20"/>
                <w:lang w:eastAsia="lt-LT"/>
              </w:rPr>
              <w:t xml:space="preserve"> 3 000 EUR (</w:t>
            </w:r>
            <w:proofErr w:type="spellStart"/>
            <w:r w:rsidRPr="006A665B">
              <w:rPr>
                <w:rFonts w:eastAsia="Times New Roman" w:cs="Arial"/>
                <w:szCs w:val="20"/>
                <w:lang w:eastAsia="lt-LT"/>
              </w:rPr>
              <w:t>trijų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tūkstančių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eurų</w:t>
            </w:r>
            <w:proofErr w:type="spellEnd"/>
            <w:r w:rsidRPr="006A665B">
              <w:rPr>
                <w:rFonts w:eastAsia="Times New Roman" w:cs="Arial"/>
                <w:szCs w:val="20"/>
                <w:lang w:eastAsia="lt-LT"/>
              </w:rPr>
              <w:t xml:space="preserve"> 00 </w:t>
            </w:r>
            <w:proofErr w:type="spellStart"/>
            <w:r w:rsidRPr="006A665B">
              <w:rPr>
                <w:rFonts w:eastAsia="Times New Roman" w:cs="Arial"/>
                <w:szCs w:val="20"/>
                <w:lang w:eastAsia="lt-LT"/>
              </w:rPr>
              <w:t>ct</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dydžio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baudą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už</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kiekvieną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sekantį</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atvejį</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taikoma</w:t>
            </w:r>
            <w:proofErr w:type="spellEnd"/>
            <w:r w:rsidRPr="006A665B">
              <w:rPr>
                <w:rFonts w:eastAsia="Times New Roman" w:cs="Arial"/>
                <w:szCs w:val="20"/>
                <w:lang w:eastAsia="lt-LT"/>
              </w:rPr>
              <w:t xml:space="preserve"> 5 000,00 EUR (</w:t>
            </w:r>
            <w:proofErr w:type="spellStart"/>
            <w:r w:rsidRPr="006A665B">
              <w:rPr>
                <w:rFonts w:eastAsia="Times New Roman" w:cs="Arial"/>
                <w:szCs w:val="20"/>
                <w:lang w:eastAsia="lt-LT"/>
              </w:rPr>
              <w:t>penkių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tūkstančių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eurų</w:t>
            </w:r>
            <w:proofErr w:type="spellEnd"/>
            <w:r w:rsidRPr="006A665B">
              <w:rPr>
                <w:rFonts w:eastAsia="Times New Roman" w:cs="Arial"/>
                <w:szCs w:val="20"/>
                <w:lang w:eastAsia="lt-LT"/>
              </w:rPr>
              <w:t xml:space="preserve"> 00 </w:t>
            </w:r>
            <w:proofErr w:type="spellStart"/>
            <w:r w:rsidRPr="006A665B">
              <w:rPr>
                <w:rFonts w:eastAsia="Times New Roman" w:cs="Arial"/>
                <w:szCs w:val="20"/>
                <w:lang w:eastAsia="lt-LT"/>
              </w:rPr>
              <w:t>ct</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dydžio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bauda</w:t>
            </w:r>
            <w:proofErr w:type="spellEnd"/>
            <w:r>
              <w:rPr>
                <w:rFonts w:eastAsia="Times New Roman" w:cs="Arial"/>
                <w:szCs w:val="20"/>
                <w:lang w:eastAsia="lt-LT"/>
              </w:rPr>
              <w:t>;</w:t>
            </w:r>
          </w:p>
        </w:tc>
        <w:tc>
          <w:tcPr>
            <w:tcW w:w="4956" w:type="dxa"/>
          </w:tcPr>
          <w:p w14:paraId="58F82762" w14:textId="77777777" w:rsidR="003C5FE0" w:rsidRDefault="003C5FE0" w:rsidP="009B222A">
            <w:pPr>
              <w:pStyle w:val="ListParagraph"/>
              <w:tabs>
                <w:tab w:val="left" w:pos="426"/>
              </w:tabs>
              <w:ind w:left="0"/>
              <w:jc w:val="both"/>
              <w:textAlignment w:val="baseline"/>
              <w:rPr>
                <w:rFonts w:cs="Arial"/>
                <w:lang w:eastAsia="lt-LT"/>
              </w:rPr>
            </w:pPr>
            <w:r w:rsidRPr="006B6D02">
              <w:rPr>
                <w:rFonts w:cs="Arial"/>
                <w:lang w:eastAsia="lt-LT"/>
              </w:rPr>
              <w:lastRenderedPageBreak/>
              <w:t xml:space="preserve">3.2.8. A member of </w:t>
            </w:r>
            <w:r>
              <w:rPr>
                <w:rFonts w:cs="Arial"/>
                <w:lang w:eastAsia="lt-LT"/>
              </w:rPr>
              <w:t xml:space="preserve">Service </w:t>
            </w:r>
            <w:r w:rsidRPr="006B6D02">
              <w:rPr>
                <w:rFonts w:cs="Arial"/>
                <w:lang w:eastAsia="lt-LT"/>
              </w:rPr>
              <w:t xml:space="preserve">Provider’s personnel is found intoxicated or under the influence of drugs, psychotropic or toxic substances at the workplace (a </w:t>
            </w:r>
            <w:r w:rsidRPr="006B6D02">
              <w:rPr>
                <w:rFonts w:cs="Arial"/>
                <w:lang w:eastAsia="lt-LT"/>
              </w:rPr>
              <w:lastRenderedPageBreak/>
              <w:t xml:space="preserve">person is considered intoxicated if the alcohol concentration in their biological fluids – exhaled air, blood, urine, saliva, or other bodily fluids – exceeds 0.00 ‰), or if the member of </w:t>
            </w:r>
            <w:r>
              <w:rPr>
                <w:rFonts w:cs="Arial"/>
                <w:lang w:eastAsia="lt-LT"/>
              </w:rPr>
              <w:t xml:space="preserve">Service </w:t>
            </w:r>
            <w:r w:rsidRPr="006B6D02">
              <w:rPr>
                <w:rFonts w:cs="Arial"/>
                <w:lang w:eastAsia="lt-LT"/>
              </w:rPr>
              <w:t xml:space="preserve">Provider’s personnel refuses to undergo a sobriety test at the workplace. The </w:t>
            </w:r>
            <w:r>
              <w:rPr>
                <w:rFonts w:cs="Arial"/>
                <w:lang w:eastAsia="lt-LT"/>
              </w:rPr>
              <w:t xml:space="preserve">Service </w:t>
            </w:r>
            <w:r w:rsidRPr="006B6D02">
              <w:rPr>
                <w:rFonts w:cs="Arial"/>
                <w:lang w:eastAsia="lt-LT"/>
              </w:rPr>
              <w:t xml:space="preserve">Provider shall be liable to pay a fine of EUR 3,000 (three thousand euros 00 </w:t>
            </w:r>
            <w:proofErr w:type="spellStart"/>
            <w:r w:rsidRPr="006B6D02">
              <w:rPr>
                <w:rFonts w:cs="Arial"/>
                <w:lang w:eastAsia="lt-LT"/>
              </w:rPr>
              <w:t>ct</w:t>
            </w:r>
            <w:proofErr w:type="spellEnd"/>
            <w:r w:rsidRPr="006B6D02">
              <w:rPr>
                <w:rFonts w:cs="Arial"/>
                <w:lang w:eastAsia="lt-LT"/>
              </w:rPr>
              <w:t xml:space="preserve">) for the first incident upon the Buyer’s request, with a fine of EUR 5,000 (five thousand euros 00 </w:t>
            </w:r>
            <w:proofErr w:type="spellStart"/>
            <w:r w:rsidRPr="006B6D02">
              <w:rPr>
                <w:rFonts w:cs="Arial"/>
                <w:lang w:eastAsia="lt-LT"/>
              </w:rPr>
              <w:t>ct</w:t>
            </w:r>
            <w:proofErr w:type="spellEnd"/>
            <w:r w:rsidRPr="006B6D02">
              <w:rPr>
                <w:rFonts w:cs="Arial"/>
                <w:lang w:eastAsia="lt-LT"/>
              </w:rPr>
              <w:t>) for each subsequent violation;</w:t>
            </w:r>
          </w:p>
        </w:tc>
      </w:tr>
      <w:tr w:rsidR="003C5FE0" w:rsidRPr="00103624" w14:paraId="6558CB69" w14:textId="77777777" w:rsidTr="009B222A">
        <w:trPr>
          <w:jc w:val="right"/>
        </w:trPr>
        <w:tc>
          <w:tcPr>
            <w:tcW w:w="4955" w:type="dxa"/>
          </w:tcPr>
          <w:p w14:paraId="324A0DE8" w14:textId="77777777" w:rsidR="003C5FE0" w:rsidRPr="0087585B" w:rsidRDefault="003C5FE0" w:rsidP="003C5FE0">
            <w:pPr>
              <w:numPr>
                <w:ilvl w:val="2"/>
                <w:numId w:val="7"/>
              </w:numPr>
              <w:tabs>
                <w:tab w:val="left" w:pos="599"/>
              </w:tabs>
              <w:ind w:left="0" w:firstLine="0"/>
              <w:jc w:val="both"/>
              <w:textAlignment w:val="baseline"/>
              <w:rPr>
                <w:rFonts w:cs="Arial"/>
                <w:szCs w:val="20"/>
              </w:rPr>
            </w:pPr>
            <w:proofErr w:type="spellStart"/>
            <w:r w:rsidRPr="006A665B">
              <w:rPr>
                <w:rFonts w:eastAsia="Times New Roman" w:cs="Arial"/>
                <w:szCs w:val="20"/>
                <w:lang w:eastAsia="lt-LT"/>
              </w:rPr>
              <w:t>dėl</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w:t>
            </w:r>
            <w:r w:rsidRPr="003058CD">
              <w:rPr>
                <w:rFonts w:eastAsia="Times New Roman" w:cs="Arial"/>
                <w:szCs w:val="20"/>
                <w:lang w:eastAsia="lt-LT"/>
              </w:rPr>
              <w:t>eikėjo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darbuotojų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veiksmų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neveikimo</w:t>
            </w:r>
            <w:proofErr w:type="spellEnd"/>
            <w:r w:rsidRPr="006A665B">
              <w:rPr>
                <w:rFonts w:eastAsia="Times New Roman" w:cs="Arial"/>
                <w:szCs w:val="20"/>
                <w:lang w:eastAsia="lt-LT"/>
              </w:rPr>
              <w:t xml:space="preserve">, kai </w:t>
            </w:r>
            <w:proofErr w:type="spellStart"/>
            <w:r>
              <w:rPr>
                <w:rFonts w:eastAsia="Times New Roman" w:cs="Arial"/>
                <w:szCs w:val="20"/>
                <w:lang w:eastAsia="lt-LT"/>
              </w:rPr>
              <w:t>Kliento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darbuotojų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vertinimu</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gresia</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įvykti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nelaimingas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atsitikimas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arba</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nustatyti</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teikimo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technologijos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reikalavimų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pažeidimai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kelia</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grėsmę</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žmonių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sveikatai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ir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gyvybei</w:t>
            </w:r>
            <w:proofErr w:type="spellEnd"/>
            <w:r>
              <w:rPr>
                <w:rFonts w:eastAsia="Times New Roman" w:cs="Arial"/>
                <w:szCs w:val="20"/>
                <w:lang w:eastAsia="lt-LT"/>
              </w:rPr>
              <w:t>.</w:t>
            </w:r>
          </w:p>
        </w:tc>
        <w:tc>
          <w:tcPr>
            <w:tcW w:w="4956" w:type="dxa"/>
          </w:tcPr>
          <w:p w14:paraId="5E04485C" w14:textId="77777777" w:rsidR="003C5FE0" w:rsidRPr="00103624" w:rsidRDefault="003C5FE0" w:rsidP="003C5FE0">
            <w:pPr>
              <w:pStyle w:val="ListParagraph"/>
              <w:numPr>
                <w:ilvl w:val="2"/>
                <w:numId w:val="11"/>
              </w:numPr>
              <w:tabs>
                <w:tab w:val="left" w:pos="600"/>
              </w:tabs>
              <w:ind w:left="0" w:firstLine="0"/>
              <w:jc w:val="both"/>
              <w:textAlignment w:val="baseline"/>
              <w:rPr>
                <w:rFonts w:cs="Arial"/>
                <w:lang w:eastAsia="lt-LT"/>
              </w:rPr>
            </w:pPr>
            <w:r w:rsidRPr="00DF233E">
              <w:rPr>
                <w:rFonts w:cs="Arial"/>
                <w:lang w:eastAsia="lt-LT"/>
              </w:rPr>
              <w:t xml:space="preserve">The actions or omissions of the </w:t>
            </w:r>
            <w:r>
              <w:rPr>
                <w:rFonts w:cs="Arial"/>
                <w:lang w:eastAsia="lt-LT"/>
              </w:rPr>
              <w:t xml:space="preserve">Service </w:t>
            </w:r>
            <w:r w:rsidRPr="00DF233E">
              <w:rPr>
                <w:rFonts w:cs="Arial"/>
                <w:lang w:eastAsia="lt-LT"/>
              </w:rPr>
              <w:t>Provider’s personnel pose a risk of an accident or a violation of the technology of Service provision that threatens the health and safety of people;</w:t>
            </w:r>
          </w:p>
        </w:tc>
      </w:tr>
      <w:tr w:rsidR="003C5FE0" w:rsidRPr="00F532CC" w14:paraId="62872C50" w14:textId="77777777" w:rsidTr="009B222A">
        <w:trPr>
          <w:jc w:val="right"/>
        </w:trPr>
        <w:tc>
          <w:tcPr>
            <w:tcW w:w="4955" w:type="dxa"/>
          </w:tcPr>
          <w:p w14:paraId="1A805AC1" w14:textId="77777777" w:rsidR="003C5FE0" w:rsidRPr="0087585B" w:rsidRDefault="003C5FE0" w:rsidP="003C5FE0">
            <w:pPr>
              <w:numPr>
                <w:ilvl w:val="1"/>
                <w:numId w:val="7"/>
              </w:numPr>
              <w:tabs>
                <w:tab w:val="left" w:pos="599"/>
              </w:tabs>
              <w:ind w:left="0" w:firstLine="0"/>
              <w:jc w:val="both"/>
              <w:textAlignment w:val="baseline"/>
              <w:rPr>
                <w:rFonts w:cs="Arial"/>
                <w:szCs w:val="20"/>
              </w:rPr>
            </w:pPr>
            <w:proofErr w:type="spellStart"/>
            <w:r w:rsidRPr="006A665B">
              <w:rPr>
                <w:rFonts w:eastAsia="Times New Roman" w:cs="Arial"/>
                <w:szCs w:val="20"/>
                <w:lang w:eastAsia="lt-LT"/>
              </w:rPr>
              <w:t>Sustabdžius</w:t>
            </w:r>
            <w:proofErr w:type="spellEnd"/>
            <w:r w:rsidRPr="006A665B">
              <w:rPr>
                <w:rFonts w:eastAsia="Times New Roman" w:cs="Arial"/>
                <w:szCs w:val="20"/>
                <w:lang w:eastAsia="lt-LT"/>
              </w:rPr>
              <w:t xml:space="preserve"> </w:t>
            </w:r>
            <w:r>
              <w:rPr>
                <w:rFonts w:eastAsia="Times New Roman" w:cs="Arial"/>
                <w:szCs w:val="20"/>
                <w:lang w:eastAsia="lt-LT"/>
              </w:rPr>
              <w:t xml:space="preserve">Paslaugų </w:t>
            </w:r>
            <w:proofErr w:type="spellStart"/>
            <w:r>
              <w:rPr>
                <w:rFonts w:eastAsia="Times New Roman" w:cs="Arial"/>
                <w:szCs w:val="20"/>
                <w:lang w:eastAsia="lt-LT"/>
              </w:rPr>
              <w:t>teikimą</w:t>
            </w:r>
            <w:proofErr w:type="spellEnd"/>
            <w:r>
              <w:rPr>
                <w:rFonts w:eastAsia="Times New Roman" w:cs="Arial"/>
                <w:szCs w:val="20"/>
                <w:lang w:eastAsia="lt-LT"/>
              </w:rPr>
              <w:t xml:space="preserve"> </w:t>
            </w:r>
            <w:r w:rsidRPr="00D26281">
              <w:rPr>
                <w:rFonts w:eastAsia="Times New Roman" w:cs="Arial"/>
                <w:szCs w:val="20"/>
                <w:lang w:eastAsia="lt-LT"/>
              </w:rPr>
              <w:t>(</w:t>
            </w:r>
            <w:proofErr w:type="spellStart"/>
            <w:r w:rsidRPr="00D26281">
              <w:rPr>
                <w:rFonts w:eastAsia="Times New Roman" w:cs="Arial"/>
                <w:szCs w:val="20"/>
                <w:lang w:eastAsia="lt-LT"/>
              </w:rPr>
              <w:t>ar</w:t>
            </w:r>
            <w:proofErr w:type="spellEnd"/>
            <w:r w:rsidRPr="00D26281">
              <w:rPr>
                <w:rFonts w:eastAsia="Times New Roman" w:cs="Arial"/>
                <w:szCs w:val="20"/>
                <w:lang w:eastAsia="lt-LT"/>
              </w:rPr>
              <w:t xml:space="preserve"> </w:t>
            </w:r>
            <w:proofErr w:type="spellStart"/>
            <w:r w:rsidRPr="00D26281">
              <w:rPr>
                <w:rFonts w:eastAsia="Times New Roman" w:cs="Arial"/>
                <w:szCs w:val="20"/>
                <w:lang w:eastAsia="lt-LT"/>
              </w:rPr>
              <w:t>jų</w:t>
            </w:r>
            <w:proofErr w:type="spellEnd"/>
            <w:r w:rsidRPr="00D26281">
              <w:rPr>
                <w:rFonts w:eastAsia="Times New Roman" w:cs="Arial"/>
                <w:szCs w:val="20"/>
                <w:lang w:eastAsia="lt-LT"/>
              </w:rPr>
              <w:t xml:space="preserve"> </w:t>
            </w:r>
            <w:proofErr w:type="spellStart"/>
            <w:r w:rsidRPr="00D26281">
              <w:rPr>
                <w:rFonts w:eastAsia="Times New Roman" w:cs="Arial"/>
                <w:szCs w:val="20"/>
                <w:lang w:eastAsia="lt-LT"/>
              </w:rPr>
              <w:t>dalies</w:t>
            </w:r>
            <w:proofErr w:type="spellEnd"/>
            <w:r w:rsidRPr="00D26281">
              <w:rPr>
                <w:rFonts w:eastAsia="Times New Roman" w:cs="Arial"/>
                <w:szCs w:val="20"/>
                <w:lang w:eastAsia="lt-LT"/>
              </w:rPr>
              <w:t xml:space="preserve">) </w:t>
            </w:r>
            <w:proofErr w:type="spellStart"/>
            <w:r w:rsidRPr="006A665B">
              <w:rPr>
                <w:rFonts w:eastAsia="Times New Roman" w:cs="Arial"/>
                <w:szCs w:val="20"/>
                <w:lang w:eastAsia="lt-LT"/>
              </w:rPr>
              <w:t>dėl</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grubių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gaisrinės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reikalavimų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pažeidimų</w:t>
            </w:r>
            <w:proofErr w:type="spellEnd"/>
            <w:r w:rsidRPr="006A665B">
              <w:rPr>
                <w:rFonts w:eastAsia="Times New Roman" w:cs="Arial"/>
                <w:szCs w:val="20"/>
                <w:lang w:eastAsia="lt-LT"/>
              </w:rPr>
              <w:t xml:space="preserve"> 3.2 </w:t>
            </w:r>
            <w:proofErr w:type="spellStart"/>
            <w:r w:rsidRPr="006A665B">
              <w:rPr>
                <w:rFonts w:eastAsia="Times New Roman" w:cs="Arial"/>
                <w:szCs w:val="20"/>
                <w:lang w:eastAsia="lt-LT"/>
              </w:rPr>
              <w:t>punkte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numatytais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atvejais</w:t>
            </w:r>
            <w:proofErr w:type="spellEnd"/>
            <w:r>
              <w:rPr>
                <w:rFonts w:eastAsia="Times New Roman" w:cs="Arial"/>
                <w:szCs w:val="20"/>
                <w:lang w:eastAsia="lt-LT"/>
              </w:rPr>
              <w:t xml:space="preserve"> (</w:t>
            </w:r>
            <w:proofErr w:type="spellStart"/>
            <w:r>
              <w:rPr>
                <w:rFonts w:eastAsia="Times New Roman" w:cs="Arial"/>
                <w:szCs w:val="20"/>
                <w:lang w:eastAsia="lt-LT"/>
              </w:rPr>
              <w:t>išskyrus</w:t>
            </w:r>
            <w:proofErr w:type="spellEnd"/>
            <w:r>
              <w:rPr>
                <w:rFonts w:eastAsia="Times New Roman" w:cs="Arial"/>
                <w:szCs w:val="20"/>
                <w:lang w:eastAsia="lt-LT"/>
              </w:rPr>
              <w:t xml:space="preserve"> 3.2.8. </w:t>
            </w:r>
            <w:proofErr w:type="spellStart"/>
            <w:r>
              <w:rPr>
                <w:rFonts w:eastAsia="Times New Roman" w:cs="Arial"/>
                <w:szCs w:val="20"/>
                <w:lang w:eastAsia="lt-LT"/>
              </w:rPr>
              <w:t>punkte</w:t>
            </w:r>
            <w:proofErr w:type="spellEnd"/>
            <w:r>
              <w:rPr>
                <w:rFonts w:eastAsia="Times New Roman" w:cs="Arial"/>
                <w:szCs w:val="20"/>
                <w:lang w:eastAsia="lt-LT"/>
              </w:rPr>
              <w:t xml:space="preserve"> </w:t>
            </w:r>
            <w:proofErr w:type="spellStart"/>
            <w:r>
              <w:rPr>
                <w:rFonts w:eastAsia="Times New Roman" w:cs="Arial"/>
                <w:szCs w:val="20"/>
                <w:lang w:eastAsia="lt-LT"/>
              </w:rPr>
              <w:t>numatytą</w:t>
            </w:r>
            <w:proofErr w:type="spellEnd"/>
            <w:r>
              <w:rPr>
                <w:rFonts w:eastAsia="Times New Roman" w:cs="Arial"/>
                <w:szCs w:val="20"/>
                <w:lang w:eastAsia="lt-LT"/>
              </w:rPr>
              <w:t xml:space="preserve"> </w:t>
            </w:r>
            <w:proofErr w:type="spellStart"/>
            <w:r>
              <w:rPr>
                <w:rFonts w:eastAsia="Times New Roman" w:cs="Arial"/>
                <w:szCs w:val="20"/>
                <w:lang w:eastAsia="lt-LT"/>
              </w:rPr>
              <w:t>atvejį</w:t>
            </w:r>
            <w:proofErr w:type="spellEnd"/>
            <w:r>
              <w:rPr>
                <w:rFonts w:eastAsia="Times New Roman" w:cs="Arial"/>
                <w:szCs w:val="20"/>
                <w:lang w:eastAsia="lt-LT"/>
              </w:rPr>
              <w:t>)</w:t>
            </w:r>
            <w:r w:rsidRPr="006A665B">
              <w:rPr>
                <w:rFonts w:eastAsia="Times New Roman" w:cs="Arial"/>
                <w:szCs w:val="20"/>
                <w:lang w:eastAsia="lt-LT"/>
              </w:rPr>
              <w:t xml:space="preserve">, </w:t>
            </w:r>
            <w:proofErr w:type="spellStart"/>
            <w:r w:rsidRPr="006A665B">
              <w:rPr>
                <w:rFonts w:eastAsia="Times New Roman" w:cs="Arial"/>
                <w:szCs w:val="20"/>
                <w:lang w:eastAsia="lt-LT"/>
              </w:rPr>
              <w:t>taip</w:t>
            </w:r>
            <w:proofErr w:type="spellEnd"/>
            <w:r w:rsidRPr="006A665B">
              <w:rPr>
                <w:rFonts w:eastAsia="Times New Roman" w:cs="Arial"/>
                <w:szCs w:val="20"/>
                <w:lang w:eastAsia="lt-LT"/>
              </w:rPr>
              <w:t xml:space="preserve"> pat </w:t>
            </w:r>
            <w:proofErr w:type="spellStart"/>
            <w:r w:rsidRPr="006A665B">
              <w:rPr>
                <w:rFonts w:eastAsia="Times New Roman" w:cs="Arial"/>
                <w:szCs w:val="20"/>
                <w:lang w:eastAsia="lt-LT"/>
              </w:rPr>
              <w:t>dėl</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teikimo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technologijos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pažeidimų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arba</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gresiant</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įvykti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nelaimingam</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atsitikimui</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w:t>
            </w:r>
            <w:r w:rsidRPr="003058CD">
              <w:rPr>
                <w:rFonts w:eastAsia="Times New Roman" w:cs="Arial"/>
                <w:szCs w:val="20"/>
                <w:lang w:eastAsia="lt-LT"/>
              </w:rPr>
              <w:t>eikėj</w:t>
            </w:r>
            <w:r>
              <w:rPr>
                <w:rFonts w:eastAsia="Times New Roman" w:cs="Arial"/>
                <w:szCs w:val="20"/>
                <w:lang w:eastAsia="lt-LT"/>
              </w:rPr>
              <w:t>as</w:t>
            </w:r>
            <w:proofErr w:type="spellEnd"/>
            <w:r w:rsidRPr="006A665B">
              <w:rPr>
                <w:rFonts w:eastAsia="Times New Roman" w:cs="Arial"/>
                <w:szCs w:val="20"/>
                <w:lang w:eastAsia="lt-LT"/>
              </w:rPr>
              <w:t xml:space="preserve">, </w:t>
            </w:r>
            <w:proofErr w:type="spellStart"/>
            <w:r>
              <w:rPr>
                <w:rFonts w:eastAsia="Times New Roman" w:cs="Arial"/>
                <w:szCs w:val="20"/>
                <w:lang w:eastAsia="lt-LT"/>
              </w:rPr>
              <w:t>Klient</w:t>
            </w:r>
            <w:r w:rsidRPr="006A665B">
              <w:rPr>
                <w:rFonts w:eastAsia="Times New Roman" w:cs="Arial"/>
                <w:szCs w:val="20"/>
                <w:lang w:eastAsia="lt-LT"/>
              </w:rPr>
              <w:t>ui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pareikalavus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privalo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sumokėti</w:t>
            </w:r>
            <w:proofErr w:type="spellEnd"/>
            <w:r w:rsidRPr="006A665B">
              <w:rPr>
                <w:rFonts w:eastAsia="Times New Roman" w:cs="Arial"/>
                <w:szCs w:val="20"/>
                <w:lang w:eastAsia="lt-LT"/>
              </w:rPr>
              <w:t xml:space="preserve"> 1 500,00 EUR (</w:t>
            </w:r>
            <w:proofErr w:type="spellStart"/>
            <w:r w:rsidRPr="006A665B">
              <w:rPr>
                <w:rFonts w:eastAsia="Times New Roman" w:cs="Arial"/>
                <w:szCs w:val="20"/>
                <w:lang w:eastAsia="lt-LT"/>
              </w:rPr>
              <w:t>vieno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tūkstančio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penkių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šimtų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eurų</w:t>
            </w:r>
            <w:proofErr w:type="spellEnd"/>
            <w:r w:rsidRPr="006A665B">
              <w:rPr>
                <w:rFonts w:eastAsia="Times New Roman" w:cs="Arial"/>
                <w:szCs w:val="20"/>
                <w:lang w:eastAsia="lt-LT"/>
              </w:rPr>
              <w:t xml:space="preserve"> 00 </w:t>
            </w:r>
            <w:proofErr w:type="spellStart"/>
            <w:r w:rsidRPr="006A665B">
              <w:rPr>
                <w:rFonts w:eastAsia="Times New Roman" w:cs="Arial"/>
                <w:szCs w:val="20"/>
                <w:lang w:eastAsia="lt-LT"/>
              </w:rPr>
              <w:t>ct</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dydžio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baudą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už</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pirmą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atvejį</w:t>
            </w:r>
            <w:proofErr w:type="spellEnd"/>
            <w:r w:rsidRPr="006A665B">
              <w:rPr>
                <w:rFonts w:eastAsia="Times New Roman" w:cs="Arial"/>
                <w:szCs w:val="20"/>
                <w:lang w:eastAsia="lt-LT"/>
              </w:rPr>
              <w:t xml:space="preserve">, kai </w:t>
            </w:r>
            <w:proofErr w:type="spellStart"/>
            <w:r w:rsidRPr="006A665B">
              <w:rPr>
                <w:rFonts w:eastAsia="Times New Roman" w:cs="Arial"/>
                <w:szCs w:val="20"/>
                <w:lang w:eastAsia="lt-LT"/>
              </w:rPr>
              <w:t>buvo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sustabdyt</w:t>
            </w:r>
            <w:r>
              <w:rPr>
                <w:rFonts w:eastAsia="Times New Roman" w:cs="Arial"/>
                <w:szCs w:val="20"/>
                <w:lang w:eastAsia="lt-LT"/>
              </w:rPr>
              <w:t>as</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sidRPr="006A65F1">
              <w:rPr>
                <w:rFonts w:eastAsia="Times New Roman" w:cs="Arial"/>
                <w:szCs w:val="20"/>
                <w:lang w:eastAsia="lt-LT"/>
              </w:rPr>
              <w:t>ar</w:t>
            </w:r>
            <w:proofErr w:type="spellEnd"/>
            <w:r w:rsidRPr="006A65F1">
              <w:rPr>
                <w:rFonts w:eastAsia="Times New Roman" w:cs="Arial"/>
                <w:szCs w:val="20"/>
                <w:lang w:eastAsia="lt-LT"/>
              </w:rPr>
              <w:t xml:space="preserve"> </w:t>
            </w:r>
            <w:proofErr w:type="spellStart"/>
            <w:r w:rsidRPr="006A65F1">
              <w:rPr>
                <w:rFonts w:eastAsia="Times New Roman" w:cs="Arial"/>
                <w:szCs w:val="20"/>
                <w:lang w:eastAsia="lt-LT"/>
              </w:rPr>
              <w:t>jų</w:t>
            </w:r>
            <w:proofErr w:type="spellEnd"/>
            <w:r w:rsidRPr="006A65F1">
              <w:rPr>
                <w:rFonts w:eastAsia="Times New Roman" w:cs="Arial"/>
                <w:szCs w:val="20"/>
                <w:lang w:eastAsia="lt-LT"/>
              </w:rPr>
              <w:t xml:space="preserve"> </w:t>
            </w:r>
            <w:proofErr w:type="spellStart"/>
            <w:r w:rsidRPr="006A65F1">
              <w:rPr>
                <w:rFonts w:eastAsia="Times New Roman" w:cs="Arial"/>
                <w:szCs w:val="20"/>
                <w:lang w:eastAsia="lt-LT"/>
              </w:rPr>
              <w:t>dalies</w:t>
            </w:r>
            <w:proofErr w:type="spellEnd"/>
            <w:r w:rsidRPr="006A65F1">
              <w:rPr>
                <w:rFonts w:eastAsia="Times New Roman" w:cs="Arial"/>
                <w:szCs w:val="20"/>
                <w:lang w:eastAsia="lt-LT"/>
              </w:rPr>
              <w:t>)</w:t>
            </w:r>
            <w:r>
              <w:rPr>
                <w:rFonts w:eastAsia="Times New Roman" w:cs="Arial"/>
                <w:szCs w:val="20"/>
                <w:lang w:eastAsia="lt-LT"/>
              </w:rPr>
              <w:t xml:space="preserve"> </w:t>
            </w:r>
            <w:proofErr w:type="spellStart"/>
            <w:r>
              <w:rPr>
                <w:rFonts w:eastAsia="Times New Roman" w:cs="Arial"/>
                <w:szCs w:val="20"/>
                <w:lang w:eastAsia="lt-LT"/>
              </w:rPr>
              <w:t>teikimas</w:t>
            </w:r>
            <w:proofErr w:type="spellEnd"/>
            <w:r w:rsidRPr="006A665B">
              <w:rPr>
                <w:rFonts w:eastAsia="Times New Roman" w:cs="Arial"/>
                <w:szCs w:val="20"/>
                <w:lang w:eastAsia="lt-LT"/>
              </w:rPr>
              <w:t xml:space="preserve">. Baudos </w:t>
            </w:r>
            <w:proofErr w:type="spellStart"/>
            <w:r w:rsidRPr="006A665B">
              <w:rPr>
                <w:rFonts w:eastAsia="Times New Roman" w:cs="Arial"/>
                <w:szCs w:val="20"/>
                <w:lang w:eastAsia="lt-LT"/>
              </w:rPr>
              <w:t>dydis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didėja</w:t>
            </w:r>
            <w:proofErr w:type="spellEnd"/>
            <w:r w:rsidRPr="006A665B">
              <w:rPr>
                <w:rFonts w:eastAsia="Times New Roman" w:cs="Arial"/>
                <w:szCs w:val="20"/>
                <w:lang w:eastAsia="lt-LT"/>
              </w:rPr>
              <w:t xml:space="preserve"> 500,00 EUR (</w:t>
            </w:r>
            <w:proofErr w:type="spellStart"/>
            <w:r w:rsidRPr="006A665B">
              <w:rPr>
                <w:rFonts w:eastAsia="Times New Roman" w:cs="Arial"/>
                <w:szCs w:val="20"/>
                <w:lang w:eastAsia="lt-LT"/>
              </w:rPr>
              <w:t>penkiais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šimtais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eurų</w:t>
            </w:r>
            <w:proofErr w:type="spellEnd"/>
            <w:r w:rsidRPr="006A665B">
              <w:rPr>
                <w:rFonts w:eastAsia="Times New Roman" w:cs="Arial"/>
                <w:szCs w:val="20"/>
                <w:lang w:eastAsia="lt-LT"/>
              </w:rPr>
              <w:t xml:space="preserve"> 00 </w:t>
            </w:r>
            <w:proofErr w:type="spellStart"/>
            <w:r w:rsidRPr="006A665B">
              <w:rPr>
                <w:rFonts w:eastAsia="Times New Roman" w:cs="Arial"/>
                <w:szCs w:val="20"/>
                <w:lang w:eastAsia="lt-LT"/>
              </w:rPr>
              <w:t>ct</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už</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kiekvieną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sekantį</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r w:rsidRPr="006A65F1">
              <w:rPr>
                <w:rFonts w:eastAsia="Times New Roman" w:cs="Arial"/>
                <w:szCs w:val="20"/>
                <w:lang w:eastAsia="lt-LT"/>
              </w:rPr>
              <w:t>(</w:t>
            </w:r>
            <w:proofErr w:type="spellStart"/>
            <w:r w:rsidRPr="006A65F1">
              <w:rPr>
                <w:rFonts w:eastAsia="Times New Roman" w:cs="Arial"/>
                <w:szCs w:val="20"/>
                <w:lang w:eastAsia="lt-LT"/>
              </w:rPr>
              <w:t>ar</w:t>
            </w:r>
            <w:proofErr w:type="spellEnd"/>
            <w:r w:rsidRPr="006A65F1">
              <w:rPr>
                <w:rFonts w:eastAsia="Times New Roman" w:cs="Arial"/>
                <w:szCs w:val="20"/>
                <w:lang w:eastAsia="lt-LT"/>
              </w:rPr>
              <w:t xml:space="preserve"> </w:t>
            </w:r>
            <w:proofErr w:type="spellStart"/>
            <w:r w:rsidRPr="006A65F1">
              <w:rPr>
                <w:rFonts w:eastAsia="Times New Roman" w:cs="Arial"/>
                <w:szCs w:val="20"/>
                <w:lang w:eastAsia="lt-LT"/>
              </w:rPr>
              <w:t>jų</w:t>
            </w:r>
            <w:proofErr w:type="spellEnd"/>
            <w:r w:rsidRPr="006A65F1">
              <w:rPr>
                <w:rFonts w:eastAsia="Times New Roman" w:cs="Arial"/>
                <w:szCs w:val="20"/>
                <w:lang w:eastAsia="lt-LT"/>
              </w:rPr>
              <w:t xml:space="preserve"> </w:t>
            </w:r>
            <w:proofErr w:type="spellStart"/>
            <w:r w:rsidRPr="006A65F1">
              <w:rPr>
                <w:rFonts w:eastAsia="Times New Roman" w:cs="Arial"/>
                <w:szCs w:val="20"/>
                <w:lang w:eastAsia="lt-LT"/>
              </w:rPr>
              <w:t>dalies</w:t>
            </w:r>
            <w:proofErr w:type="spellEnd"/>
            <w:r w:rsidRPr="006A65F1">
              <w:rPr>
                <w:rFonts w:eastAsia="Times New Roman" w:cs="Arial"/>
                <w:szCs w:val="20"/>
                <w:lang w:eastAsia="lt-LT"/>
              </w:rPr>
              <w:t xml:space="preserve">) </w:t>
            </w:r>
            <w:proofErr w:type="spellStart"/>
            <w:r>
              <w:rPr>
                <w:rFonts w:eastAsia="Times New Roman" w:cs="Arial"/>
                <w:szCs w:val="20"/>
                <w:lang w:eastAsia="lt-LT"/>
              </w:rPr>
              <w:t>teikimo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sustabdymą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pagal</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šią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Sutartį</w:t>
            </w:r>
            <w:proofErr w:type="spellEnd"/>
            <w:r w:rsidRPr="006A665B">
              <w:rPr>
                <w:rFonts w:eastAsia="Times New Roman" w:cs="Arial"/>
                <w:szCs w:val="20"/>
                <w:lang w:eastAsia="lt-LT"/>
              </w:rPr>
              <w:t xml:space="preserve">. Baudos </w:t>
            </w:r>
            <w:proofErr w:type="spellStart"/>
            <w:r w:rsidRPr="006A665B">
              <w:rPr>
                <w:rFonts w:eastAsia="Times New Roman" w:cs="Arial"/>
                <w:szCs w:val="20"/>
                <w:lang w:eastAsia="lt-LT"/>
              </w:rPr>
              <w:t>sumos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už</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sekančius</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r w:rsidRPr="006A65F1">
              <w:rPr>
                <w:rFonts w:eastAsia="Times New Roman" w:cs="Arial"/>
                <w:szCs w:val="20"/>
                <w:lang w:eastAsia="lt-LT"/>
              </w:rPr>
              <w:t>(</w:t>
            </w:r>
            <w:proofErr w:type="spellStart"/>
            <w:r w:rsidRPr="006A65F1">
              <w:rPr>
                <w:rFonts w:eastAsia="Times New Roman" w:cs="Arial"/>
                <w:szCs w:val="20"/>
                <w:lang w:eastAsia="lt-LT"/>
              </w:rPr>
              <w:t>ar</w:t>
            </w:r>
            <w:proofErr w:type="spellEnd"/>
            <w:r w:rsidRPr="006A65F1">
              <w:rPr>
                <w:rFonts w:eastAsia="Times New Roman" w:cs="Arial"/>
                <w:szCs w:val="20"/>
                <w:lang w:eastAsia="lt-LT"/>
              </w:rPr>
              <w:t xml:space="preserve"> </w:t>
            </w:r>
            <w:proofErr w:type="spellStart"/>
            <w:r w:rsidRPr="006A65F1">
              <w:rPr>
                <w:rFonts w:eastAsia="Times New Roman" w:cs="Arial"/>
                <w:szCs w:val="20"/>
                <w:lang w:eastAsia="lt-LT"/>
              </w:rPr>
              <w:t>jų</w:t>
            </w:r>
            <w:proofErr w:type="spellEnd"/>
            <w:r w:rsidRPr="006A65F1">
              <w:rPr>
                <w:rFonts w:eastAsia="Times New Roman" w:cs="Arial"/>
                <w:szCs w:val="20"/>
                <w:lang w:eastAsia="lt-LT"/>
              </w:rPr>
              <w:t xml:space="preserve"> </w:t>
            </w:r>
            <w:proofErr w:type="spellStart"/>
            <w:r w:rsidRPr="006A65F1">
              <w:rPr>
                <w:rFonts w:eastAsia="Times New Roman" w:cs="Arial"/>
                <w:szCs w:val="20"/>
                <w:lang w:eastAsia="lt-LT"/>
              </w:rPr>
              <w:t>dalies</w:t>
            </w:r>
            <w:proofErr w:type="spellEnd"/>
            <w:r w:rsidRPr="006A65F1">
              <w:rPr>
                <w:rFonts w:eastAsia="Times New Roman" w:cs="Arial"/>
                <w:szCs w:val="20"/>
                <w:lang w:eastAsia="lt-LT"/>
              </w:rPr>
              <w:t xml:space="preserve">) </w:t>
            </w:r>
            <w:proofErr w:type="spellStart"/>
            <w:r>
              <w:rPr>
                <w:rFonts w:eastAsia="Times New Roman" w:cs="Arial"/>
                <w:szCs w:val="20"/>
                <w:lang w:eastAsia="lt-LT"/>
              </w:rPr>
              <w:t>teikimo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sustabdymus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didėja</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palaipsniui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iki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maksimalios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galimos</w:t>
            </w:r>
            <w:proofErr w:type="spellEnd"/>
            <w:r w:rsidRPr="006A665B">
              <w:rPr>
                <w:rFonts w:eastAsia="Times New Roman" w:cs="Arial"/>
                <w:szCs w:val="20"/>
                <w:lang w:eastAsia="lt-LT"/>
              </w:rPr>
              <w:t xml:space="preserve"> 3 000,00 EUR (</w:t>
            </w:r>
            <w:proofErr w:type="spellStart"/>
            <w:r w:rsidRPr="006A665B">
              <w:rPr>
                <w:rFonts w:eastAsia="Times New Roman" w:cs="Arial"/>
                <w:szCs w:val="20"/>
                <w:lang w:eastAsia="lt-LT"/>
              </w:rPr>
              <w:t>trijų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tūkstančių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eurų</w:t>
            </w:r>
            <w:proofErr w:type="spellEnd"/>
            <w:r w:rsidRPr="006A665B">
              <w:rPr>
                <w:rFonts w:eastAsia="Times New Roman" w:cs="Arial"/>
                <w:szCs w:val="20"/>
                <w:lang w:eastAsia="lt-LT"/>
              </w:rPr>
              <w:t xml:space="preserve"> 00 </w:t>
            </w:r>
            <w:proofErr w:type="spellStart"/>
            <w:r w:rsidRPr="006A665B">
              <w:rPr>
                <w:rFonts w:eastAsia="Times New Roman" w:cs="Arial"/>
                <w:szCs w:val="20"/>
                <w:lang w:eastAsia="lt-LT"/>
              </w:rPr>
              <w:t>ct</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baudos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sumos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už</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atvejį</w:t>
            </w:r>
            <w:proofErr w:type="spellEnd"/>
          </w:p>
        </w:tc>
        <w:tc>
          <w:tcPr>
            <w:tcW w:w="4956" w:type="dxa"/>
          </w:tcPr>
          <w:p w14:paraId="49266F43" w14:textId="77777777" w:rsidR="003C5FE0" w:rsidRPr="00F532CC" w:rsidRDefault="003C5FE0" w:rsidP="003C5FE0">
            <w:pPr>
              <w:numPr>
                <w:ilvl w:val="1"/>
                <w:numId w:val="11"/>
              </w:numPr>
              <w:tabs>
                <w:tab w:val="left" w:pos="600"/>
              </w:tabs>
              <w:ind w:left="0" w:firstLine="0"/>
              <w:jc w:val="both"/>
              <w:textAlignment w:val="baseline"/>
              <w:rPr>
                <w:rFonts w:eastAsia="Times New Roman" w:cs="Arial"/>
                <w:szCs w:val="20"/>
                <w:lang w:eastAsia="lt-LT"/>
              </w:rPr>
            </w:pPr>
            <w:r w:rsidRPr="00B81719">
              <w:rPr>
                <w:rFonts w:eastAsia="Times New Roman" w:cs="Arial"/>
                <w:szCs w:val="20"/>
                <w:lang w:eastAsia="lt-LT"/>
              </w:rPr>
              <w:t xml:space="preserve">If the </w:t>
            </w:r>
            <w:r>
              <w:rPr>
                <w:rFonts w:eastAsia="Times New Roman" w:cs="Arial"/>
                <w:szCs w:val="20"/>
                <w:lang w:eastAsia="lt-LT"/>
              </w:rPr>
              <w:t xml:space="preserve">Service </w:t>
            </w:r>
            <w:r w:rsidRPr="00D94DAD">
              <w:rPr>
                <w:rFonts w:eastAsia="Times New Roman" w:cs="Arial"/>
                <w:szCs w:val="20"/>
                <w:lang w:eastAsia="lt-LT"/>
              </w:rPr>
              <w:t>(or part thereof)</w:t>
            </w:r>
            <w:r>
              <w:rPr>
                <w:rFonts w:eastAsia="Times New Roman" w:cs="Arial"/>
                <w:szCs w:val="20"/>
                <w:lang w:eastAsia="lt-LT"/>
              </w:rPr>
              <w:t xml:space="preserve"> provision</w:t>
            </w:r>
            <w:r w:rsidRPr="00B81719">
              <w:rPr>
                <w:rFonts w:eastAsia="Times New Roman" w:cs="Arial"/>
                <w:szCs w:val="20"/>
                <w:lang w:eastAsia="lt-LT"/>
              </w:rPr>
              <w:t xml:space="preserve"> </w:t>
            </w:r>
            <w:r>
              <w:rPr>
                <w:rFonts w:eastAsia="Times New Roman" w:cs="Arial"/>
                <w:szCs w:val="20"/>
                <w:lang w:eastAsia="lt-LT"/>
              </w:rPr>
              <w:t>is</w:t>
            </w:r>
            <w:r w:rsidRPr="00B81719">
              <w:rPr>
                <w:rFonts w:eastAsia="Times New Roman" w:cs="Arial"/>
                <w:szCs w:val="20"/>
                <w:lang w:eastAsia="lt-LT"/>
              </w:rPr>
              <w:t xml:space="preserve"> suspended due to gross violations of occupational safety or fire safety regulations outlined in clause 3.2</w:t>
            </w:r>
            <w:r>
              <w:rPr>
                <w:rFonts w:eastAsia="Times New Roman" w:cs="Arial"/>
                <w:szCs w:val="20"/>
                <w:lang w:eastAsia="lt-LT"/>
              </w:rPr>
              <w:t xml:space="preserve"> (expect as provided in clause 3.2.8)</w:t>
            </w:r>
            <w:r w:rsidRPr="00B81719">
              <w:rPr>
                <w:rFonts w:eastAsia="Times New Roman" w:cs="Arial"/>
                <w:szCs w:val="20"/>
                <w:lang w:eastAsia="lt-LT"/>
              </w:rPr>
              <w:t xml:space="preserve">, as well as due to the violations of work execution technology or the risk of an accident, the </w:t>
            </w:r>
            <w:r>
              <w:rPr>
                <w:rFonts w:eastAsia="Times New Roman" w:cs="Arial"/>
                <w:szCs w:val="20"/>
                <w:lang w:eastAsia="lt-LT"/>
              </w:rPr>
              <w:t xml:space="preserve">Service </w:t>
            </w:r>
            <w:r w:rsidRPr="00581E49">
              <w:rPr>
                <w:rFonts w:eastAsia="Times New Roman" w:cs="Arial"/>
                <w:szCs w:val="20"/>
                <w:lang w:eastAsia="lt-LT"/>
              </w:rPr>
              <w:t>Provider</w:t>
            </w:r>
            <w:r w:rsidRPr="00B81719">
              <w:rPr>
                <w:rFonts w:eastAsia="Times New Roman" w:cs="Arial"/>
                <w:szCs w:val="20"/>
                <w:lang w:eastAsia="lt-LT"/>
              </w:rPr>
              <w:t xml:space="preserve"> must, upon the </w:t>
            </w:r>
            <w:r>
              <w:rPr>
                <w:rFonts w:eastAsia="Times New Roman" w:cs="Arial"/>
                <w:szCs w:val="20"/>
                <w:lang w:eastAsia="lt-LT"/>
              </w:rPr>
              <w:t>Buyer</w:t>
            </w:r>
            <w:r w:rsidRPr="00B81719">
              <w:rPr>
                <w:rFonts w:eastAsia="Times New Roman" w:cs="Arial"/>
                <w:szCs w:val="20"/>
                <w:lang w:eastAsia="lt-LT"/>
              </w:rPr>
              <w:t xml:space="preserve">’s request, pay a fine of EUR 1,500 (one thousand five hundred euros 00 </w:t>
            </w:r>
            <w:proofErr w:type="spellStart"/>
            <w:r w:rsidRPr="00B81719">
              <w:rPr>
                <w:rFonts w:eastAsia="Times New Roman" w:cs="Arial"/>
                <w:szCs w:val="20"/>
                <w:lang w:eastAsia="lt-LT"/>
              </w:rPr>
              <w:t>ct</w:t>
            </w:r>
            <w:proofErr w:type="spellEnd"/>
            <w:r w:rsidRPr="00B81719">
              <w:rPr>
                <w:rFonts w:eastAsia="Times New Roman" w:cs="Arial"/>
                <w:szCs w:val="20"/>
                <w:lang w:eastAsia="lt-LT"/>
              </w:rPr>
              <w:t>) for the first suspension of the</w:t>
            </w:r>
            <w:r>
              <w:rPr>
                <w:rFonts w:eastAsia="Times New Roman" w:cs="Arial"/>
                <w:szCs w:val="20"/>
                <w:lang w:eastAsia="lt-LT"/>
              </w:rPr>
              <w:t xml:space="preserve"> provision of</w:t>
            </w:r>
            <w:r w:rsidRPr="00B81719">
              <w:rPr>
                <w:rFonts w:eastAsia="Times New Roman" w:cs="Arial"/>
                <w:szCs w:val="20"/>
                <w:lang w:eastAsia="lt-LT"/>
              </w:rPr>
              <w:t xml:space="preserve"> </w:t>
            </w:r>
            <w:r>
              <w:rPr>
                <w:rFonts w:eastAsia="Times New Roman" w:cs="Arial"/>
                <w:szCs w:val="20"/>
                <w:lang w:eastAsia="lt-LT"/>
              </w:rPr>
              <w:t xml:space="preserve">Services </w:t>
            </w:r>
            <w:r w:rsidRPr="004C36A6">
              <w:rPr>
                <w:rFonts w:eastAsia="Times New Roman" w:cs="Arial"/>
                <w:szCs w:val="20"/>
                <w:lang w:eastAsia="lt-LT"/>
              </w:rPr>
              <w:t>(or part thereof)</w:t>
            </w:r>
            <w:r w:rsidRPr="00B81719">
              <w:rPr>
                <w:rFonts w:eastAsia="Times New Roman" w:cs="Arial"/>
                <w:szCs w:val="20"/>
                <w:lang w:eastAsia="lt-LT"/>
              </w:rPr>
              <w:t xml:space="preserve">. The fine shall increase by EUR 500 (five hundred euros 00 </w:t>
            </w:r>
            <w:proofErr w:type="spellStart"/>
            <w:r w:rsidRPr="00B81719">
              <w:rPr>
                <w:rFonts w:eastAsia="Times New Roman" w:cs="Arial"/>
                <w:szCs w:val="20"/>
                <w:lang w:eastAsia="lt-LT"/>
              </w:rPr>
              <w:t>ct</w:t>
            </w:r>
            <w:proofErr w:type="spellEnd"/>
            <w:r w:rsidRPr="00B81719">
              <w:rPr>
                <w:rFonts w:eastAsia="Times New Roman" w:cs="Arial"/>
                <w:szCs w:val="20"/>
                <w:lang w:eastAsia="lt-LT"/>
              </w:rPr>
              <w:t xml:space="preserve">) for each subsequent suspension under this Contract, with the total fine reaching a maximum of EUR 3,000 (three thousand euros 00 </w:t>
            </w:r>
            <w:proofErr w:type="spellStart"/>
            <w:r w:rsidRPr="00B81719">
              <w:rPr>
                <w:rFonts w:eastAsia="Times New Roman" w:cs="Arial"/>
                <w:szCs w:val="20"/>
                <w:lang w:eastAsia="lt-LT"/>
              </w:rPr>
              <w:t>ct</w:t>
            </w:r>
            <w:proofErr w:type="spellEnd"/>
            <w:r w:rsidRPr="00B81719">
              <w:rPr>
                <w:rFonts w:eastAsia="Times New Roman" w:cs="Arial"/>
                <w:szCs w:val="20"/>
                <w:lang w:eastAsia="lt-LT"/>
              </w:rPr>
              <w:t>) for each case</w:t>
            </w:r>
            <w:r>
              <w:rPr>
                <w:rFonts w:eastAsia="Times New Roman" w:cs="Arial"/>
                <w:szCs w:val="20"/>
                <w:lang w:eastAsia="lt-LT"/>
              </w:rPr>
              <w:t xml:space="preserve">. </w:t>
            </w:r>
          </w:p>
        </w:tc>
      </w:tr>
      <w:tr w:rsidR="003C5FE0" w:rsidRPr="00B81719" w14:paraId="2A9DD219" w14:textId="77777777" w:rsidTr="009B222A">
        <w:trPr>
          <w:jc w:val="right"/>
        </w:trPr>
        <w:tc>
          <w:tcPr>
            <w:tcW w:w="4955" w:type="dxa"/>
          </w:tcPr>
          <w:p w14:paraId="76BBE422" w14:textId="77777777" w:rsidR="003C5FE0" w:rsidRPr="0087585B" w:rsidRDefault="003C5FE0" w:rsidP="003C5FE0">
            <w:pPr>
              <w:numPr>
                <w:ilvl w:val="1"/>
                <w:numId w:val="7"/>
              </w:numPr>
              <w:tabs>
                <w:tab w:val="left" w:pos="599"/>
              </w:tabs>
              <w:ind w:left="0" w:firstLine="0"/>
              <w:jc w:val="both"/>
              <w:textAlignment w:val="baseline"/>
              <w:rPr>
                <w:rFonts w:cs="Arial"/>
                <w:szCs w:val="20"/>
              </w:rPr>
            </w:pPr>
            <w:r w:rsidRPr="006A665B">
              <w:rPr>
                <w:rFonts w:eastAsia="Times New Roman" w:cs="Arial"/>
                <w:szCs w:val="20"/>
                <w:lang w:eastAsia="lt-LT"/>
              </w:rPr>
              <w:t xml:space="preserve">Net </w:t>
            </w:r>
            <w:proofErr w:type="spellStart"/>
            <w:r w:rsidRPr="006A665B">
              <w:rPr>
                <w:rFonts w:eastAsia="Times New Roman" w:cs="Arial"/>
                <w:szCs w:val="20"/>
                <w:lang w:eastAsia="lt-LT"/>
              </w:rPr>
              <w:t>ir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nesustabdžius</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r w:rsidRPr="006A65F1">
              <w:rPr>
                <w:rFonts w:eastAsia="Times New Roman" w:cs="Arial"/>
                <w:szCs w:val="20"/>
                <w:lang w:eastAsia="lt-LT"/>
              </w:rPr>
              <w:t>(</w:t>
            </w:r>
            <w:proofErr w:type="spellStart"/>
            <w:r w:rsidRPr="006A65F1">
              <w:rPr>
                <w:rFonts w:eastAsia="Times New Roman" w:cs="Arial"/>
                <w:szCs w:val="20"/>
                <w:lang w:eastAsia="lt-LT"/>
              </w:rPr>
              <w:t>ar</w:t>
            </w:r>
            <w:proofErr w:type="spellEnd"/>
            <w:r w:rsidRPr="006A65F1">
              <w:rPr>
                <w:rFonts w:eastAsia="Times New Roman" w:cs="Arial"/>
                <w:szCs w:val="20"/>
                <w:lang w:eastAsia="lt-LT"/>
              </w:rPr>
              <w:t xml:space="preserve"> </w:t>
            </w:r>
            <w:proofErr w:type="spellStart"/>
            <w:r w:rsidRPr="006A65F1">
              <w:rPr>
                <w:rFonts w:eastAsia="Times New Roman" w:cs="Arial"/>
                <w:szCs w:val="20"/>
                <w:lang w:eastAsia="lt-LT"/>
              </w:rPr>
              <w:t>jų</w:t>
            </w:r>
            <w:proofErr w:type="spellEnd"/>
            <w:r w:rsidRPr="006A65F1">
              <w:rPr>
                <w:rFonts w:eastAsia="Times New Roman" w:cs="Arial"/>
                <w:szCs w:val="20"/>
                <w:lang w:eastAsia="lt-LT"/>
              </w:rPr>
              <w:t xml:space="preserve"> </w:t>
            </w:r>
            <w:proofErr w:type="spellStart"/>
            <w:r w:rsidRPr="006A65F1">
              <w:rPr>
                <w:rFonts w:eastAsia="Times New Roman" w:cs="Arial"/>
                <w:szCs w:val="20"/>
                <w:lang w:eastAsia="lt-LT"/>
              </w:rPr>
              <w:t>dalies</w:t>
            </w:r>
            <w:proofErr w:type="spellEnd"/>
            <w:r w:rsidRPr="006A65F1">
              <w:rPr>
                <w:rFonts w:eastAsia="Times New Roman" w:cs="Arial"/>
                <w:szCs w:val="20"/>
                <w:lang w:eastAsia="lt-LT"/>
              </w:rPr>
              <w:t xml:space="preserve">) </w:t>
            </w:r>
            <w:proofErr w:type="spellStart"/>
            <w:r>
              <w:rPr>
                <w:rFonts w:eastAsia="Times New Roman" w:cs="Arial"/>
                <w:szCs w:val="20"/>
                <w:lang w:eastAsia="lt-LT"/>
              </w:rPr>
              <w:t>teikimo</w:t>
            </w:r>
            <w:proofErr w:type="spellEnd"/>
            <w:r w:rsidRPr="006A665B">
              <w:rPr>
                <w:rFonts w:eastAsia="Times New Roman" w:cs="Arial"/>
                <w:szCs w:val="20"/>
                <w:lang w:eastAsia="lt-LT"/>
              </w:rPr>
              <w:t xml:space="preserve">, </w:t>
            </w:r>
            <w:proofErr w:type="spellStart"/>
            <w:r>
              <w:rPr>
                <w:rFonts w:eastAsia="Times New Roman" w:cs="Arial"/>
                <w:szCs w:val="20"/>
                <w:lang w:eastAsia="lt-LT"/>
              </w:rPr>
              <w:t>Klientui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pareikalavus</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teikėjui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taikomos</w:t>
            </w:r>
            <w:proofErr w:type="spellEnd"/>
            <w:r w:rsidRPr="006A665B">
              <w:rPr>
                <w:rFonts w:eastAsia="Times New Roman" w:cs="Arial"/>
                <w:szCs w:val="20"/>
                <w:lang w:eastAsia="lt-LT"/>
              </w:rPr>
              <w:t xml:space="preserve"> 3.3 </w:t>
            </w:r>
            <w:proofErr w:type="spellStart"/>
            <w:r w:rsidRPr="006A665B">
              <w:rPr>
                <w:rFonts w:eastAsia="Times New Roman" w:cs="Arial"/>
                <w:szCs w:val="20"/>
                <w:lang w:eastAsia="lt-LT"/>
              </w:rPr>
              <w:t>punkto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nuostatos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dėl</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baudos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skyrimo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jei</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w:t>
            </w:r>
            <w:r w:rsidRPr="003058CD">
              <w:rPr>
                <w:rFonts w:eastAsia="Times New Roman" w:cs="Arial"/>
                <w:szCs w:val="20"/>
                <w:lang w:eastAsia="lt-LT"/>
              </w:rPr>
              <w:t>eikėj</w:t>
            </w:r>
            <w:r>
              <w:rPr>
                <w:rFonts w:eastAsia="Times New Roman" w:cs="Arial"/>
                <w:szCs w:val="20"/>
                <w:lang w:eastAsia="lt-LT"/>
              </w:rPr>
              <w:t>as</w:t>
            </w:r>
            <w:proofErr w:type="spellEnd"/>
            <w:r w:rsidRPr="006A665B">
              <w:rPr>
                <w:rFonts w:eastAsia="Times New Roman" w:cs="Arial"/>
                <w:szCs w:val="20"/>
                <w:lang w:eastAsia="lt-LT"/>
              </w:rPr>
              <w:t xml:space="preserve"> </w:t>
            </w:r>
            <w:proofErr w:type="spellStart"/>
            <w:r>
              <w:rPr>
                <w:rFonts w:eastAsia="Times New Roman" w:cs="Arial"/>
                <w:szCs w:val="20"/>
                <w:lang w:eastAsia="lt-LT"/>
              </w:rPr>
              <w:t>suteikė</w:t>
            </w:r>
            <w:proofErr w:type="spellEnd"/>
            <w:r>
              <w:rPr>
                <w:rFonts w:eastAsia="Times New Roman" w:cs="Arial"/>
                <w:szCs w:val="20"/>
                <w:lang w:eastAsia="lt-LT"/>
              </w:rPr>
              <w:t xml:space="preserve"> </w:t>
            </w:r>
            <w:proofErr w:type="spellStart"/>
            <w:r>
              <w:rPr>
                <w:rFonts w:eastAsia="Times New Roman" w:cs="Arial"/>
                <w:szCs w:val="20"/>
                <w:lang w:eastAsia="lt-LT"/>
              </w:rPr>
              <w:t>Paslaugas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veikiančiuose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elektros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įrenginiuose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negavęs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leidimo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iš</w:t>
            </w:r>
            <w:proofErr w:type="spellEnd"/>
            <w:r w:rsidRPr="006A665B">
              <w:rPr>
                <w:rFonts w:eastAsia="Times New Roman" w:cs="Arial"/>
                <w:szCs w:val="20"/>
                <w:lang w:eastAsia="lt-LT"/>
              </w:rPr>
              <w:t xml:space="preserve"> </w:t>
            </w:r>
            <w:proofErr w:type="spellStart"/>
            <w:r>
              <w:rPr>
                <w:rFonts w:eastAsia="Times New Roman" w:cs="Arial"/>
                <w:szCs w:val="20"/>
                <w:lang w:eastAsia="lt-LT"/>
              </w:rPr>
              <w:t>Kliento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budinčio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dispečerio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nepranešęs</w:t>
            </w:r>
            <w:proofErr w:type="spellEnd"/>
            <w:r w:rsidRPr="006A665B">
              <w:rPr>
                <w:rFonts w:eastAsia="Times New Roman" w:cs="Arial"/>
                <w:szCs w:val="20"/>
                <w:lang w:eastAsia="lt-LT"/>
              </w:rPr>
              <w:t xml:space="preserve"> </w:t>
            </w:r>
            <w:proofErr w:type="spellStart"/>
            <w:r>
              <w:rPr>
                <w:rFonts w:eastAsia="Times New Roman" w:cs="Arial"/>
                <w:szCs w:val="20"/>
                <w:lang w:eastAsia="lt-LT"/>
              </w:rPr>
              <w:t>Kliento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techninę</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priežiūrą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vykdančiam</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darbuotojui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arba</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darbuotojai</w:t>
            </w:r>
            <w:proofErr w:type="spellEnd"/>
            <w:r>
              <w:rPr>
                <w:rFonts w:eastAsia="Times New Roman" w:cs="Arial"/>
                <w:szCs w:val="20"/>
                <w:lang w:eastAsia="lt-LT"/>
              </w:rPr>
              <w:t xml:space="preserve">, </w:t>
            </w:r>
            <w:proofErr w:type="spellStart"/>
            <w:r>
              <w:rPr>
                <w:rFonts w:eastAsia="Times New Roman" w:cs="Arial"/>
                <w:szCs w:val="20"/>
                <w:lang w:eastAsia="lt-LT"/>
              </w:rPr>
              <w:t>teikdami</w:t>
            </w:r>
            <w:proofErr w:type="spellEnd"/>
            <w:r>
              <w:rPr>
                <w:rFonts w:eastAsia="Times New Roman" w:cs="Arial"/>
                <w:szCs w:val="20"/>
                <w:lang w:eastAsia="lt-LT"/>
              </w:rPr>
              <w:t xml:space="preserve"> </w:t>
            </w:r>
            <w:proofErr w:type="spellStart"/>
            <w:r>
              <w:rPr>
                <w:rFonts w:eastAsia="Times New Roman" w:cs="Arial"/>
                <w:szCs w:val="20"/>
                <w:lang w:eastAsia="lt-LT"/>
              </w:rPr>
              <w:t>Paslaugas</w:t>
            </w:r>
            <w:proofErr w:type="spellEnd"/>
            <w:r>
              <w:rPr>
                <w:rFonts w:eastAsia="Times New Roman" w:cs="Arial"/>
                <w:szCs w:val="20"/>
                <w:lang w:eastAsia="lt-LT"/>
              </w:rPr>
              <w:t xml:space="preserve"> </w:t>
            </w:r>
            <w:proofErr w:type="spellStart"/>
            <w:r>
              <w:rPr>
                <w:rFonts w:eastAsia="Times New Roman" w:cs="Arial"/>
                <w:szCs w:val="20"/>
                <w:lang w:eastAsia="lt-LT"/>
              </w:rPr>
              <w:t>kliento</w:t>
            </w:r>
            <w:proofErr w:type="spellEnd"/>
            <w:r>
              <w:rPr>
                <w:rFonts w:eastAsia="Times New Roman" w:cs="Arial"/>
                <w:szCs w:val="20"/>
                <w:lang w:eastAsia="lt-LT"/>
              </w:rPr>
              <w:t xml:space="preserve"> </w:t>
            </w:r>
            <w:proofErr w:type="spellStart"/>
            <w:r w:rsidRPr="006A665B">
              <w:rPr>
                <w:rFonts w:eastAsia="Times New Roman" w:cs="Arial"/>
                <w:szCs w:val="20"/>
                <w:lang w:eastAsia="lt-LT"/>
              </w:rPr>
              <w:t>objektuose</w:t>
            </w:r>
            <w:proofErr w:type="spellEnd"/>
            <w:r>
              <w:rPr>
                <w:rFonts w:eastAsia="Times New Roman" w:cs="Arial"/>
                <w:szCs w:val="20"/>
                <w:lang w:eastAsia="lt-LT"/>
              </w:rPr>
              <w:t>,</w:t>
            </w:r>
            <w:r w:rsidRPr="006A665B">
              <w:rPr>
                <w:rFonts w:eastAsia="Times New Roman" w:cs="Arial"/>
                <w:szCs w:val="20"/>
                <w:lang w:eastAsia="lt-LT"/>
              </w:rPr>
              <w:t xml:space="preserve"> </w:t>
            </w:r>
            <w:proofErr w:type="spellStart"/>
            <w:r w:rsidRPr="006A665B">
              <w:rPr>
                <w:rFonts w:eastAsia="Times New Roman" w:cs="Arial"/>
                <w:szCs w:val="20"/>
                <w:lang w:eastAsia="lt-LT"/>
              </w:rPr>
              <w:t>pažeidžia</w:t>
            </w:r>
            <w:proofErr w:type="spellEnd"/>
            <w:r>
              <w:rPr>
                <w:rFonts w:eastAsia="Times New Roman" w:cs="Arial"/>
                <w:szCs w:val="20"/>
                <w:lang w:eastAsia="lt-LT"/>
              </w:rPr>
              <w:t>:</w:t>
            </w:r>
          </w:p>
        </w:tc>
        <w:tc>
          <w:tcPr>
            <w:tcW w:w="4956" w:type="dxa"/>
          </w:tcPr>
          <w:p w14:paraId="212BDBD9" w14:textId="77777777" w:rsidR="003C5FE0" w:rsidRPr="00B81719" w:rsidRDefault="003C5FE0" w:rsidP="003C5FE0">
            <w:pPr>
              <w:numPr>
                <w:ilvl w:val="1"/>
                <w:numId w:val="11"/>
              </w:numPr>
              <w:tabs>
                <w:tab w:val="left" w:pos="600"/>
              </w:tabs>
              <w:ind w:left="0" w:firstLine="0"/>
              <w:jc w:val="both"/>
              <w:textAlignment w:val="baseline"/>
              <w:rPr>
                <w:rFonts w:eastAsia="Times New Roman" w:cs="Arial"/>
                <w:szCs w:val="20"/>
                <w:lang w:eastAsia="lt-LT"/>
              </w:rPr>
            </w:pPr>
            <w:r w:rsidRPr="00B81719">
              <w:rPr>
                <w:rFonts w:eastAsia="Times New Roman" w:cs="Arial"/>
                <w:szCs w:val="20"/>
                <w:lang w:eastAsia="lt-LT"/>
              </w:rPr>
              <w:t xml:space="preserve">Even if the </w:t>
            </w:r>
            <w:r>
              <w:rPr>
                <w:rFonts w:eastAsia="Times New Roman" w:cs="Arial"/>
                <w:szCs w:val="20"/>
                <w:lang w:eastAsia="lt-LT"/>
              </w:rPr>
              <w:t xml:space="preserve">provision of Services </w:t>
            </w:r>
            <w:r w:rsidRPr="00D94DAD">
              <w:rPr>
                <w:rFonts w:eastAsia="Times New Roman" w:cs="Arial"/>
                <w:szCs w:val="20"/>
                <w:lang w:eastAsia="lt-LT"/>
              </w:rPr>
              <w:t>(or part thereof)</w:t>
            </w:r>
            <w:r w:rsidRPr="00B81719">
              <w:rPr>
                <w:rFonts w:eastAsia="Times New Roman" w:cs="Arial"/>
                <w:szCs w:val="20"/>
                <w:lang w:eastAsia="lt-LT"/>
              </w:rPr>
              <w:t xml:space="preserve"> </w:t>
            </w:r>
            <w:r>
              <w:rPr>
                <w:rFonts w:eastAsia="Times New Roman" w:cs="Arial"/>
                <w:szCs w:val="20"/>
                <w:lang w:eastAsia="lt-LT"/>
              </w:rPr>
              <w:t>is</w:t>
            </w:r>
            <w:r w:rsidRPr="00B81719">
              <w:rPr>
                <w:rFonts w:eastAsia="Times New Roman" w:cs="Arial"/>
                <w:szCs w:val="20"/>
                <w:lang w:eastAsia="lt-LT"/>
              </w:rPr>
              <w:t xml:space="preserve"> not suspended, the provisions in clause 3.3 regarding the imposition of a fine shall apply to the </w:t>
            </w:r>
            <w:r>
              <w:rPr>
                <w:rFonts w:eastAsia="Times New Roman" w:cs="Arial"/>
                <w:szCs w:val="20"/>
                <w:lang w:eastAsia="lt-LT"/>
              </w:rPr>
              <w:t xml:space="preserve">Service </w:t>
            </w:r>
            <w:r w:rsidRPr="00581E49">
              <w:rPr>
                <w:rFonts w:eastAsia="Times New Roman" w:cs="Arial"/>
                <w:szCs w:val="20"/>
                <w:lang w:eastAsia="lt-LT"/>
              </w:rPr>
              <w:t>Provider</w:t>
            </w:r>
            <w:r w:rsidRPr="00B81719">
              <w:rPr>
                <w:rFonts w:eastAsia="Times New Roman" w:cs="Arial"/>
                <w:szCs w:val="20"/>
                <w:lang w:eastAsia="lt-LT"/>
              </w:rPr>
              <w:t xml:space="preserve">, upon the </w:t>
            </w:r>
            <w:r>
              <w:rPr>
                <w:rFonts w:eastAsia="Times New Roman" w:cs="Arial"/>
                <w:szCs w:val="20"/>
                <w:lang w:eastAsia="lt-LT"/>
              </w:rPr>
              <w:t>Buyer</w:t>
            </w:r>
            <w:r w:rsidRPr="00B81719">
              <w:rPr>
                <w:rFonts w:eastAsia="Times New Roman" w:cs="Arial"/>
                <w:szCs w:val="20"/>
                <w:lang w:eastAsia="lt-LT"/>
              </w:rPr>
              <w:t xml:space="preserve">’s request, if the </w:t>
            </w:r>
            <w:r>
              <w:rPr>
                <w:rFonts w:eastAsia="Times New Roman" w:cs="Arial"/>
                <w:szCs w:val="20"/>
                <w:lang w:eastAsia="lt-LT"/>
              </w:rPr>
              <w:t xml:space="preserve">Service </w:t>
            </w:r>
            <w:r w:rsidRPr="00581E49">
              <w:rPr>
                <w:rFonts w:eastAsia="Times New Roman" w:cs="Arial"/>
                <w:szCs w:val="20"/>
                <w:lang w:eastAsia="lt-LT"/>
              </w:rPr>
              <w:t>Provider</w:t>
            </w:r>
            <w:r w:rsidRPr="00B81719">
              <w:rPr>
                <w:rFonts w:eastAsia="Times New Roman" w:cs="Arial"/>
                <w:szCs w:val="20"/>
                <w:lang w:eastAsia="lt-LT"/>
              </w:rPr>
              <w:t xml:space="preserve"> has </w:t>
            </w:r>
            <w:r>
              <w:rPr>
                <w:rFonts w:eastAsia="Times New Roman" w:cs="Arial"/>
                <w:szCs w:val="20"/>
                <w:lang w:eastAsia="lt-LT"/>
              </w:rPr>
              <w:t>provided</w:t>
            </w:r>
            <w:r w:rsidRPr="00B81719">
              <w:rPr>
                <w:rFonts w:eastAsia="Times New Roman" w:cs="Arial"/>
                <w:szCs w:val="20"/>
                <w:lang w:eastAsia="lt-LT"/>
              </w:rPr>
              <w:t xml:space="preserve"> the </w:t>
            </w:r>
            <w:r>
              <w:rPr>
                <w:rFonts w:eastAsia="Times New Roman" w:cs="Arial"/>
                <w:szCs w:val="20"/>
                <w:lang w:eastAsia="lt-LT"/>
              </w:rPr>
              <w:t>Services</w:t>
            </w:r>
            <w:r w:rsidRPr="00B81719">
              <w:rPr>
                <w:rFonts w:eastAsia="Times New Roman" w:cs="Arial"/>
                <w:szCs w:val="20"/>
                <w:lang w:eastAsia="lt-LT"/>
              </w:rPr>
              <w:t xml:space="preserve"> involving electrical installations without obtaining prior approval from the </w:t>
            </w:r>
            <w:r>
              <w:rPr>
                <w:rFonts w:eastAsia="Times New Roman" w:cs="Arial"/>
                <w:szCs w:val="20"/>
                <w:lang w:eastAsia="lt-LT"/>
              </w:rPr>
              <w:t>Buyer</w:t>
            </w:r>
            <w:r w:rsidRPr="00B81719">
              <w:rPr>
                <w:rFonts w:eastAsia="Times New Roman" w:cs="Arial"/>
                <w:szCs w:val="20"/>
                <w:lang w:eastAsia="lt-LT"/>
              </w:rPr>
              <w:t xml:space="preserve">’s on-duty dispatcher, without notifying the </w:t>
            </w:r>
            <w:r>
              <w:rPr>
                <w:rFonts w:eastAsia="Times New Roman" w:cs="Arial"/>
                <w:szCs w:val="20"/>
                <w:lang w:eastAsia="lt-LT"/>
              </w:rPr>
              <w:t>Buyer</w:t>
            </w:r>
            <w:r w:rsidRPr="00B81719">
              <w:rPr>
                <w:rFonts w:eastAsia="Times New Roman" w:cs="Arial"/>
                <w:szCs w:val="20"/>
                <w:lang w:eastAsia="lt-LT"/>
              </w:rPr>
              <w:t xml:space="preserve">’s technical supervision employee, or if the </w:t>
            </w:r>
            <w:r>
              <w:rPr>
                <w:rFonts w:eastAsia="Times New Roman" w:cs="Arial"/>
                <w:szCs w:val="20"/>
                <w:lang w:eastAsia="lt-LT"/>
              </w:rPr>
              <w:t xml:space="preserve">Service </w:t>
            </w:r>
            <w:r w:rsidRPr="00581E49">
              <w:rPr>
                <w:rFonts w:eastAsia="Times New Roman" w:cs="Arial"/>
                <w:szCs w:val="20"/>
                <w:lang w:eastAsia="lt-LT"/>
              </w:rPr>
              <w:t>Provider</w:t>
            </w:r>
            <w:r w:rsidRPr="00B81719">
              <w:rPr>
                <w:rFonts w:eastAsia="Times New Roman" w:cs="Arial"/>
                <w:szCs w:val="20"/>
                <w:lang w:eastAsia="lt-LT"/>
              </w:rPr>
              <w:t xml:space="preserve">’s personnel violate any of the following while </w:t>
            </w:r>
            <w:r>
              <w:rPr>
                <w:rFonts w:eastAsia="Times New Roman" w:cs="Arial"/>
                <w:szCs w:val="20"/>
                <w:lang w:eastAsia="lt-LT"/>
              </w:rPr>
              <w:t>providing</w:t>
            </w:r>
            <w:r w:rsidRPr="00B81719">
              <w:rPr>
                <w:rFonts w:eastAsia="Times New Roman" w:cs="Arial"/>
                <w:szCs w:val="20"/>
                <w:lang w:eastAsia="lt-LT"/>
              </w:rPr>
              <w:t xml:space="preserve"> the </w:t>
            </w:r>
            <w:r>
              <w:rPr>
                <w:rFonts w:eastAsia="Times New Roman" w:cs="Arial"/>
                <w:szCs w:val="20"/>
                <w:lang w:eastAsia="lt-LT"/>
              </w:rPr>
              <w:t>Services</w:t>
            </w:r>
            <w:r w:rsidRPr="00B81719">
              <w:rPr>
                <w:rFonts w:eastAsia="Times New Roman" w:cs="Arial"/>
                <w:szCs w:val="20"/>
                <w:lang w:eastAsia="lt-LT"/>
              </w:rPr>
              <w:t xml:space="preserve"> on the </w:t>
            </w:r>
            <w:r>
              <w:rPr>
                <w:rFonts w:eastAsia="Times New Roman" w:cs="Arial"/>
                <w:szCs w:val="20"/>
                <w:lang w:eastAsia="lt-LT"/>
              </w:rPr>
              <w:t>Buyer</w:t>
            </w:r>
            <w:r w:rsidRPr="00B81719">
              <w:rPr>
                <w:rFonts w:eastAsia="Times New Roman" w:cs="Arial"/>
                <w:szCs w:val="20"/>
                <w:lang w:eastAsia="lt-LT"/>
              </w:rPr>
              <w:t>’s premises</w:t>
            </w:r>
            <w:r>
              <w:rPr>
                <w:rFonts w:eastAsia="Times New Roman" w:cs="Arial"/>
                <w:szCs w:val="20"/>
                <w:lang w:eastAsia="lt-LT"/>
              </w:rPr>
              <w:t>:</w:t>
            </w:r>
          </w:p>
        </w:tc>
      </w:tr>
      <w:tr w:rsidR="003C5FE0" w:rsidRPr="008725E3" w14:paraId="4401F557" w14:textId="77777777" w:rsidTr="009B222A">
        <w:trPr>
          <w:jc w:val="right"/>
        </w:trPr>
        <w:tc>
          <w:tcPr>
            <w:tcW w:w="4955" w:type="dxa"/>
          </w:tcPr>
          <w:p w14:paraId="0391E0C1" w14:textId="77777777" w:rsidR="003C5FE0" w:rsidRPr="0087585B" w:rsidRDefault="003C5FE0" w:rsidP="003C5FE0">
            <w:pPr>
              <w:numPr>
                <w:ilvl w:val="2"/>
                <w:numId w:val="7"/>
              </w:numPr>
              <w:tabs>
                <w:tab w:val="left" w:pos="599"/>
              </w:tabs>
              <w:ind w:left="0" w:firstLine="0"/>
              <w:jc w:val="both"/>
              <w:textAlignment w:val="baseline"/>
              <w:rPr>
                <w:rFonts w:cs="Arial"/>
                <w:szCs w:val="20"/>
              </w:rPr>
            </w:pPr>
            <w:r w:rsidRPr="006A665B">
              <w:rPr>
                <w:rFonts w:eastAsia="Times New Roman" w:cs="Arial"/>
                <w:szCs w:val="20"/>
                <w:lang w:eastAsia="lt-LT"/>
              </w:rPr>
              <w:t xml:space="preserve">LR </w:t>
            </w:r>
            <w:proofErr w:type="spellStart"/>
            <w:r w:rsidRPr="006A665B">
              <w:rPr>
                <w:rFonts w:eastAsia="Times New Roman" w:cs="Arial"/>
                <w:szCs w:val="20"/>
                <w:lang w:eastAsia="lt-LT"/>
              </w:rPr>
              <w:t>energetikos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ministro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patvirtintose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eksploatuojant</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elektros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įrenginius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taisyklėse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Degiųjų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dujų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aplinkoje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atliekamų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taisyklėse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bei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kituose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teisės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aktuose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reglamentuojančiuose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darbuotojų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ir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sveikatą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gaisrinę</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bei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aplinkos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apsaugą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numatytus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vykdymo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organizacinius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ir</w:t>
            </w:r>
            <w:proofErr w:type="spellEnd"/>
            <w:r w:rsidRPr="006A665B">
              <w:rPr>
                <w:rFonts w:eastAsia="Times New Roman" w:cs="Arial"/>
                <w:szCs w:val="20"/>
                <w:lang w:eastAsia="lt-LT"/>
              </w:rPr>
              <w:t>/</w:t>
            </w:r>
            <w:proofErr w:type="spellStart"/>
            <w:r w:rsidRPr="006A665B">
              <w:rPr>
                <w:rFonts w:eastAsia="Times New Roman" w:cs="Arial"/>
                <w:szCs w:val="20"/>
                <w:lang w:eastAsia="lt-LT"/>
              </w:rPr>
              <w:t>ar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technologinius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reikalavimus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dėl</w:t>
            </w:r>
            <w:proofErr w:type="spellEnd"/>
            <w:r w:rsidRPr="006A665B">
              <w:rPr>
                <w:rFonts w:eastAsia="Times New Roman" w:cs="Arial"/>
                <w:szCs w:val="20"/>
                <w:lang w:eastAsia="lt-LT"/>
              </w:rPr>
              <w:t xml:space="preserve"> ko </w:t>
            </w:r>
            <w:proofErr w:type="spellStart"/>
            <w:r w:rsidRPr="006A665B">
              <w:rPr>
                <w:rFonts w:eastAsia="Times New Roman" w:cs="Arial"/>
                <w:szCs w:val="20"/>
                <w:lang w:eastAsia="lt-LT"/>
              </w:rPr>
              <w:t>atsiranda</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arba</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buvo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atsiradusi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tiesioginė</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rizika</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sugadinti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įrenginius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sužaloti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žmones</w:t>
            </w:r>
            <w:proofErr w:type="spellEnd"/>
            <w:r>
              <w:rPr>
                <w:rFonts w:eastAsia="Times New Roman" w:cs="Arial"/>
                <w:szCs w:val="20"/>
                <w:lang w:eastAsia="lt-LT"/>
              </w:rPr>
              <w:t>;</w:t>
            </w:r>
          </w:p>
        </w:tc>
        <w:tc>
          <w:tcPr>
            <w:tcW w:w="4956" w:type="dxa"/>
          </w:tcPr>
          <w:p w14:paraId="0E67ED29" w14:textId="77777777" w:rsidR="003C5FE0" w:rsidRPr="008725E3" w:rsidRDefault="003C5FE0" w:rsidP="003C5FE0">
            <w:pPr>
              <w:pStyle w:val="ListParagraph"/>
              <w:numPr>
                <w:ilvl w:val="2"/>
                <w:numId w:val="9"/>
              </w:numPr>
              <w:tabs>
                <w:tab w:val="left" w:pos="567"/>
              </w:tabs>
              <w:ind w:left="0" w:firstLine="0"/>
              <w:jc w:val="both"/>
              <w:textAlignment w:val="baseline"/>
              <w:rPr>
                <w:rFonts w:cs="Arial"/>
                <w:lang w:eastAsia="lt-LT"/>
              </w:rPr>
            </w:pPr>
            <w:r w:rsidRPr="00AC594C">
              <w:rPr>
                <w:rFonts w:cs="Arial"/>
                <w:lang w:eastAsia="lt-LT"/>
              </w:rPr>
              <w:t xml:space="preserve">The organizational and/or technological requirements for providing the Services specified in the Safety Rules for Operation of Electrical Equipment and the Safety Rules for Work Performed in Flammable Gas Environments, which are approved by the Minister of Energy of the Republic of Lithuania, and other legal acts governing occupational health and safety, fire safety, and environment protection, which lead or have led to a direct risk of damaging the equipment or injuring people;   </w:t>
            </w:r>
          </w:p>
        </w:tc>
      </w:tr>
      <w:tr w:rsidR="003C5FE0" w:rsidRPr="00080977" w14:paraId="42E2C534" w14:textId="77777777" w:rsidTr="009B222A">
        <w:trPr>
          <w:jc w:val="right"/>
        </w:trPr>
        <w:tc>
          <w:tcPr>
            <w:tcW w:w="4955" w:type="dxa"/>
          </w:tcPr>
          <w:p w14:paraId="1A2DF455" w14:textId="77777777" w:rsidR="003C5FE0" w:rsidRPr="0087585B" w:rsidRDefault="003C5FE0" w:rsidP="003C5FE0">
            <w:pPr>
              <w:numPr>
                <w:ilvl w:val="2"/>
                <w:numId w:val="7"/>
              </w:numPr>
              <w:tabs>
                <w:tab w:val="left" w:pos="599"/>
              </w:tabs>
              <w:ind w:left="0" w:firstLine="0"/>
              <w:jc w:val="both"/>
              <w:textAlignment w:val="baseline"/>
              <w:rPr>
                <w:rFonts w:cs="Arial"/>
                <w:szCs w:val="20"/>
              </w:rPr>
            </w:pPr>
            <w:proofErr w:type="spellStart"/>
            <w:r w:rsidRPr="006A665B">
              <w:rPr>
                <w:rFonts w:eastAsia="Times New Roman" w:cs="Arial"/>
                <w:szCs w:val="20"/>
                <w:lang w:eastAsia="lt-LT"/>
              </w:rPr>
              <w:t>darbuotojų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ir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sveikatos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gaisrinės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vykdymo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organizacinius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ir</w:t>
            </w:r>
            <w:proofErr w:type="spellEnd"/>
            <w:r w:rsidRPr="006A665B">
              <w:rPr>
                <w:rFonts w:eastAsia="Times New Roman" w:cs="Arial"/>
                <w:szCs w:val="20"/>
                <w:lang w:eastAsia="lt-LT"/>
              </w:rPr>
              <w:t>/</w:t>
            </w:r>
            <w:proofErr w:type="spellStart"/>
            <w:r w:rsidRPr="006A665B">
              <w:rPr>
                <w:rFonts w:eastAsia="Times New Roman" w:cs="Arial"/>
                <w:szCs w:val="20"/>
                <w:lang w:eastAsia="lt-LT"/>
              </w:rPr>
              <w:t>ar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technologinius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reikalavimus</w:t>
            </w:r>
            <w:proofErr w:type="spellEnd"/>
            <w:r w:rsidRPr="006A665B">
              <w:rPr>
                <w:rFonts w:eastAsia="Times New Roman" w:cs="Arial"/>
                <w:szCs w:val="20"/>
                <w:lang w:eastAsia="lt-LT"/>
              </w:rPr>
              <w:t xml:space="preserve">, kai </w:t>
            </w:r>
            <w:proofErr w:type="spellStart"/>
            <w:r w:rsidRPr="006A665B">
              <w:rPr>
                <w:rFonts w:eastAsia="Times New Roman" w:cs="Arial"/>
                <w:szCs w:val="20"/>
                <w:lang w:eastAsia="lt-LT"/>
              </w:rPr>
              <w:t>dėl</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šių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pažeidimų</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teikimas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nebuvo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sustabdyt</w:t>
            </w:r>
            <w:r>
              <w:rPr>
                <w:rFonts w:eastAsia="Times New Roman" w:cs="Arial"/>
                <w:szCs w:val="20"/>
                <w:lang w:eastAsia="lt-LT"/>
              </w:rPr>
              <w:t>as</w:t>
            </w:r>
            <w:proofErr w:type="spellEnd"/>
            <w:r w:rsidRPr="006A665B">
              <w:rPr>
                <w:rFonts w:eastAsia="Times New Roman" w:cs="Arial"/>
                <w:szCs w:val="20"/>
                <w:lang w:eastAsia="lt-LT"/>
              </w:rPr>
              <w:t xml:space="preserve">, bet </w:t>
            </w:r>
            <w:proofErr w:type="spellStart"/>
            <w:r w:rsidRPr="006A665B">
              <w:rPr>
                <w:rFonts w:eastAsia="Times New Roman" w:cs="Arial"/>
                <w:szCs w:val="20"/>
                <w:lang w:eastAsia="lt-LT"/>
              </w:rPr>
              <w:t>vienoje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vietoje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fiksuota</w:t>
            </w:r>
            <w:proofErr w:type="spellEnd"/>
            <w:r w:rsidRPr="006A665B">
              <w:rPr>
                <w:rFonts w:eastAsia="Times New Roman" w:cs="Arial"/>
                <w:szCs w:val="20"/>
                <w:lang w:eastAsia="lt-LT"/>
              </w:rPr>
              <w:t xml:space="preserve"> 5 (</w:t>
            </w:r>
            <w:proofErr w:type="spellStart"/>
            <w:r w:rsidRPr="006A665B">
              <w:rPr>
                <w:rFonts w:eastAsia="Times New Roman" w:cs="Arial"/>
                <w:szCs w:val="20"/>
                <w:lang w:eastAsia="lt-LT"/>
              </w:rPr>
              <w:t>penki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daugiau</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pažeidimų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arba</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pažeidimai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buvo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konstatuoti</w:t>
            </w:r>
            <w:proofErr w:type="spellEnd"/>
            <w:r w:rsidRPr="006A665B">
              <w:rPr>
                <w:rFonts w:eastAsia="Times New Roman" w:cs="Arial"/>
                <w:szCs w:val="20"/>
                <w:lang w:eastAsia="lt-LT"/>
              </w:rPr>
              <w:t xml:space="preserve"> 5 (</w:t>
            </w:r>
            <w:proofErr w:type="spellStart"/>
            <w:r w:rsidRPr="006A665B">
              <w:rPr>
                <w:rFonts w:eastAsia="Times New Roman" w:cs="Arial"/>
                <w:szCs w:val="20"/>
                <w:lang w:eastAsia="lt-LT"/>
              </w:rPr>
              <w:t>penkiuose</w:t>
            </w:r>
            <w:proofErr w:type="spellEnd"/>
            <w:r w:rsidRPr="006A665B">
              <w:rPr>
                <w:rFonts w:eastAsia="Times New Roman" w:cs="Arial"/>
                <w:szCs w:val="20"/>
                <w:lang w:eastAsia="lt-LT"/>
              </w:rPr>
              <w:t xml:space="preserve">) </w:t>
            </w:r>
            <w:proofErr w:type="spellStart"/>
            <w:r>
              <w:rPr>
                <w:rFonts w:eastAsia="Times New Roman" w:cs="Arial"/>
                <w:szCs w:val="20"/>
                <w:lang w:eastAsia="lt-LT"/>
              </w:rPr>
              <w:lastRenderedPageBreak/>
              <w:t>Kliento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objektuose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kuriuose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pagal</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šią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Sutartį</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teikėjas</w:t>
            </w:r>
            <w:proofErr w:type="spellEnd"/>
            <w:r w:rsidRPr="006A665B">
              <w:rPr>
                <w:rFonts w:eastAsia="Times New Roman" w:cs="Arial"/>
                <w:szCs w:val="20"/>
                <w:lang w:eastAsia="lt-LT"/>
              </w:rPr>
              <w:t xml:space="preserve"> </w:t>
            </w:r>
            <w:proofErr w:type="spellStart"/>
            <w:r>
              <w:rPr>
                <w:rFonts w:eastAsia="Times New Roman" w:cs="Arial"/>
                <w:szCs w:val="20"/>
                <w:lang w:eastAsia="lt-LT"/>
              </w:rPr>
              <w:t>teikia</w:t>
            </w:r>
            <w:proofErr w:type="spellEnd"/>
            <w:r>
              <w:rPr>
                <w:rFonts w:eastAsia="Times New Roman" w:cs="Arial"/>
                <w:szCs w:val="20"/>
                <w:lang w:eastAsia="lt-LT"/>
              </w:rPr>
              <w:t xml:space="preserve"> </w:t>
            </w:r>
            <w:proofErr w:type="spellStart"/>
            <w:r>
              <w:rPr>
                <w:rFonts w:eastAsia="Times New Roman" w:cs="Arial"/>
                <w:szCs w:val="20"/>
                <w:lang w:eastAsia="lt-LT"/>
              </w:rPr>
              <w:t>Paslaugas</w:t>
            </w:r>
            <w:proofErr w:type="spellEnd"/>
            <w:r>
              <w:rPr>
                <w:rFonts w:eastAsia="Times New Roman" w:cs="Arial"/>
                <w:szCs w:val="20"/>
                <w:lang w:eastAsia="lt-LT"/>
              </w:rPr>
              <w:t>.</w:t>
            </w:r>
          </w:p>
        </w:tc>
        <w:tc>
          <w:tcPr>
            <w:tcW w:w="4956" w:type="dxa"/>
          </w:tcPr>
          <w:p w14:paraId="70031FAB" w14:textId="77777777" w:rsidR="003C5FE0" w:rsidRPr="00080977" w:rsidRDefault="003C5FE0" w:rsidP="003C5FE0">
            <w:pPr>
              <w:pStyle w:val="ListParagraph"/>
              <w:numPr>
                <w:ilvl w:val="2"/>
                <w:numId w:val="9"/>
              </w:numPr>
              <w:tabs>
                <w:tab w:val="left" w:pos="567"/>
              </w:tabs>
              <w:ind w:left="0" w:firstLine="0"/>
              <w:jc w:val="both"/>
              <w:textAlignment w:val="baseline"/>
              <w:rPr>
                <w:rFonts w:cs="Arial"/>
                <w:lang w:eastAsia="lt-LT"/>
              </w:rPr>
            </w:pPr>
            <w:r w:rsidRPr="00AC594C">
              <w:rPr>
                <w:rFonts w:cs="Arial"/>
                <w:lang w:eastAsia="lt-LT"/>
              </w:rPr>
              <w:lastRenderedPageBreak/>
              <w:t xml:space="preserve">Occupational health and safety, fire safety requirements, and organizational and/or technological requirements for providing the Services, when the provision of Services was not suspended due to these violations, but 5 (five) or more violations were recorded at a single site, or violations were identified </w:t>
            </w:r>
            <w:r w:rsidRPr="00AC594C">
              <w:rPr>
                <w:rFonts w:cs="Arial"/>
                <w:lang w:eastAsia="lt-LT"/>
              </w:rPr>
              <w:lastRenderedPageBreak/>
              <w:t xml:space="preserve">at the </w:t>
            </w:r>
            <w:r>
              <w:rPr>
                <w:rFonts w:cs="Arial"/>
                <w:lang w:eastAsia="lt-LT"/>
              </w:rPr>
              <w:t xml:space="preserve">Service </w:t>
            </w:r>
            <w:r w:rsidRPr="00AC594C">
              <w:rPr>
                <w:rFonts w:cs="Arial"/>
                <w:lang w:eastAsia="lt-LT"/>
              </w:rPr>
              <w:t xml:space="preserve">Provider’s 5 (five) different sites where the </w:t>
            </w:r>
            <w:r>
              <w:rPr>
                <w:rFonts w:cs="Arial"/>
                <w:lang w:eastAsia="lt-LT"/>
              </w:rPr>
              <w:t xml:space="preserve">Service </w:t>
            </w:r>
            <w:r w:rsidRPr="00AC594C">
              <w:rPr>
                <w:rFonts w:cs="Arial"/>
                <w:lang w:eastAsia="lt-LT"/>
              </w:rPr>
              <w:t>Provider is providing the Services under this Contract.</w:t>
            </w:r>
            <w:r>
              <w:rPr>
                <w:rFonts w:cs="Arial"/>
                <w:lang w:eastAsia="lt-LT"/>
              </w:rPr>
              <w:t>  </w:t>
            </w:r>
          </w:p>
        </w:tc>
      </w:tr>
      <w:tr w:rsidR="003C5FE0" w:rsidRPr="00F42982" w14:paraId="680DFC99" w14:textId="77777777" w:rsidTr="009B222A">
        <w:trPr>
          <w:jc w:val="right"/>
        </w:trPr>
        <w:tc>
          <w:tcPr>
            <w:tcW w:w="4955" w:type="dxa"/>
          </w:tcPr>
          <w:p w14:paraId="10B42CE4" w14:textId="77777777" w:rsidR="003C5FE0" w:rsidRPr="0087585B" w:rsidRDefault="003C5FE0" w:rsidP="003C5FE0">
            <w:pPr>
              <w:numPr>
                <w:ilvl w:val="1"/>
                <w:numId w:val="7"/>
              </w:numPr>
              <w:tabs>
                <w:tab w:val="left" w:pos="599"/>
              </w:tabs>
              <w:ind w:left="0" w:firstLine="0"/>
              <w:jc w:val="both"/>
              <w:textAlignment w:val="baseline"/>
              <w:rPr>
                <w:rFonts w:cs="Arial"/>
                <w:szCs w:val="20"/>
              </w:rPr>
            </w:pPr>
            <w:proofErr w:type="spellStart"/>
            <w:r w:rsidRPr="006A665B">
              <w:rPr>
                <w:rFonts w:eastAsia="Times New Roman" w:cs="Arial"/>
                <w:szCs w:val="20"/>
                <w:lang w:eastAsia="lt-LT"/>
              </w:rPr>
              <w:t>Sustabdžius</w:t>
            </w:r>
            <w:proofErr w:type="spellEnd"/>
            <w:r w:rsidRPr="006A665B">
              <w:rPr>
                <w:rFonts w:eastAsia="Times New Roman" w:cs="Arial"/>
                <w:szCs w:val="20"/>
                <w:lang w:eastAsia="lt-LT"/>
              </w:rPr>
              <w:t xml:space="preserve"> </w:t>
            </w:r>
            <w:r>
              <w:rPr>
                <w:rFonts w:eastAsia="Times New Roman" w:cs="Arial"/>
                <w:szCs w:val="20"/>
                <w:lang w:eastAsia="lt-LT"/>
              </w:rPr>
              <w:t xml:space="preserve">Paslaugų </w:t>
            </w:r>
            <w:r w:rsidRPr="00134757">
              <w:rPr>
                <w:rFonts w:eastAsia="Times New Roman" w:cs="Arial"/>
                <w:szCs w:val="20"/>
                <w:lang w:eastAsia="lt-LT"/>
              </w:rPr>
              <w:t>(</w:t>
            </w:r>
            <w:proofErr w:type="spellStart"/>
            <w:r w:rsidRPr="00134757">
              <w:rPr>
                <w:rFonts w:eastAsia="Times New Roman" w:cs="Arial"/>
                <w:szCs w:val="20"/>
                <w:lang w:eastAsia="lt-LT"/>
              </w:rPr>
              <w:t>ar</w:t>
            </w:r>
            <w:proofErr w:type="spellEnd"/>
            <w:r w:rsidRPr="00134757">
              <w:rPr>
                <w:rFonts w:eastAsia="Times New Roman" w:cs="Arial"/>
                <w:szCs w:val="20"/>
                <w:lang w:eastAsia="lt-LT"/>
              </w:rPr>
              <w:t xml:space="preserve"> </w:t>
            </w:r>
            <w:proofErr w:type="spellStart"/>
            <w:r w:rsidRPr="00134757">
              <w:rPr>
                <w:rFonts w:eastAsia="Times New Roman" w:cs="Arial"/>
                <w:szCs w:val="20"/>
                <w:lang w:eastAsia="lt-LT"/>
              </w:rPr>
              <w:t>jų</w:t>
            </w:r>
            <w:proofErr w:type="spellEnd"/>
            <w:r w:rsidRPr="00134757">
              <w:rPr>
                <w:rFonts w:eastAsia="Times New Roman" w:cs="Arial"/>
                <w:szCs w:val="20"/>
                <w:lang w:eastAsia="lt-LT"/>
              </w:rPr>
              <w:t xml:space="preserve"> </w:t>
            </w:r>
            <w:proofErr w:type="spellStart"/>
            <w:r w:rsidRPr="00134757">
              <w:rPr>
                <w:rFonts w:eastAsia="Times New Roman" w:cs="Arial"/>
                <w:szCs w:val="20"/>
                <w:lang w:eastAsia="lt-LT"/>
              </w:rPr>
              <w:t>dalies</w:t>
            </w:r>
            <w:proofErr w:type="spellEnd"/>
            <w:r w:rsidRPr="00134757">
              <w:rPr>
                <w:rFonts w:eastAsia="Times New Roman" w:cs="Arial"/>
                <w:szCs w:val="20"/>
                <w:lang w:eastAsia="lt-LT"/>
              </w:rPr>
              <w:t>)</w:t>
            </w:r>
            <w:r>
              <w:rPr>
                <w:rFonts w:eastAsia="Times New Roman" w:cs="Arial"/>
                <w:szCs w:val="20"/>
                <w:lang w:eastAsia="lt-LT"/>
              </w:rPr>
              <w:t xml:space="preserve"> </w:t>
            </w:r>
            <w:proofErr w:type="spellStart"/>
            <w:r>
              <w:rPr>
                <w:rFonts w:eastAsia="Times New Roman" w:cs="Arial"/>
                <w:szCs w:val="20"/>
                <w:lang w:eastAsia="lt-LT"/>
              </w:rPr>
              <w:t>teikimą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dėl</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grubių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darbuotojų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ir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sveikatos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bei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gaisrinės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reikalavimų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pažeidimų</w:t>
            </w:r>
            <w:proofErr w:type="spellEnd"/>
            <w:r w:rsidRPr="006A665B">
              <w:rPr>
                <w:rFonts w:eastAsia="Times New Roman" w:cs="Arial"/>
                <w:szCs w:val="20"/>
                <w:lang w:eastAsia="lt-LT"/>
              </w:rPr>
              <w:t xml:space="preserve"> </w:t>
            </w:r>
            <w:proofErr w:type="spellStart"/>
            <w:proofErr w:type="gramStart"/>
            <w:r w:rsidRPr="006A665B">
              <w:rPr>
                <w:rFonts w:eastAsia="Times New Roman" w:cs="Arial"/>
                <w:szCs w:val="20"/>
                <w:lang w:eastAsia="lt-LT"/>
              </w:rPr>
              <w:t>bei</w:t>
            </w:r>
            <w:proofErr w:type="spellEnd"/>
            <w:r w:rsidRPr="006A665B">
              <w:rPr>
                <w:rFonts w:eastAsia="Times New Roman" w:cs="Arial"/>
                <w:szCs w:val="20"/>
                <w:lang w:eastAsia="lt-LT"/>
              </w:rPr>
              <w:t>  3.4</w:t>
            </w:r>
            <w:proofErr w:type="gramEnd"/>
            <w:r w:rsidRPr="006A665B">
              <w:rPr>
                <w:rFonts w:eastAsia="Times New Roman" w:cs="Arial"/>
                <w:szCs w:val="20"/>
                <w:lang w:eastAsia="lt-LT"/>
              </w:rPr>
              <w:t xml:space="preserve"> </w:t>
            </w:r>
            <w:proofErr w:type="spellStart"/>
            <w:r w:rsidRPr="006A665B">
              <w:rPr>
                <w:rFonts w:eastAsia="Times New Roman" w:cs="Arial"/>
                <w:szCs w:val="20"/>
                <w:lang w:eastAsia="lt-LT"/>
              </w:rPr>
              <w:t>punkte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numatytais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atvejais</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teikimo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terminai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nurodyti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Sutartyje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negali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būti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pratęsti</w:t>
            </w:r>
            <w:proofErr w:type="spellEnd"/>
            <w:r>
              <w:rPr>
                <w:rFonts w:eastAsia="Times New Roman" w:cs="Arial"/>
                <w:szCs w:val="20"/>
                <w:lang w:eastAsia="lt-LT"/>
              </w:rPr>
              <w:t>.</w:t>
            </w:r>
          </w:p>
        </w:tc>
        <w:tc>
          <w:tcPr>
            <w:tcW w:w="4956" w:type="dxa"/>
          </w:tcPr>
          <w:p w14:paraId="6B2AE7DD" w14:textId="77777777" w:rsidR="003C5FE0" w:rsidRPr="00F42982" w:rsidRDefault="003C5FE0" w:rsidP="003C5FE0">
            <w:pPr>
              <w:pStyle w:val="ListParagraph"/>
              <w:numPr>
                <w:ilvl w:val="1"/>
                <w:numId w:val="11"/>
              </w:numPr>
              <w:tabs>
                <w:tab w:val="left" w:pos="600"/>
              </w:tabs>
              <w:ind w:left="0" w:firstLine="0"/>
              <w:jc w:val="both"/>
              <w:textAlignment w:val="baseline"/>
              <w:rPr>
                <w:rFonts w:cs="Arial"/>
                <w:lang w:eastAsia="lt-LT"/>
              </w:rPr>
            </w:pPr>
            <w:r w:rsidRPr="00AC594C">
              <w:rPr>
                <w:rFonts w:cs="Arial"/>
                <w:lang w:eastAsia="lt-LT"/>
              </w:rPr>
              <w:t>The deadlines of the provision of Services under the Contract cannot be extended if the provision of Services</w:t>
            </w:r>
            <w:r>
              <w:rPr>
                <w:rFonts w:cs="Arial"/>
                <w:lang w:eastAsia="lt-LT"/>
              </w:rPr>
              <w:t xml:space="preserve"> </w:t>
            </w:r>
            <w:r w:rsidRPr="0043411F">
              <w:rPr>
                <w:rFonts w:cs="Arial"/>
                <w:lang w:val="en-GB" w:eastAsia="lt-LT"/>
              </w:rPr>
              <w:t>(or part thereof)</w:t>
            </w:r>
            <w:r w:rsidRPr="00AC594C">
              <w:rPr>
                <w:rFonts w:cs="Arial"/>
                <w:lang w:eastAsia="lt-LT"/>
              </w:rPr>
              <w:t xml:space="preserve"> was suspended due to gross violations of occupational health and safety or fire safety regulations, and in the cases described in clause 3.4.  </w:t>
            </w:r>
          </w:p>
        </w:tc>
      </w:tr>
      <w:tr w:rsidR="003C5FE0" w:rsidRPr="00D26EB7" w14:paraId="3AE49A35" w14:textId="77777777" w:rsidTr="009B222A">
        <w:trPr>
          <w:jc w:val="right"/>
        </w:trPr>
        <w:tc>
          <w:tcPr>
            <w:tcW w:w="4955" w:type="dxa"/>
          </w:tcPr>
          <w:p w14:paraId="7BA06866" w14:textId="77777777" w:rsidR="003C5FE0" w:rsidRPr="0087585B" w:rsidRDefault="003C5FE0" w:rsidP="003C5FE0">
            <w:pPr>
              <w:numPr>
                <w:ilvl w:val="1"/>
                <w:numId w:val="7"/>
              </w:numPr>
              <w:tabs>
                <w:tab w:val="left" w:pos="599"/>
              </w:tabs>
              <w:ind w:left="0" w:firstLine="0"/>
              <w:jc w:val="both"/>
              <w:textAlignment w:val="baseline"/>
              <w:rPr>
                <w:rFonts w:cs="Arial"/>
                <w:szCs w:val="20"/>
              </w:rPr>
            </w:pPr>
            <w:proofErr w:type="spellStart"/>
            <w:r w:rsidRPr="006A665B">
              <w:rPr>
                <w:rFonts w:eastAsia="Times New Roman" w:cs="Arial"/>
                <w:szCs w:val="20"/>
                <w:lang w:eastAsia="lt-LT"/>
              </w:rPr>
              <w:t>Sustabdžius</w:t>
            </w:r>
            <w:proofErr w:type="spellEnd"/>
            <w:r w:rsidRPr="006A665B">
              <w:rPr>
                <w:rFonts w:eastAsia="Times New Roman" w:cs="Arial"/>
                <w:szCs w:val="20"/>
                <w:lang w:eastAsia="lt-LT"/>
              </w:rPr>
              <w:t xml:space="preserve"> </w:t>
            </w:r>
            <w:r>
              <w:rPr>
                <w:rFonts w:eastAsia="Times New Roman" w:cs="Arial"/>
                <w:szCs w:val="20"/>
                <w:lang w:eastAsia="lt-LT"/>
              </w:rPr>
              <w:t xml:space="preserve">Paslaugų </w:t>
            </w:r>
            <w:r w:rsidRPr="0043411F">
              <w:rPr>
                <w:rFonts w:eastAsia="Times New Roman" w:cs="Arial"/>
                <w:szCs w:val="20"/>
                <w:lang w:eastAsia="lt-LT"/>
              </w:rPr>
              <w:t>(</w:t>
            </w:r>
            <w:proofErr w:type="spellStart"/>
            <w:r w:rsidRPr="0043411F">
              <w:rPr>
                <w:rFonts w:eastAsia="Times New Roman" w:cs="Arial"/>
                <w:szCs w:val="20"/>
                <w:lang w:eastAsia="lt-LT"/>
              </w:rPr>
              <w:t>ar</w:t>
            </w:r>
            <w:proofErr w:type="spellEnd"/>
            <w:r w:rsidRPr="0043411F">
              <w:rPr>
                <w:rFonts w:eastAsia="Times New Roman" w:cs="Arial"/>
                <w:szCs w:val="20"/>
                <w:lang w:eastAsia="lt-LT"/>
              </w:rPr>
              <w:t xml:space="preserve"> </w:t>
            </w:r>
            <w:proofErr w:type="spellStart"/>
            <w:r w:rsidRPr="0043411F">
              <w:rPr>
                <w:rFonts w:eastAsia="Times New Roman" w:cs="Arial"/>
                <w:szCs w:val="20"/>
                <w:lang w:eastAsia="lt-LT"/>
              </w:rPr>
              <w:t>jų</w:t>
            </w:r>
            <w:proofErr w:type="spellEnd"/>
            <w:r w:rsidRPr="0043411F">
              <w:rPr>
                <w:rFonts w:eastAsia="Times New Roman" w:cs="Arial"/>
                <w:szCs w:val="20"/>
                <w:lang w:eastAsia="lt-LT"/>
              </w:rPr>
              <w:t xml:space="preserve"> </w:t>
            </w:r>
            <w:proofErr w:type="spellStart"/>
            <w:r w:rsidRPr="0043411F">
              <w:rPr>
                <w:rFonts w:eastAsia="Times New Roman" w:cs="Arial"/>
                <w:szCs w:val="20"/>
                <w:lang w:eastAsia="lt-LT"/>
              </w:rPr>
              <w:t>dalies</w:t>
            </w:r>
            <w:proofErr w:type="spellEnd"/>
            <w:r w:rsidRPr="0043411F">
              <w:rPr>
                <w:rFonts w:eastAsia="Times New Roman" w:cs="Arial"/>
                <w:szCs w:val="20"/>
                <w:lang w:eastAsia="lt-LT"/>
              </w:rPr>
              <w:t>)</w:t>
            </w:r>
            <w:r>
              <w:rPr>
                <w:rFonts w:eastAsia="Times New Roman" w:cs="Arial"/>
                <w:szCs w:val="20"/>
                <w:lang w:eastAsia="lt-LT"/>
              </w:rPr>
              <w:t xml:space="preserve"> </w:t>
            </w:r>
            <w:proofErr w:type="spellStart"/>
            <w:r>
              <w:rPr>
                <w:rFonts w:eastAsia="Times New Roman" w:cs="Arial"/>
                <w:szCs w:val="20"/>
                <w:lang w:eastAsia="lt-LT"/>
              </w:rPr>
              <w:t>teikimą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dėl</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grubių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ir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gaisrinės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reikalavimų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pažeidimų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apie</w:t>
            </w:r>
            <w:proofErr w:type="spellEnd"/>
            <w:r w:rsidRPr="006A665B">
              <w:rPr>
                <w:rFonts w:eastAsia="Times New Roman" w:cs="Arial"/>
                <w:szCs w:val="20"/>
                <w:lang w:eastAsia="lt-LT"/>
              </w:rPr>
              <w:t xml:space="preserve"> tai </w:t>
            </w:r>
            <w:proofErr w:type="spellStart"/>
            <w:r w:rsidRPr="006A665B">
              <w:rPr>
                <w:rFonts w:eastAsia="Times New Roman" w:cs="Arial"/>
                <w:szCs w:val="20"/>
                <w:lang w:eastAsia="lt-LT"/>
              </w:rPr>
              <w:t>informuojamas</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vadovas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specialiųjų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statybos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vadovas</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teikėjui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surašomas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įpareigojimas</w:t>
            </w:r>
            <w:proofErr w:type="spellEnd"/>
            <w:r w:rsidRPr="006A665B">
              <w:rPr>
                <w:rFonts w:eastAsia="Times New Roman" w:cs="Arial"/>
                <w:szCs w:val="20"/>
                <w:lang w:eastAsia="lt-LT"/>
              </w:rPr>
              <w:t xml:space="preserve"> / </w:t>
            </w:r>
            <w:proofErr w:type="spellStart"/>
            <w:r>
              <w:rPr>
                <w:rFonts w:eastAsia="Times New Roman" w:cs="Arial"/>
                <w:szCs w:val="20"/>
                <w:lang w:eastAsia="lt-LT"/>
              </w:rPr>
              <w:t>Paslaugų</w:t>
            </w:r>
            <w:proofErr w:type="spellEnd"/>
            <w:r>
              <w:rPr>
                <w:rFonts w:eastAsia="Times New Roman" w:cs="Arial"/>
                <w:szCs w:val="20"/>
                <w:lang w:eastAsia="lt-LT"/>
              </w:rPr>
              <w:t xml:space="preserve"> </w:t>
            </w:r>
            <w:r w:rsidRPr="0043411F">
              <w:rPr>
                <w:rFonts w:eastAsia="Times New Roman" w:cs="Arial"/>
                <w:szCs w:val="20"/>
                <w:lang w:eastAsia="lt-LT"/>
              </w:rPr>
              <w:t>(</w:t>
            </w:r>
            <w:proofErr w:type="spellStart"/>
            <w:r w:rsidRPr="0043411F">
              <w:rPr>
                <w:rFonts w:eastAsia="Times New Roman" w:cs="Arial"/>
                <w:szCs w:val="20"/>
                <w:lang w:eastAsia="lt-LT"/>
              </w:rPr>
              <w:t>ar</w:t>
            </w:r>
            <w:proofErr w:type="spellEnd"/>
            <w:r w:rsidRPr="0043411F">
              <w:rPr>
                <w:rFonts w:eastAsia="Times New Roman" w:cs="Arial"/>
                <w:szCs w:val="20"/>
                <w:lang w:eastAsia="lt-LT"/>
              </w:rPr>
              <w:t xml:space="preserve"> </w:t>
            </w:r>
            <w:proofErr w:type="spellStart"/>
            <w:r w:rsidRPr="0043411F">
              <w:rPr>
                <w:rFonts w:eastAsia="Times New Roman" w:cs="Arial"/>
                <w:szCs w:val="20"/>
                <w:lang w:eastAsia="lt-LT"/>
              </w:rPr>
              <w:t>jų</w:t>
            </w:r>
            <w:proofErr w:type="spellEnd"/>
            <w:r w:rsidRPr="0043411F">
              <w:rPr>
                <w:rFonts w:eastAsia="Times New Roman" w:cs="Arial"/>
                <w:szCs w:val="20"/>
                <w:lang w:eastAsia="lt-LT"/>
              </w:rPr>
              <w:t xml:space="preserve"> </w:t>
            </w:r>
            <w:proofErr w:type="spellStart"/>
            <w:r w:rsidRPr="0043411F">
              <w:rPr>
                <w:rFonts w:eastAsia="Times New Roman" w:cs="Arial"/>
                <w:szCs w:val="20"/>
                <w:lang w:eastAsia="lt-LT"/>
              </w:rPr>
              <w:t>dalies</w:t>
            </w:r>
            <w:proofErr w:type="spellEnd"/>
            <w:r w:rsidRPr="0043411F">
              <w:rPr>
                <w:rFonts w:eastAsia="Times New Roman" w:cs="Arial"/>
                <w:szCs w:val="20"/>
                <w:lang w:eastAsia="lt-LT"/>
              </w:rPr>
              <w:t>)</w:t>
            </w:r>
            <w:r>
              <w:rPr>
                <w:rFonts w:eastAsia="Times New Roman" w:cs="Arial"/>
                <w:szCs w:val="20"/>
                <w:lang w:eastAsia="lt-LT"/>
              </w:rPr>
              <w:t xml:space="preserve"> </w:t>
            </w:r>
            <w:proofErr w:type="spellStart"/>
            <w:r>
              <w:rPr>
                <w:rFonts w:eastAsia="Times New Roman" w:cs="Arial"/>
                <w:szCs w:val="20"/>
                <w:lang w:eastAsia="lt-LT"/>
              </w:rPr>
              <w:t>teikimo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sustabdymo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aktas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pašalinti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ir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sveikatos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teisės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aktų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gaisrinės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bei</w:t>
            </w:r>
            <w:proofErr w:type="spellEnd"/>
            <w:r w:rsidRPr="006A665B">
              <w:rPr>
                <w:rFonts w:eastAsia="Times New Roman" w:cs="Arial"/>
                <w:szCs w:val="20"/>
                <w:lang w:eastAsia="lt-LT"/>
              </w:rPr>
              <w:t xml:space="preserve"> </w:t>
            </w:r>
            <w:proofErr w:type="spellStart"/>
            <w:r>
              <w:rPr>
                <w:rFonts w:eastAsia="Times New Roman" w:cs="Arial"/>
                <w:szCs w:val="20"/>
                <w:lang w:eastAsia="lt-LT"/>
              </w:rPr>
              <w:t>Kliento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vidaus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teisės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aktų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reglamentuojančių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darbuotojų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saugos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ir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sveikatos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reikalavimus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pažeidimus</w:t>
            </w:r>
            <w:proofErr w:type="spellEnd"/>
            <w:r>
              <w:rPr>
                <w:rFonts w:eastAsia="Times New Roman" w:cs="Arial"/>
                <w:szCs w:val="20"/>
                <w:lang w:eastAsia="lt-LT"/>
              </w:rPr>
              <w:t>.</w:t>
            </w:r>
          </w:p>
        </w:tc>
        <w:tc>
          <w:tcPr>
            <w:tcW w:w="4956" w:type="dxa"/>
          </w:tcPr>
          <w:p w14:paraId="53D203B2" w14:textId="77777777" w:rsidR="003C5FE0" w:rsidRPr="00D26EB7" w:rsidRDefault="003C5FE0" w:rsidP="003C5FE0">
            <w:pPr>
              <w:pStyle w:val="ListParagraph"/>
              <w:numPr>
                <w:ilvl w:val="1"/>
                <w:numId w:val="11"/>
              </w:numPr>
              <w:tabs>
                <w:tab w:val="left" w:pos="600"/>
              </w:tabs>
              <w:ind w:left="0" w:firstLine="0"/>
              <w:jc w:val="both"/>
              <w:textAlignment w:val="baseline"/>
              <w:rPr>
                <w:rFonts w:cs="Arial"/>
                <w:lang w:eastAsia="lt-LT"/>
              </w:rPr>
            </w:pPr>
            <w:r w:rsidRPr="00AC594C">
              <w:rPr>
                <w:rFonts w:cs="Arial"/>
                <w:lang w:eastAsia="lt-LT"/>
              </w:rPr>
              <w:t>In the event of a suspension of the Services</w:t>
            </w:r>
            <w:r>
              <w:rPr>
                <w:rFonts w:cs="Arial"/>
                <w:lang w:eastAsia="lt-LT"/>
              </w:rPr>
              <w:t xml:space="preserve"> </w:t>
            </w:r>
            <w:r w:rsidRPr="0043411F">
              <w:rPr>
                <w:rFonts w:cs="Arial"/>
                <w:lang w:val="en-GB" w:eastAsia="lt-LT"/>
              </w:rPr>
              <w:t>(or part thereof)</w:t>
            </w:r>
            <w:r w:rsidRPr="00AC594C">
              <w:rPr>
                <w:rFonts w:cs="Arial"/>
                <w:lang w:eastAsia="lt-LT"/>
              </w:rPr>
              <w:t xml:space="preserve"> due to gross violations of safety or fire safety regulations, the </w:t>
            </w:r>
            <w:r>
              <w:rPr>
                <w:rFonts w:cs="Arial"/>
                <w:lang w:eastAsia="lt-LT"/>
              </w:rPr>
              <w:t xml:space="preserve">Service </w:t>
            </w:r>
            <w:r w:rsidRPr="00AC594C">
              <w:rPr>
                <w:rFonts w:cs="Arial"/>
                <w:lang w:eastAsia="lt-LT"/>
              </w:rPr>
              <w:t>Provider’s site manager or special construction supervisor shall be informed, and a mandate / Suspension of Services</w:t>
            </w:r>
            <w:r>
              <w:rPr>
                <w:rFonts w:cs="Arial"/>
                <w:lang w:eastAsia="lt-LT"/>
              </w:rPr>
              <w:t xml:space="preserve"> </w:t>
            </w:r>
            <w:r w:rsidRPr="00AF373E">
              <w:rPr>
                <w:rFonts w:cs="Arial"/>
                <w:lang w:val="en-GB" w:eastAsia="lt-LT"/>
              </w:rPr>
              <w:t>(or part thereof)</w:t>
            </w:r>
            <w:r w:rsidRPr="00AC594C">
              <w:rPr>
                <w:rFonts w:cs="Arial"/>
                <w:lang w:eastAsia="lt-LT"/>
              </w:rPr>
              <w:t xml:space="preserve"> Act shall be issued requiring the </w:t>
            </w:r>
            <w:r>
              <w:rPr>
                <w:rFonts w:cs="Arial"/>
                <w:lang w:eastAsia="lt-LT"/>
              </w:rPr>
              <w:t xml:space="preserve">Service </w:t>
            </w:r>
            <w:r w:rsidRPr="00AC594C">
              <w:rPr>
                <w:rFonts w:cs="Arial"/>
                <w:lang w:eastAsia="lt-LT"/>
              </w:rPr>
              <w:t>Provider to eliminate the violations of health and safety or fire safety regulations, or the violations of the Buyer’s internal legal acts governing occupational health and safety requirements. </w:t>
            </w:r>
          </w:p>
        </w:tc>
      </w:tr>
      <w:tr w:rsidR="003C5FE0" w:rsidRPr="00D26EB7" w14:paraId="63E64E45" w14:textId="77777777" w:rsidTr="009B222A">
        <w:trPr>
          <w:jc w:val="right"/>
        </w:trPr>
        <w:tc>
          <w:tcPr>
            <w:tcW w:w="4955" w:type="dxa"/>
          </w:tcPr>
          <w:p w14:paraId="6EFCB539" w14:textId="77777777" w:rsidR="003C5FE0" w:rsidRPr="0087585B" w:rsidRDefault="003C5FE0" w:rsidP="003C5FE0">
            <w:pPr>
              <w:numPr>
                <w:ilvl w:val="1"/>
                <w:numId w:val="7"/>
              </w:numPr>
              <w:tabs>
                <w:tab w:val="left" w:pos="599"/>
              </w:tabs>
              <w:ind w:left="0" w:firstLine="0"/>
              <w:jc w:val="both"/>
              <w:textAlignment w:val="baseline"/>
              <w:rPr>
                <w:rFonts w:cs="Arial"/>
                <w:szCs w:val="20"/>
              </w:rPr>
            </w:pPr>
            <w:proofErr w:type="spellStart"/>
            <w:r w:rsidRPr="006A665B">
              <w:rPr>
                <w:rFonts w:eastAsia="Times New Roman" w:cs="Arial"/>
                <w:szCs w:val="20"/>
                <w:lang w:eastAsia="lt-LT"/>
              </w:rPr>
              <w:t>Pašalinus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pažeidimus</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teikėjas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privalo</w:t>
            </w:r>
            <w:proofErr w:type="spellEnd"/>
            <w:r w:rsidRPr="006A665B">
              <w:rPr>
                <w:rFonts w:eastAsia="Times New Roman" w:cs="Arial"/>
                <w:szCs w:val="20"/>
                <w:lang w:eastAsia="lt-LT"/>
              </w:rPr>
              <w:t xml:space="preserve"> </w:t>
            </w:r>
            <w:proofErr w:type="spellStart"/>
            <w:proofErr w:type="gramStart"/>
            <w:r w:rsidRPr="006A665B">
              <w:rPr>
                <w:rFonts w:eastAsia="Times New Roman" w:cs="Arial"/>
                <w:szCs w:val="20"/>
                <w:lang w:eastAsia="lt-LT"/>
              </w:rPr>
              <w:t>raštu</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informuoti</w:t>
            </w:r>
            <w:proofErr w:type="spellEnd"/>
            <w:proofErr w:type="gramEnd"/>
            <w:r w:rsidRPr="006A665B">
              <w:rPr>
                <w:rFonts w:eastAsia="Times New Roman" w:cs="Arial"/>
                <w:szCs w:val="20"/>
                <w:lang w:eastAsia="lt-LT"/>
              </w:rPr>
              <w:t xml:space="preserve"> </w:t>
            </w:r>
            <w:proofErr w:type="spellStart"/>
            <w:r>
              <w:rPr>
                <w:rFonts w:eastAsia="Times New Roman" w:cs="Arial"/>
                <w:szCs w:val="20"/>
                <w:lang w:eastAsia="lt-LT"/>
              </w:rPr>
              <w:t>Kliento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atsakingą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darbuotoją</w:t>
            </w:r>
            <w:proofErr w:type="spellEnd"/>
          </w:p>
        </w:tc>
        <w:tc>
          <w:tcPr>
            <w:tcW w:w="4956" w:type="dxa"/>
          </w:tcPr>
          <w:p w14:paraId="6FC140F8" w14:textId="77777777" w:rsidR="003C5FE0" w:rsidRPr="00D26EB7" w:rsidRDefault="003C5FE0" w:rsidP="003C5FE0">
            <w:pPr>
              <w:pStyle w:val="ListParagraph"/>
              <w:numPr>
                <w:ilvl w:val="1"/>
                <w:numId w:val="11"/>
              </w:numPr>
              <w:tabs>
                <w:tab w:val="left" w:pos="600"/>
              </w:tabs>
              <w:ind w:left="0" w:firstLine="0"/>
              <w:jc w:val="both"/>
              <w:textAlignment w:val="baseline"/>
              <w:rPr>
                <w:rFonts w:cs="Arial"/>
                <w:lang w:eastAsia="lt-LT"/>
              </w:rPr>
            </w:pPr>
            <w:r w:rsidRPr="00AC594C">
              <w:rPr>
                <w:rFonts w:cs="Arial"/>
                <w:lang w:eastAsia="lt-LT"/>
              </w:rPr>
              <w:t xml:space="preserve">Once the violations have been eliminated, the </w:t>
            </w:r>
            <w:r>
              <w:rPr>
                <w:rFonts w:cs="Arial"/>
                <w:lang w:eastAsia="lt-LT"/>
              </w:rPr>
              <w:t xml:space="preserve">Service </w:t>
            </w:r>
            <w:r w:rsidRPr="00AC594C">
              <w:rPr>
                <w:rFonts w:cs="Arial"/>
                <w:lang w:eastAsia="lt-LT"/>
              </w:rPr>
              <w:t>Provider must inform the Buyer's responsible employee in writing. </w:t>
            </w:r>
          </w:p>
        </w:tc>
      </w:tr>
      <w:tr w:rsidR="003C5FE0" w:rsidRPr="00D26EB7" w14:paraId="1625ED25" w14:textId="77777777" w:rsidTr="009B222A">
        <w:trPr>
          <w:jc w:val="right"/>
        </w:trPr>
        <w:tc>
          <w:tcPr>
            <w:tcW w:w="4955" w:type="dxa"/>
          </w:tcPr>
          <w:p w14:paraId="1555A7BA" w14:textId="77777777" w:rsidR="003C5FE0" w:rsidRPr="0087585B" w:rsidRDefault="003C5FE0" w:rsidP="003C5FE0">
            <w:pPr>
              <w:numPr>
                <w:ilvl w:val="1"/>
                <w:numId w:val="7"/>
              </w:numPr>
              <w:tabs>
                <w:tab w:val="left" w:pos="599"/>
              </w:tabs>
              <w:ind w:left="0" w:firstLine="0"/>
              <w:jc w:val="both"/>
              <w:textAlignment w:val="baseline"/>
              <w:rPr>
                <w:rFonts w:cs="Arial"/>
                <w:szCs w:val="20"/>
              </w:rPr>
            </w:pP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teikėjas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garantuoja</w:t>
            </w:r>
            <w:proofErr w:type="spellEnd"/>
            <w:r w:rsidRPr="006A665B">
              <w:rPr>
                <w:rFonts w:eastAsia="Times New Roman" w:cs="Arial"/>
                <w:szCs w:val="20"/>
                <w:lang w:eastAsia="lt-LT"/>
              </w:rPr>
              <w:t xml:space="preserve"> </w:t>
            </w:r>
            <w:proofErr w:type="spellStart"/>
            <w:r>
              <w:rPr>
                <w:rFonts w:eastAsia="Times New Roman" w:cs="Arial"/>
                <w:szCs w:val="20"/>
                <w:lang w:eastAsia="lt-LT"/>
              </w:rPr>
              <w:t>Klientui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ir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tretiesiems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asmenims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nuostolių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atlyginimą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jei</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darbuotojai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Sutarties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vykdymo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metu</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sunaikintų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kitaip</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sugadintų</w:t>
            </w:r>
            <w:proofErr w:type="spellEnd"/>
            <w:r w:rsidRPr="006A665B">
              <w:rPr>
                <w:rFonts w:eastAsia="Times New Roman" w:cs="Arial"/>
                <w:szCs w:val="20"/>
                <w:lang w:eastAsia="lt-LT"/>
              </w:rPr>
              <w:t xml:space="preserve"> </w:t>
            </w:r>
            <w:proofErr w:type="spellStart"/>
            <w:r>
              <w:rPr>
                <w:rFonts w:eastAsia="Times New Roman" w:cs="Arial"/>
                <w:szCs w:val="20"/>
                <w:lang w:eastAsia="lt-LT"/>
              </w:rPr>
              <w:t>Kliento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trečiųjų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asmenų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turtą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sukeltų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žalą</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sveikatai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gyvybei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ir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jei</w:t>
            </w:r>
            <w:proofErr w:type="spellEnd"/>
            <w:r w:rsidRPr="006A665B">
              <w:rPr>
                <w:rFonts w:eastAsia="Times New Roman" w:cs="Arial"/>
                <w:szCs w:val="20"/>
                <w:lang w:eastAsia="lt-LT"/>
              </w:rPr>
              <w:t xml:space="preserve"> </w:t>
            </w:r>
            <w:proofErr w:type="spellStart"/>
            <w:r>
              <w:rPr>
                <w:rFonts w:eastAsia="Times New Roman" w:cs="Arial"/>
                <w:szCs w:val="20"/>
                <w:lang w:eastAsia="lt-LT"/>
              </w:rPr>
              <w:t>Paslaugų</w:t>
            </w:r>
            <w:proofErr w:type="spellEnd"/>
            <w:r>
              <w:rPr>
                <w:rFonts w:eastAsia="Times New Roman" w:cs="Arial"/>
                <w:szCs w:val="20"/>
                <w:lang w:eastAsia="lt-LT"/>
              </w:rPr>
              <w:t xml:space="preserve"> </w:t>
            </w:r>
            <w:proofErr w:type="spellStart"/>
            <w:r>
              <w:rPr>
                <w:rFonts w:eastAsia="Times New Roman" w:cs="Arial"/>
                <w:szCs w:val="20"/>
                <w:lang w:eastAsia="lt-LT"/>
              </w:rPr>
              <w:t>teikėjo</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darbuotojai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nesilaikytų</w:t>
            </w:r>
            <w:proofErr w:type="spellEnd"/>
            <w:r w:rsidRPr="006A665B">
              <w:rPr>
                <w:rFonts w:eastAsia="Times New Roman" w:cs="Arial"/>
                <w:szCs w:val="20"/>
                <w:lang w:eastAsia="lt-LT"/>
              </w:rPr>
              <w:t xml:space="preserve"> Lietuvos </w:t>
            </w:r>
            <w:proofErr w:type="spellStart"/>
            <w:r w:rsidRPr="006A665B">
              <w:rPr>
                <w:rFonts w:eastAsia="Times New Roman" w:cs="Arial"/>
                <w:szCs w:val="20"/>
                <w:lang w:eastAsia="lt-LT"/>
              </w:rPr>
              <w:t>Respublikoje</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galiojančių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teisės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aktų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reikalavimų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ir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dėl</w:t>
            </w:r>
            <w:proofErr w:type="spellEnd"/>
            <w:r w:rsidRPr="006A665B">
              <w:rPr>
                <w:rFonts w:eastAsia="Times New Roman" w:cs="Arial"/>
                <w:szCs w:val="20"/>
                <w:lang w:eastAsia="lt-LT"/>
              </w:rPr>
              <w:t xml:space="preserve"> to </w:t>
            </w:r>
            <w:proofErr w:type="spellStart"/>
            <w:r>
              <w:rPr>
                <w:rFonts w:eastAsia="Times New Roman" w:cs="Arial"/>
                <w:szCs w:val="20"/>
                <w:lang w:eastAsia="lt-LT"/>
              </w:rPr>
              <w:t>Klientui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ir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tretiesiems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asmenims</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būtų</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pateikti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reikalavimai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ar</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pradėti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procesiniai</w:t>
            </w:r>
            <w:proofErr w:type="spellEnd"/>
            <w:r w:rsidRPr="006A665B">
              <w:rPr>
                <w:rFonts w:eastAsia="Times New Roman" w:cs="Arial"/>
                <w:szCs w:val="20"/>
                <w:lang w:eastAsia="lt-LT"/>
              </w:rPr>
              <w:t xml:space="preserve"> </w:t>
            </w:r>
            <w:proofErr w:type="spellStart"/>
            <w:r w:rsidRPr="006A665B">
              <w:rPr>
                <w:rFonts w:eastAsia="Times New Roman" w:cs="Arial"/>
                <w:szCs w:val="20"/>
                <w:lang w:eastAsia="lt-LT"/>
              </w:rPr>
              <w:t>veiksmai</w:t>
            </w:r>
            <w:proofErr w:type="spellEnd"/>
          </w:p>
        </w:tc>
        <w:tc>
          <w:tcPr>
            <w:tcW w:w="4956" w:type="dxa"/>
          </w:tcPr>
          <w:p w14:paraId="12104B50" w14:textId="77777777" w:rsidR="003C5FE0" w:rsidRPr="00D26EB7" w:rsidRDefault="003C5FE0" w:rsidP="003C5FE0">
            <w:pPr>
              <w:pStyle w:val="ListParagraph"/>
              <w:numPr>
                <w:ilvl w:val="1"/>
                <w:numId w:val="11"/>
              </w:numPr>
              <w:tabs>
                <w:tab w:val="left" w:pos="600"/>
              </w:tabs>
              <w:ind w:left="0" w:firstLine="0"/>
              <w:jc w:val="both"/>
              <w:textAlignment w:val="baseline"/>
              <w:rPr>
                <w:rFonts w:cs="Arial"/>
                <w:lang w:eastAsia="lt-LT"/>
              </w:rPr>
            </w:pPr>
            <w:r w:rsidRPr="00AC594C">
              <w:rPr>
                <w:rFonts w:cs="Arial"/>
                <w:lang w:eastAsia="lt-LT"/>
              </w:rPr>
              <w:t xml:space="preserve">The Provider guarantees compensation for any damages caused to the Buyer and/or third parties if the </w:t>
            </w:r>
            <w:r>
              <w:rPr>
                <w:rFonts w:cs="Arial"/>
                <w:lang w:eastAsia="lt-LT"/>
              </w:rPr>
              <w:t xml:space="preserve">Service </w:t>
            </w:r>
            <w:r w:rsidRPr="00AC594C">
              <w:rPr>
                <w:rFonts w:cs="Arial"/>
                <w:lang w:eastAsia="lt-LT"/>
              </w:rPr>
              <w:t xml:space="preserve">Provider’s personnel damage or destroy the Buyer’s or third-party property, or cause harm to health or life or/and if the </w:t>
            </w:r>
            <w:r>
              <w:rPr>
                <w:rFonts w:cs="Arial"/>
                <w:lang w:eastAsia="lt-LT"/>
              </w:rPr>
              <w:t xml:space="preserve">Service </w:t>
            </w:r>
            <w:r w:rsidRPr="00AC594C">
              <w:rPr>
                <w:rFonts w:cs="Arial"/>
                <w:lang w:eastAsia="lt-LT"/>
              </w:rPr>
              <w:t>Provider’s personnel fail to comply with the requirements of legal acts in force in the Republic of Lithuania and as a result, claims are submitted to the Buyer and/or third parties, or procedural actions are initiated.</w:t>
            </w:r>
          </w:p>
        </w:tc>
      </w:tr>
    </w:tbl>
    <w:p w14:paraId="480756F1" w14:textId="77777777" w:rsidR="003C5FE0" w:rsidRDefault="003C5FE0" w:rsidP="003C5FE0">
      <w:pPr>
        <w:shd w:val="clear" w:color="auto" w:fill="FFFFFF" w:themeFill="background1"/>
        <w:rPr>
          <w:lang w:val="lt-LT"/>
        </w:rPr>
      </w:pPr>
    </w:p>
    <w:tbl>
      <w:tblPr>
        <w:tblStyle w:val="TableGrid"/>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4814"/>
      </w:tblGrid>
      <w:tr w:rsidR="003C5FE0" w:rsidRPr="00893C75" w14:paraId="6E17683D" w14:textId="77777777" w:rsidTr="009B222A">
        <w:tc>
          <w:tcPr>
            <w:tcW w:w="4967" w:type="dxa"/>
          </w:tcPr>
          <w:p w14:paraId="5C9F45B9" w14:textId="77777777" w:rsidR="003C5FE0" w:rsidRDefault="003C5FE0" w:rsidP="009B222A">
            <w:pPr>
              <w:pStyle w:val="BodyTextIndent"/>
              <w:rPr>
                <w:rFonts w:cs="Arial"/>
                <w:b/>
              </w:rPr>
            </w:pPr>
          </w:p>
          <w:p w14:paraId="6542B2CE" w14:textId="77777777" w:rsidR="003C5FE0" w:rsidRPr="00893C75" w:rsidRDefault="003C5FE0" w:rsidP="009B222A">
            <w:pPr>
              <w:pStyle w:val="BodyTextIndent"/>
              <w:rPr>
                <w:rFonts w:cs="Arial"/>
                <w:b/>
              </w:rPr>
            </w:pPr>
            <w:proofErr w:type="spellStart"/>
            <w:r>
              <w:rPr>
                <w:rFonts w:cs="Arial"/>
                <w:b/>
              </w:rPr>
              <w:t>Paslaugų</w:t>
            </w:r>
            <w:proofErr w:type="spellEnd"/>
            <w:r>
              <w:rPr>
                <w:rFonts w:cs="Arial"/>
                <w:b/>
              </w:rPr>
              <w:t xml:space="preserve"> </w:t>
            </w:r>
            <w:proofErr w:type="spellStart"/>
            <w:r>
              <w:rPr>
                <w:rFonts w:cs="Arial"/>
                <w:b/>
              </w:rPr>
              <w:t>teikėjas</w:t>
            </w:r>
            <w:proofErr w:type="spellEnd"/>
          </w:p>
          <w:p w14:paraId="4AD2788E" w14:textId="77777777" w:rsidR="003C5FE0" w:rsidRPr="00893C75" w:rsidRDefault="003C5FE0" w:rsidP="009B222A">
            <w:pPr>
              <w:pStyle w:val="BodyTextIndent"/>
              <w:rPr>
                <w:rFonts w:cs="Arial"/>
                <w:b/>
              </w:rPr>
            </w:pPr>
          </w:p>
          <w:p w14:paraId="0767B2C3" w14:textId="77777777" w:rsidR="003C5FE0" w:rsidRPr="00893C75" w:rsidRDefault="003C5FE0" w:rsidP="009B222A">
            <w:pPr>
              <w:pStyle w:val="BodyTextIndent"/>
              <w:rPr>
                <w:rFonts w:cs="Arial"/>
              </w:rPr>
            </w:pPr>
            <w:proofErr w:type="spellStart"/>
            <w:r w:rsidRPr="00893C75">
              <w:rPr>
                <w:rFonts w:cs="Arial"/>
              </w:rPr>
              <w:t>Pavadinimas</w:t>
            </w:r>
            <w:proofErr w:type="spellEnd"/>
            <w:r w:rsidRPr="00893C75">
              <w:rPr>
                <w:rFonts w:cs="Arial"/>
              </w:rPr>
              <w:t xml:space="preserve"> </w:t>
            </w:r>
          </w:p>
        </w:tc>
        <w:tc>
          <w:tcPr>
            <w:tcW w:w="4814" w:type="dxa"/>
          </w:tcPr>
          <w:p w14:paraId="304187C8" w14:textId="77777777" w:rsidR="003C5FE0" w:rsidRDefault="003C5FE0" w:rsidP="009B222A">
            <w:pPr>
              <w:rPr>
                <w:rFonts w:cs="Arial"/>
                <w:b/>
                <w:bCs/>
                <w:szCs w:val="20"/>
              </w:rPr>
            </w:pPr>
          </w:p>
          <w:p w14:paraId="5D02CC2F" w14:textId="77777777" w:rsidR="003C5FE0" w:rsidRPr="00893C75" w:rsidRDefault="003C5FE0" w:rsidP="009B222A">
            <w:pPr>
              <w:rPr>
                <w:rFonts w:cs="Arial"/>
                <w:b/>
                <w:bCs/>
                <w:szCs w:val="20"/>
              </w:rPr>
            </w:pPr>
            <w:r>
              <w:rPr>
                <w:rFonts w:cs="Arial"/>
                <w:b/>
                <w:bCs/>
                <w:szCs w:val="20"/>
              </w:rPr>
              <w:t>Service Provider</w:t>
            </w:r>
          </w:p>
          <w:p w14:paraId="4F6020AF" w14:textId="77777777" w:rsidR="003C5FE0" w:rsidRPr="00893C75" w:rsidRDefault="003C5FE0" w:rsidP="009B222A">
            <w:pPr>
              <w:rPr>
                <w:rFonts w:cs="Arial"/>
                <w:szCs w:val="20"/>
              </w:rPr>
            </w:pPr>
          </w:p>
          <w:p w14:paraId="35D2ABD9" w14:textId="77777777" w:rsidR="003C5FE0" w:rsidRPr="00893C75" w:rsidRDefault="003C5FE0" w:rsidP="009B222A">
            <w:pPr>
              <w:rPr>
                <w:rFonts w:cs="Arial"/>
                <w:szCs w:val="20"/>
              </w:rPr>
            </w:pPr>
            <w:r w:rsidRPr="00893C75">
              <w:rPr>
                <w:rFonts w:cs="Arial"/>
                <w:szCs w:val="20"/>
              </w:rPr>
              <w:t>Name</w:t>
            </w:r>
          </w:p>
        </w:tc>
      </w:tr>
      <w:tr w:rsidR="003C5FE0" w:rsidRPr="00893C75" w14:paraId="49DD336B" w14:textId="77777777" w:rsidTr="009B222A">
        <w:tc>
          <w:tcPr>
            <w:tcW w:w="4967" w:type="dxa"/>
          </w:tcPr>
          <w:p w14:paraId="1306E625" w14:textId="77777777" w:rsidR="003C5FE0" w:rsidRPr="00893C75" w:rsidRDefault="003C5FE0" w:rsidP="009B222A">
            <w:pPr>
              <w:pStyle w:val="BodyTextIndent"/>
              <w:rPr>
                <w:rFonts w:cs="Arial"/>
              </w:rPr>
            </w:pPr>
          </w:p>
          <w:p w14:paraId="0AB7E832" w14:textId="77777777" w:rsidR="003C5FE0" w:rsidRPr="00893C75" w:rsidRDefault="003C5FE0" w:rsidP="009B222A">
            <w:pPr>
              <w:pStyle w:val="BodyTextIndent"/>
              <w:jc w:val="center"/>
              <w:rPr>
                <w:rFonts w:cs="Arial"/>
              </w:rPr>
            </w:pPr>
            <w:r w:rsidRPr="00893C75">
              <w:rPr>
                <w:rFonts w:cs="Arial"/>
              </w:rPr>
              <w:t>_____________________________________</w:t>
            </w:r>
          </w:p>
          <w:p w14:paraId="4C5375F8" w14:textId="77777777" w:rsidR="003C5FE0" w:rsidRPr="00893C75" w:rsidRDefault="003C5FE0" w:rsidP="009B222A">
            <w:pPr>
              <w:pStyle w:val="BodyTextIndent"/>
              <w:jc w:val="center"/>
              <w:rPr>
                <w:rFonts w:cs="Arial"/>
              </w:rPr>
            </w:pPr>
            <w:r w:rsidRPr="00893C75">
              <w:rPr>
                <w:rFonts w:cs="Arial"/>
              </w:rPr>
              <w:t>(</w:t>
            </w:r>
            <w:proofErr w:type="spellStart"/>
            <w:r w:rsidRPr="00893C75">
              <w:rPr>
                <w:rFonts w:cs="Arial"/>
              </w:rPr>
              <w:t>pareigos</w:t>
            </w:r>
            <w:proofErr w:type="spellEnd"/>
            <w:r w:rsidRPr="00893C75">
              <w:rPr>
                <w:rFonts w:cs="Arial"/>
              </w:rPr>
              <w:t xml:space="preserve">, </w:t>
            </w:r>
            <w:proofErr w:type="spellStart"/>
            <w:r w:rsidRPr="00893C75">
              <w:rPr>
                <w:rFonts w:cs="Arial"/>
              </w:rPr>
              <w:t>vardas</w:t>
            </w:r>
            <w:proofErr w:type="spellEnd"/>
            <w:r w:rsidRPr="00893C75">
              <w:rPr>
                <w:rFonts w:cs="Arial"/>
              </w:rPr>
              <w:t xml:space="preserve">, </w:t>
            </w:r>
            <w:proofErr w:type="spellStart"/>
            <w:r w:rsidRPr="00893C75">
              <w:rPr>
                <w:rFonts w:cs="Arial"/>
              </w:rPr>
              <w:t>pavardė</w:t>
            </w:r>
            <w:proofErr w:type="spellEnd"/>
            <w:r w:rsidRPr="00893C75">
              <w:rPr>
                <w:rFonts w:cs="Arial"/>
              </w:rPr>
              <w:t xml:space="preserve">, </w:t>
            </w:r>
            <w:proofErr w:type="spellStart"/>
            <w:r w:rsidRPr="00893C75">
              <w:rPr>
                <w:rFonts w:cs="Arial"/>
              </w:rPr>
              <w:t>parašas</w:t>
            </w:r>
            <w:proofErr w:type="spellEnd"/>
            <w:r w:rsidRPr="00893C75">
              <w:rPr>
                <w:rFonts w:cs="Arial"/>
              </w:rPr>
              <w:t>)</w:t>
            </w:r>
          </w:p>
        </w:tc>
        <w:tc>
          <w:tcPr>
            <w:tcW w:w="4814" w:type="dxa"/>
          </w:tcPr>
          <w:p w14:paraId="38E18096" w14:textId="77777777" w:rsidR="003C5FE0" w:rsidRPr="00893C75" w:rsidRDefault="003C5FE0" w:rsidP="009B222A">
            <w:pPr>
              <w:pStyle w:val="BodyTextIndent"/>
              <w:rPr>
                <w:rFonts w:cs="Arial"/>
              </w:rPr>
            </w:pPr>
          </w:p>
          <w:p w14:paraId="3E0EDDFF" w14:textId="77777777" w:rsidR="003C5FE0" w:rsidRPr="00893C75" w:rsidRDefault="003C5FE0" w:rsidP="009B222A">
            <w:pPr>
              <w:pStyle w:val="BodyTextIndent"/>
              <w:jc w:val="center"/>
              <w:rPr>
                <w:rFonts w:cs="Arial"/>
              </w:rPr>
            </w:pPr>
            <w:r w:rsidRPr="00893C75">
              <w:rPr>
                <w:rFonts w:cs="Arial"/>
              </w:rPr>
              <w:t>_____________________________________</w:t>
            </w:r>
          </w:p>
          <w:p w14:paraId="5B6761DE" w14:textId="77777777" w:rsidR="003C5FE0" w:rsidRPr="00893C75" w:rsidRDefault="003C5FE0" w:rsidP="009B222A">
            <w:pPr>
              <w:pStyle w:val="BodyTextIndent"/>
              <w:jc w:val="center"/>
              <w:rPr>
                <w:rFonts w:cs="Arial"/>
              </w:rPr>
            </w:pPr>
            <w:r w:rsidRPr="00893C75">
              <w:rPr>
                <w:rFonts w:cs="Arial"/>
              </w:rPr>
              <w:t>(position, full name, signature)</w:t>
            </w:r>
          </w:p>
          <w:p w14:paraId="28226082" w14:textId="77777777" w:rsidR="003C5FE0" w:rsidRPr="00893C75" w:rsidRDefault="003C5FE0" w:rsidP="009B222A">
            <w:pPr>
              <w:rPr>
                <w:rFonts w:cs="Arial"/>
                <w:szCs w:val="20"/>
              </w:rPr>
            </w:pPr>
          </w:p>
        </w:tc>
      </w:tr>
      <w:tr w:rsidR="003C5FE0" w:rsidRPr="00893C75" w14:paraId="5968A878" w14:textId="77777777" w:rsidTr="009B222A">
        <w:tc>
          <w:tcPr>
            <w:tcW w:w="4967" w:type="dxa"/>
          </w:tcPr>
          <w:p w14:paraId="460A61B1" w14:textId="77777777" w:rsidR="003C5FE0" w:rsidRPr="00893C75" w:rsidRDefault="003C5FE0" w:rsidP="009B222A">
            <w:pPr>
              <w:rPr>
                <w:rFonts w:cs="Arial"/>
                <w:szCs w:val="20"/>
              </w:rPr>
            </w:pPr>
          </w:p>
        </w:tc>
        <w:tc>
          <w:tcPr>
            <w:tcW w:w="4814" w:type="dxa"/>
          </w:tcPr>
          <w:p w14:paraId="1752AAA1" w14:textId="77777777" w:rsidR="003C5FE0" w:rsidRPr="00893C75" w:rsidRDefault="003C5FE0" w:rsidP="009B222A">
            <w:pPr>
              <w:rPr>
                <w:rFonts w:cs="Arial"/>
                <w:szCs w:val="20"/>
              </w:rPr>
            </w:pPr>
          </w:p>
        </w:tc>
      </w:tr>
      <w:tr w:rsidR="003C5FE0" w:rsidRPr="00893C75" w14:paraId="6C6E6B9E" w14:textId="77777777" w:rsidTr="009B222A">
        <w:tc>
          <w:tcPr>
            <w:tcW w:w="4967" w:type="dxa"/>
          </w:tcPr>
          <w:p w14:paraId="1F13F676" w14:textId="77777777" w:rsidR="003C5FE0" w:rsidRPr="00893C75" w:rsidRDefault="003C5FE0" w:rsidP="009B222A">
            <w:pPr>
              <w:pStyle w:val="BodyTextIndent"/>
              <w:rPr>
                <w:rFonts w:cs="Arial"/>
                <w:b/>
              </w:rPr>
            </w:pPr>
            <w:proofErr w:type="spellStart"/>
            <w:r>
              <w:rPr>
                <w:rFonts w:cs="Arial"/>
                <w:b/>
              </w:rPr>
              <w:t>Klientas</w:t>
            </w:r>
            <w:proofErr w:type="spellEnd"/>
          </w:p>
          <w:p w14:paraId="5BE2D1CD" w14:textId="77777777" w:rsidR="003C5FE0" w:rsidRPr="00893C75" w:rsidRDefault="003C5FE0" w:rsidP="009B222A">
            <w:pPr>
              <w:pStyle w:val="BodyTextIndent"/>
              <w:rPr>
                <w:rFonts w:cs="Arial"/>
                <w:b/>
              </w:rPr>
            </w:pPr>
          </w:p>
          <w:p w14:paraId="27978382" w14:textId="77777777" w:rsidR="003C5FE0" w:rsidRPr="00893C75" w:rsidRDefault="003C5FE0" w:rsidP="009B222A">
            <w:pPr>
              <w:pStyle w:val="BodyTextIndent"/>
              <w:rPr>
                <w:rFonts w:cs="Arial"/>
              </w:rPr>
            </w:pPr>
            <w:proofErr w:type="spellStart"/>
            <w:r w:rsidRPr="00893C75">
              <w:rPr>
                <w:rFonts w:cs="Arial"/>
              </w:rPr>
              <w:t>Pavadinimas</w:t>
            </w:r>
            <w:proofErr w:type="spellEnd"/>
            <w:r w:rsidRPr="00893C75">
              <w:rPr>
                <w:rFonts w:cs="Arial"/>
              </w:rPr>
              <w:t xml:space="preserve"> </w:t>
            </w:r>
          </w:p>
        </w:tc>
        <w:tc>
          <w:tcPr>
            <w:tcW w:w="4814" w:type="dxa"/>
          </w:tcPr>
          <w:p w14:paraId="7A9CEA7D" w14:textId="77777777" w:rsidR="003C5FE0" w:rsidRPr="00893C75" w:rsidRDefault="003C5FE0" w:rsidP="009B222A">
            <w:pPr>
              <w:rPr>
                <w:rFonts w:cs="Arial"/>
                <w:b/>
                <w:bCs/>
                <w:szCs w:val="20"/>
              </w:rPr>
            </w:pPr>
            <w:r w:rsidRPr="00893C75">
              <w:rPr>
                <w:rFonts w:cs="Arial"/>
                <w:b/>
                <w:bCs/>
                <w:szCs w:val="20"/>
              </w:rPr>
              <w:t>Buyer</w:t>
            </w:r>
          </w:p>
          <w:p w14:paraId="70DCBC90" w14:textId="77777777" w:rsidR="003C5FE0" w:rsidRPr="00893C75" w:rsidRDefault="003C5FE0" w:rsidP="009B222A">
            <w:pPr>
              <w:rPr>
                <w:rFonts w:cs="Arial"/>
                <w:szCs w:val="20"/>
              </w:rPr>
            </w:pPr>
          </w:p>
          <w:p w14:paraId="5F3AC397" w14:textId="77777777" w:rsidR="003C5FE0" w:rsidRPr="00893C75" w:rsidRDefault="003C5FE0" w:rsidP="009B222A">
            <w:pPr>
              <w:rPr>
                <w:rFonts w:cs="Arial"/>
                <w:szCs w:val="20"/>
              </w:rPr>
            </w:pPr>
            <w:r w:rsidRPr="00893C75">
              <w:rPr>
                <w:rFonts w:cs="Arial"/>
                <w:szCs w:val="20"/>
              </w:rPr>
              <w:t>Name</w:t>
            </w:r>
          </w:p>
        </w:tc>
      </w:tr>
      <w:tr w:rsidR="003C5FE0" w:rsidRPr="00893C75" w14:paraId="47024A3C" w14:textId="77777777" w:rsidTr="009B222A">
        <w:tc>
          <w:tcPr>
            <w:tcW w:w="4967" w:type="dxa"/>
          </w:tcPr>
          <w:p w14:paraId="63237E96" w14:textId="77777777" w:rsidR="003C5FE0" w:rsidRPr="00893C75" w:rsidRDefault="003C5FE0" w:rsidP="009B222A">
            <w:pPr>
              <w:pStyle w:val="BodyTextIndent"/>
              <w:rPr>
                <w:rFonts w:cs="Arial"/>
                <w:b/>
              </w:rPr>
            </w:pPr>
          </w:p>
        </w:tc>
        <w:tc>
          <w:tcPr>
            <w:tcW w:w="4814" w:type="dxa"/>
          </w:tcPr>
          <w:p w14:paraId="63BC39CD" w14:textId="77777777" w:rsidR="003C5FE0" w:rsidRPr="00893C75" w:rsidRDefault="003C5FE0" w:rsidP="009B222A">
            <w:pPr>
              <w:rPr>
                <w:rFonts w:cs="Arial"/>
                <w:szCs w:val="20"/>
              </w:rPr>
            </w:pPr>
          </w:p>
        </w:tc>
      </w:tr>
      <w:tr w:rsidR="003C5FE0" w:rsidRPr="00893C75" w14:paraId="48850EF8" w14:textId="77777777" w:rsidTr="009B222A">
        <w:tc>
          <w:tcPr>
            <w:tcW w:w="4967" w:type="dxa"/>
          </w:tcPr>
          <w:p w14:paraId="3DE6B4B1" w14:textId="77777777" w:rsidR="003C5FE0" w:rsidRPr="00893C75" w:rsidRDefault="003C5FE0" w:rsidP="009B222A">
            <w:pPr>
              <w:pStyle w:val="BodyTextIndent"/>
              <w:jc w:val="center"/>
              <w:rPr>
                <w:rFonts w:cs="Arial"/>
              </w:rPr>
            </w:pPr>
          </w:p>
          <w:p w14:paraId="56AEBC6C" w14:textId="77777777" w:rsidR="003C5FE0" w:rsidRPr="00893C75" w:rsidRDefault="003C5FE0" w:rsidP="009B222A">
            <w:pPr>
              <w:pStyle w:val="BodyTextIndent"/>
              <w:jc w:val="center"/>
              <w:rPr>
                <w:rFonts w:cs="Arial"/>
              </w:rPr>
            </w:pPr>
            <w:r w:rsidRPr="00893C75">
              <w:rPr>
                <w:rFonts w:cs="Arial"/>
              </w:rPr>
              <w:t>____________________________________</w:t>
            </w:r>
          </w:p>
          <w:p w14:paraId="087F5813" w14:textId="77777777" w:rsidR="003C5FE0" w:rsidRPr="00893C75" w:rsidRDefault="003C5FE0" w:rsidP="009B222A">
            <w:pPr>
              <w:pStyle w:val="BodyTextIndent"/>
              <w:jc w:val="center"/>
              <w:rPr>
                <w:rFonts w:cs="Arial"/>
              </w:rPr>
            </w:pPr>
            <w:r w:rsidRPr="00893C75">
              <w:rPr>
                <w:rFonts w:cs="Arial"/>
              </w:rPr>
              <w:t>(</w:t>
            </w:r>
            <w:proofErr w:type="spellStart"/>
            <w:r w:rsidRPr="00893C75">
              <w:rPr>
                <w:rFonts w:cs="Arial"/>
              </w:rPr>
              <w:t>pareigos</w:t>
            </w:r>
            <w:proofErr w:type="spellEnd"/>
            <w:r w:rsidRPr="00893C75">
              <w:rPr>
                <w:rFonts w:cs="Arial"/>
              </w:rPr>
              <w:t xml:space="preserve">, </w:t>
            </w:r>
            <w:proofErr w:type="spellStart"/>
            <w:r w:rsidRPr="00893C75">
              <w:rPr>
                <w:rFonts w:cs="Arial"/>
              </w:rPr>
              <w:t>vardas</w:t>
            </w:r>
            <w:proofErr w:type="spellEnd"/>
            <w:r w:rsidRPr="00893C75">
              <w:rPr>
                <w:rFonts w:cs="Arial"/>
              </w:rPr>
              <w:t xml:space="preserve">, </w:t>
            </w:r>
            <w:proofErr w:type="spellStart"/>
            <w:r w:rsidRPr="00893C75">
              <w:rPr>
                <w:rFonts w:cs="Arial"/>
              </w:rPr>
              <w:t>pavardė</w:t>
            </w:r>
            <w:proofErr w:type="spellEnd"/>
            <w:r w:rsidRPr="00893C75">
              <w:rPr>
                <w:rFonts w:cs="Arial"/>
              </w:rPr>
              <w:t xml:space="preserve">, </w:t>
            </w:r>
            <w:proofErr w:type="spellStart"/>
            <w:r w:rsidRPr="00893C75">
              <w:rPr>
                <w:rFonts w:cs="Arial"/>
              </w:rPr>
              <w:t>parašas</w:t>
            </w:r>
            <w:proofErr w:type="spellEnd"/>
            <w:r w:rsidRPr="00893C75">
              <w:rPr>
                <w:rFonts w:cs="Arial"/>
              </w:rPr>
              <w:t>)</w:t>
            </w:r>
          </w:p>
        </w:tc>
        <w:tc>
          <w:tcPr>
            <w:tcW w:w="4814" w:type="dxa"/>
          </w:tcPr>
          <w:p w14:paraId="18628667" w14:textId="77777777" w:rsidR="003C5FE0" w:rsidRPr="00893C75" w:rsidRDefault="003C5FE0" w:rsidP="009B222A">
            <w:pPr>
              <w:pStyle w:val="BodyTextIndent"/>
              <w:jc w:val="center"/>
              <w:rPr>
                <w:rFonts w:cs="Arial"/>
              </w:rPr>
            </w:pPr>
          </w:p>
          <w:p w14:paraId="16CAEB6C" w14:textId="77777777" w:rsidR="003C5FE0" w:rsidRPr="00893C75" w:rsidRDefault="003C5FE0" w:rsidP="009B222A">
            <w:pPr>
              <w:pStyle w:val="BodyTextIndent"/>
              <w:rPr>
                <w:rFonts w:cs="Arial"/>
              </w:rPr>
            </w:pPr>
            <w:r w:rsidRPr="00893C75">
              <w:rPr>
                <w:rFonts w:cs="Arial"/>
              </w:rPr>
              <w:t>____________________________________</w:t>
            </w:r>
          </w:p>
          <w:p w14:paraId="01B64516" w14:textId="77777777" w:rsidR="003C5FE0" w:rsidRPr="00893C75" w:rsidRDefault="003C5FE0" w:rsidP="009B222A">
            <w:pPr>
              <w:rPr>
                <w:rFonts w:cs="Arial"/>
                <w:szCs w:val="20"/>
              </w:rPr>
            </w:pPr>
            <w:r w:rsidRPr="00893C75">
              <w:rPr>
                <w:rFonts w:cs="Arial"/>
                <w:szCs w:val="20"/>
              </w:rPr>
              <w:t>(position, full name, signature)</w:t>
            </w:r>
          </w:p>
        </w:tc>
      </w:tr>
      <w:tr w:rsidR="003C5FE0" w:rsidRPr="00893C75" w14:paraId="46584911" w14:textId="77777777" w:rsidTr="009B222A">
        <w:tc>
          <w:tcPr>
            <w:tcW w:w="4967" w:type="dxa"/>
          </w:tcPr>
          <w:p w14:paraId="339C1FDB" w14:textId="77777777" w:rsidR="003C5FE0" w:rsidRPr="00893C75" w:rsidRDefault="003C5FE0" w:rsidP="009B222A">
            <w:pPr>
              <w:pStyle w:val="BodyTextIndent"/>
              <w:rPr>
                <w:rFonts w:cs="Arial"/>
              </w:rPr>
            </w:pPr>
          </w:p>
          <w:p w14:paraId="077EE449" w14:textId="77777777" w:rsidR="003C5FE0" w:rsidRPr="00893C75" w:rsidRDefault="003C5FE0" w:rsidP="009B222A">
            <w:pPr>
              <w:pStyle w:val="BodyTextIndent"/>
              <w:jc w:val="center"/>
              <w:rPr>
                <w:rFonts w:cs="Arial"/>
              </w:rPr>
            </w:pPr>
            <w:r w:rsidRPr="00893C75">
              <w:rPr>
                <w:rFonts w:cs="Arial"/>
              </w:rPr>
              <w:lastRenderedPageBreak/>
              <w:t>_____________________________________</w:t>
            </w:r>
          </w:p>
          <w:p w14:paraId="2A088230" w14:textId="77777777" w:rsidR="003C5FE0" w:rsidRPr="00893C75" w:rsidRDefault="003C5FE0" w:rsidP="009B222A">
            <w:pPr>
              <w:pStyle w:val="BodyTextIndent"/>
              <w:jc w:val="center"/>
              <w:rPr>
                <w:rFonts w:cs="Arial"/>
              </w:rPr>
            </w:pPr>
            <w:r w:rsidRPr="00893C75">
              <w:rPr>
                <w:rFonts w:cs="Arial"/>
              </w:rPr>
              <w:t>(</w:t>
            </w:r>
            <w:proofErr w:type="spellStart"/>
            <w:r w:rsidRPr="00893C75">
              <w:rPr>
                <w:rFonts w:cs="Arial"/>
              </w:rPr>
              <w:t>pareigos</w:t>
            </w:r>
            <w:proofErr w:type="spellEnd"/>
            <w:r w:rsidRPr="00893C75">
              <w:rPr>
                <w:rFonts w:cs="Arial"/>
              </w:rPr>
              <w:t xml:space="preserve">, </w:t>
            </w:r>
            <w:proofErr w:type="spellStart"/>
            <w:r w:rsidRPr="00893C75">
              <w:rPr>
                <w:rFonts w:cs="Arial"/>
              </w:rPr>
              <w:t>vardas</w:t>
            </w:r>
            <w:proofErr w:type="spellEnd"/>
            <w:r w:rsidRPr="00893C75">
              <w:rPr>
                <w:rFonts w:cs="Arial"/>
              </w:rPr>
              <w:t xml:space="preserve">, </w:t>
            </w:r>
            <w:proofErr w:type="spellStart"/>
            <w:r w:rsidRPr="00893C75">
              <w:rPr>
                <w:rFonts w:cs="Arial"/>
              </w:rPr>
              <w:t>pavardė</w:t>
            </w:r>
            <w:proofErr w:type="spellEnd"/>
            <w:r w:rsidRPr="00893C75">
              <w:rPr>
                <w:rFonts w:cs="Arial"/>
              </w:rPr>
              <w:t xml:space="preserve">, </w:t>
            </w:r>
            <w:proofErr w:type="spellStart"/>
            <w:r w:rsidRPr="00893C75">
              <w:rPr>
                <w:rFonts w:cs="Arial"/>
              </w:rPr>
              <w:t>parašas</w:t>
            </w:r>
            <w:proofErr w:type="spellEnd"/>
            <w:r w:rsidRPr="00893C75">
              <w:rPr>
                <w:rFonts w:cs="Arial"/>
              </w:rPr>
              <w:t>)</w:t>
            </w:r>
          </w:p>
        </w:tc>
        <w:tc>
          <w:tcPr>
            <w:tcW w:w="4814" w:type="dxa"/>
          </w:tcPr>
          <w:p w14:paraId="237731B9" w14:textId="77777777" w:rsidR="003C5FE0" w:rsidRPr="00893C75" w:rsidRDefault="003C5FE0" w:rsidP="009B222A">
            <w:pPr>
              <w:pStyle w:val="BodyTextIndent"/>
              <w:jc w:val="center"/>
              <w:rPr>
                <w:rFonts w:cs="Arial"/>
              </w:rPr>
            </w:pPr>
          </w:p>
          <w:p w14:paraId="2EBB4838" w14:textId="77777777" w:rsidR="003C5FE0" w:rsidRPr="00893C75" w:rsidRDefault="003C5FE0" w:rsidP="009B222A">
            <w:pPr>
              <w:pStyle w:val="BodyTextIndent"/>
              <w:rPr>
                <w:rFonts w:cs="Arial"/>
              </w:rPr>
            </w:pPr>
            <w:r w:rsidRPr="00893C75">
              <w:rPr>
                <w:rFonts w:cs="Arial"/>
              </w:rPr>
              <w:lastRenderedPageBreak/>
              <w:t>____________________________________</w:t>
            </w:r>
          </w:p>
          <w:p w14:paraId="61CE6728" w14:textId="77777777" w:rsidR="003C5FE0" w:rsidRPr="00893C75" w:rsidRDefault="003C5FE0" w:rsidP="009B222A">
            <w:pPr>
              <w:rPr>
                <w:rFonts w:cs="Arial"/>
                <w:szCs w:val="20"/>
              </w:rPr>
            </w:pPr>
            <w:r w:rsidRPr="00893C75">
              <w:rPr>
                <w:rFonts w:cs="Arial"/>
                <w:szCs w:val="20"/>
              </w:rPr>
              <w:t>(position, full name, signature)</w:t>
            </w:r>
          </w:p>
        </w:tc>
      </w:tr>
    </w:tbl>
    <w:p w14:paraId="4A170FA6" w14:textId="1C2176B5" w:rsidR="003C5FE0" w:rsidRDefault="003C5FE0" w:rsidP="00840FC1"/>
    <w:p w14:paraId="4AD3C563" w14:textId="66B4CCAE" w:rsidR="003C5FE0" w:rsidRDefault="003C5FE0"/>
    <w:sectPr w:rsidR="003C5FE0" w:rsidSect="00E47508">
      <w:headerReference w:type="even" r:id="rId11"/>
      <w:headerReference w:type="default" r:id="rId12"/>
      <w:footerReference w:type="even" r:id="rId13"/>
      <w:footerReference w:type="default" r:id="rId14"/>
      <w:headerReference w:type="first" r:id="rId15"/>
      <w:footerReference w:type="first" r:id="rId16"/>
      <w:pgSz w:w="12240" w:h="15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44781" w14:textId="77777777" w:rsidR="007739F7" w:rsidRDefault="007739F7" w:rsidP="004611AC">
      <w:pPr>
        <w:spacing w:after="0" w:line="240" w:lineRule="auto"/>
      </w:pPr>
      <w:r>
        <w:separator/>
      </w:r>
    </w:p>
  </w:endnote>
  <w:endnote w:type="continuationSeparator" w:id="0">
    <w:p w14:paraId="5E977A1D" w14:textId="77777777" w:rsidR="007739F7" w:rsidRDefault="007739F7" w:rsidP="004611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1C2E" w14:textId="77777777" w:rsidR="00E47508" w:rsidRDefault="00E475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E99D3" w14:textId="40FAA38D" w:rsidR="00A4488A" w:rsidRPr="00A36679" w:rsidRDefault="00A36679" w:rsidP="00A36679">
    <w:pPr>
      <w:pStyle w:val="Footer"/>
      <w:jc w:val="right"/>
      <w:rPr>
        <w:i/>
        <w:iCs/>
        <w:sz w:val="16"/>
        <w:szCs w:val="16"/>
      </w:rPr>
    </w:pPr>
    <w:r w:rsidRPr="00A36679">
      <w:rPr>
        <w:i/>
        <w:iCs/>
        <w:sz w:val="16"/>
        <w:szCs w:val="16"/>
      </w:rPr>
      <w:t>versija_21</w:t>
    </w:r>
    <w:proofErr w:type="gramStart"/>
    <w:r w:rsidRPr="00A36679">
      <w:rPr>
        <w:i/>
        <w:iCs/>
        <w:sz w:val="16"/>
        <w:szCs w:val="16"/>
      </w:rPr>
      <w:t>_(</w:t>
    </w:r>
    <w:proofErr w:type="gramEnd"/>
    <w:r w:rsidRPr="00A36679">
      <w:rPr>
        <w:i/>
        <w:iCs/>
        <w:sz w:val="16"/>
        <w:szCs w:val="16"/>
      </w:rPr>
      <w:t>20260310)</w:t>
    </w:r>
  </w:p>
  <w:p w14:paraId="312FC6D3" w14:textId="77777777" w:rsidR="00A4488A" w:rsidRDefault="00A448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C42AB" w14:textId="668305B2" w:rsidR="00E47508" w:rsidRPr="00A36679" w:rsidRDefault="00A36679" w:rsidP="00A36679">
    <w:pPr>
      <w:pStyle w:val="Footer"/>
      <w:jc w:val="right"/>
      <w:rPr>
        <w:i/>
        <w:iCs/>
        <w:sz w:val="16"/>
        <w:szCs w:val="16"/>
      </w:rPr>
    </w:pPr>
    <w:r w:rsidRPr="00A36679">
      <w:rPr>
        <w:i/>
        <w:iCs/>
        <w:sz w:val="16"/>
        <w:szCs w:val="16"/>
      </w:rPr>
      <w:t>versija_21</w:t>
    </w:r>
    <w:proofErr w:type="gramStart"/>
    <w:r w:rsidRPr="00A36679">
      <w:rPr>
        <w:i/>
        <w:iCs/>
        <w:sz w:val="16"/>
        <w:szCs w:val="16"/>
      </w:rPr>
      <w:t>_(</w:t>
    </w:r>
    <w:proofErr w:type="gramEnd"/>
    <w:r w:rsidRPr="00A36679">
      <w:rPr>
        <w:i/>
        <w:iCs/>
        <w:sz w:val="16"/>
        <w:szCs w:val="16"/>
      </w:rPr>
      <w:t>20260310)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E740E6" w14:textId="77777777" w:rsidR="007739F7" w:rsidRDefault="007739F7" w:rsidP="004611AC">
      <w:pPr>
        <w:spacing w:after="0" w:line="240" w:lineRule="auto"/>
      </w:pPr>
      <w:r>
        <w:separator/>
      </w:r>
    </w:p>
  </w:footnote>
  <w:footnote w:type="continuationSeparator" w:id="0">
    <w:p w14:paraId="2CBFB3EF" w14:textId="77777777" w:rsidR="007739F7" w:rsidRDefault="007739F7" w:rsidP="004611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BDB23" w14:textId="1C91137F" w:rsidR="004611AC" w:rsidRDefault="004611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7009909"/>
      <w:docPartObj>
        <w:docPartGallery w:val="Page Numbers (Top of Page)"/>
        <w:docPartUnique/>
      </w:docPartObj>
    </w:sdtPr>
    <w:sdtEndPr/>
    <w:sdtContent>
      <w:p w14:paraId="76291D29" w14:textId="1C4EF9CB" w:rsidR="00E47508" w:rsidRDefault="00E47508">
        <w:pPr>
          <w:pStyle w:val="Header"/>
          <w:jc w:val="center"/>
        </w:pPr>
        <w:r>
          <w:fldChar w:fldCharType="begin"/>
        </w:r>
        <w:r>
          <w:instrText>PAGE   \* MERGEFORMAT</w:instrText>
        </w:r>
        <w:r>
          <w:fldChar w:fldCharType="separate"/>
        </w:r>
        <w:r>
          <w:rPr>
            <w:lang w:val="lt-LT"/>
          </w:rPr>
          <w:t>2</w:t>
        </w:r>
        <w:r>
          <w:fldChar w:fldCharType="end"/>
        </w:r>
      </w:p>
    </w:sdtContent>
  </w:sdt>
  <w:p w14:paraId="3F056E37" w14:textId="36F87EE6" w:rsidR="004611AC" w:rsidRDefault="004611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2EAC2" w14:textId="0CDF4C8C" w:rsidR="004611AC" w:rsidRDefault="004611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A000814"/>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0644B24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3E2366"/>
    <w:multiLevelType w:val="hybridMultilevel"/>
    <w:tmpl w:val="88E2BF06"/>
    <w:lvl w:ilvl="0" w:tplc="F38265C8">
      <w:start w:val="1"/>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B6102D"/>
    <w:multiLevelType w:val="multilevel"/>
    <w:tmpl w:val="A878AA04"/>
    <w:lvl w:ilvl="0">
      <w:start w:val="1"/>
      <w:numFmt w:val="decimal"/>
      <w:pStyle w:val="ListBullet2"/>
      <w:lvlText w:val="%1."/>
      <w:lvlJc w:val="left"/>
      <w:pPr>
        <w:ind w:left="360" w:firstLine="0"/>
      </w:pPr>
      <w:rPr>
        <w:rFonts w:hint="default"/>
        <w:b/>
        <w:bCs/>
      </w:rPr>
    </w:lvl>
    <w:lvl w:ilvl="1">
      <w:start w:val="1"/>
      <w:numFmt w:val="decimal"/>
      <w:lvlText w:val="%1.%2."/>
      <w:lvlJc w:val="left"/>
      <w:pPr>
        <w:ind w:left="720" w:firstLine="0"/>
      </w:pPr>
      <w:rPr>
        <w:rFonts w:hint="default"/>
        <w:b w:val="0"/>
        <w:bCs w:val="0"/>
        <w:color w:val="auto"/>
      </w:rPr>
    </w:lvl>
    <w:lvl w:ilvl="2">
      <w:start w:val="1"/>
      <w:numFmt w:val="decimal"/>
      <w:lvlText w:val="%1.%2.%3."/>
      <w:lvlJc w:val="left"/>
      <w:pPr>
        <w:ind w:left="1080" w:firstLine="0"/>
      </w:pPr>
      <w:rPr>
        <w:rFonts w:hint="default"/>
      </w:rPr>
    </w:lvl>
    <w:lvl w:ilvl="3">
      <w:start w:val="1"/>
      <w:numFmt w:val="decimal"/>
      <w:lvlText w:val="%1.%2.%3.%4."/>
      <w:lvlJc w:val="left"/>
      <w:pPr>
        <w:ind w:left="144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0A4F31AA"/>
    <w:multiLevelType w:val="multilevel"/>
    <w:tmpl w:val="9886B812"/>
    <w:lvl w:ilvl="0">
      <w:start w:val="8"/>
      <w:numFmt w:val="decimal"/>
      <w:lvlText w:val="%1."/>
      <w:lvlJc w:val="left"/>
      <w:pPr>
        <w:ind w:left="720" w:hanging="360"/>
      </w:pPr>
      <w:rPr>
        <w:b/>
        <w:bCs/>
        <w:color w:val="1F497D"/>
      </w:rPr>
    </w:lvl>
    <w:lvl w:ilvl="1">
      <w:start w:val="3"/>
      <w:numFmt w:val="decimal"/>
      <w:isLgl/>
      <w:lvlText w:val="7.%2."/>
      <w:lvlJc w:val="left"/>
      <w:pPr>
        <w:ind w:left="1080" w:hanging="720"/>
      </w:pPr>
      <w:rPr>
        <w:b w:val="0"/>
        <w:bCs w:val="0"/>
        <w:i w:val="0"/>
        <w:color w:val="auto"/>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rPr>
        <w:i w:val="0"/>
      </w:rPr>
    </w:lvl>
    <w:lvl w:ilvl="4">
      <w:start w:val="1"/>
      <w:numFmt w:val="decimal"/>
      <w:isLgl/>
      <w:lvlText w:val="%1.%2.%3.%4.%5."/>
      <w:lvlJc w:val="left"/>
      <w:pPr>
        <w:ind w:left="1440" w:hanging="1080"/>
      </w:pPr>
      <w:rPr>
        <w:i w:val="0"/>
      </w:rPr>
    </w:lvl>
    <w:lvl w:ilvl="5">
      <w:start w:val="1"/>
      <w:numFmt w:val="decimal"/>
      <w:isLgl/>
      <w:lvlText w:val="%1.%2.%3.%4.%5.%6."/>
      <w:lvlJc w:val="left"/>
      <w:pPr>
        <w:ind w:left="1800" w:hanging="1440"/>
      </w:pPr>
      <w:rPr>
        <w:i w:val="0"/>
      </w:rPr>
    </w:lvl>
    <w:lvl w:ilvl="6">
      <w:start w:val="1"/>
      <w:numFmt w:val="decimal"/>
      <w:isLgl/>
      <w:lvlText w:val="%1.%2.%3.%4.%5.%6.%7."/>
      <w:lvlJc w:val="left"/>
      <w:pPr>
        <w:ind w:left="1800" w:hanging="1440"/>
      </w:pPr>
      <w:rPr>
        <w:i w:val="0"/>
      </w:rPr>
    </w:lvl>
    <w:lvl w:ilvl="7">
      <w:start w:val="1"/>
      <w:numFmt w:val="decimal"/>
      <w:isLgl/>
      <w:lvlText w:val="%1.%2.%3.%4.%5.%6.%7.%8."/>
      <w:lvlJc w:val="left"/>
      <w:pPr>
        <w:ind w:left="2160" w:hanging="1800"/>
      </w:pPr>
      <w:rPr>
        <w:i w:val="0"/>
      </w:rPr>
    </w:lvl>
    <w:lvl w:ilvl="8">
      <w:start w:val="1"/>
      <w:numFmt w:val="decimal"/>
      <w:isLgl/>
      <w:lvlText w:val="%1.%2.%3.%4.%5.%6.%7.%8.%9."/>
      <w:lvlJc w:val="left"/>
      <w:pPr>
        <w:ind w:left="2160" w:hanging="1800"/>
      </w:pPr>
      <w:rPr>
        <w:i w:val="0"/>
      </w:rPr>
    </w:lvl>
  </w:abstractNum>
  <w:abstractNum w:abstractNumId="5" w15:restartNumberingAfterBreak="0">
    <w:nsid w:val="0BFC7DBB"/>
    <w:multiLevelType w:val="multilevel"/>
    <w:tmpl w:val="EBC21952"/>
    <w:lvl w:ilvl="0">
      <w:start w:val="8"/>
      <w:numFmt w:val="decimal"/>
      <w:lvlText w:val="%1."/>
      <w:lvlJc w:val="left"/>
      <w:pPr>
        <w:ind w:left="720" w:hanging="360"/>
      </w:pPr>
      <w:rPr>
        <w:b/>
        <w:bCs/>
        <w:color w:val="1F497D"/>
      </w:rPr>
    </w:lvl>
    <w:lvl w:ilvl="1">
      <w:start w:val="3"/>
      <w:numFmt w:val="decimal"/>
      <w:isLgl/>
      <w:lvlText w:val="7.%2."/>
      <w:lvlJc w:val="left"/>
      <w:pPr>
        <w:ind w:left="1080" w:hanging="720"/>
      </w:pPr>
      <w:rPr>
        <w:b w:val="0"/>
        <w:bCs w:val="0"/>
        <w:i w:val="0"/>
        <w:color w:val="auto"/>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rPr>
        <w:i w:val="0"/>
      </w:rPr>
    </w:lvl>
    <w:lvl w:ilvl="4">
      <w:start w:val="1"/>
      <w:numFmt w:val="decimal"/>
      <w:isLgl/>
      <w:lvlText w:val="%1.%2.%3.%4.%5."/>
      <w:lvlJc w:val="left"/>
      <w:pPr>
        <w:ind w:left="1440" w:hanging="1080"/>
      </w:pPr>
      <w:rPr>
        <w:i w:val="0"/>
      </w:rPr>
    </w:lvl>
    <w:lvl w:ilvl="5">
      <w:start w:val="1"/>
      <w:numFmt w:val="decimal"/>
      <w:isLgl/>
      <w:lvlText w:val="%1.%2.%3.%4.%5.%6."/>
      <w:lvlJc w:val="left"/>
      <w:pPr>
        <w:ind w:left="1800" w:hanging="1440"/>
      </w:pPr>
      <w:rPr>
        <w:i w:val="0"/>
      </w:rPr>
    </w:lvl>
    <w:lvl w:ilvl="6">
      <w:start w:val="1"/>
      <w:numFmt w:val="decimal"/>
      <w:isLgl/>
      <w:lvlText w:val="%1.%2.%3.%4.%5.%6.%7."/>
      <w:lvlJc w:val="left"/>
      <w:pPr>
        <w:ind w:left="1800" w:hanging="1440"/>
      </w:pPr>
      <w:rPr>
        <w:i w:val="0"/>
      </w:rPr>
    </w:lvl>
    <w:lvl w:ilvl="7">
      <w:start w:val="1"/>
      <w:numFmt w:val="decimal"/>
      <w:isLgl/>
      <w:lvlText w:val="%1.%2.%3.%4.%5.%6.%7.%8."/>
      <w:lvlJc w:val="left"/>
      <w:pPr>
        <w:ind w:left="2160" w:hanging="1800"/>
      </w:pPr>
      <w:rPr>
        <w:i w:val="0"/>
      </w:rPr>
    </w:lvl>
    <w:lvl w:ilvl="8">
      <w:start w:val="1"/>
      <w:numFmt w:val="decimal"/>
      <w:isLgl/>
      <w:lvlText w:val="%1.%2.%3.%4.%5.%6.%7.%8.%9."/>
      <w:lvlJc w:val="left"/>
      <w:pPr>
        <w:ind w:left="2160" w:hanging="1800"/>
      </w:pPr>
      <w:rPr>
        <w:i w:val="0"/>
      </w:rPr>
    </w:lvl>
  </w:abstractNum>
  <w:abstractNum w:abstractNumId="6" w15:restartNumberingAfterBreak="0">
    <w:nsid w:val="11CE3832"/>
    <w:multiLevelType w:val="multilevel"/>
    <w:tmpl w:val="AF9EBBE2"/>
    <w:lvl w:ilvl="0">
      <w:start w:val="3"/>
      <w:numFmt w:val="decimal"/>
      <w:lvlText w:val="%1"/>
      <w:lvlJc w:val="left"/>
      <w:pPr>
        <w:ind w:left="435" w:hanging="435"/>
      </w:pPr>
    </w:lvl>
    <w:lvl w:ilvl="1">
      <w:start w:val="4"/>
      <w:numFmt w:val="decimal"/>
      <w:lvlText w:val="%1.%2"/>
      <w:lvlJc w:val="left"/>
      <w:pPr>
        <w:ind w:left="435" w:hanging="435"/>
      </w:pPr>
    </w:lvl>
    <w:lvl w:ilvl="2">
      <w:start w:val="1"/>
      <w:numFmt w:val="decimal"/>
      <w:lvlText w:val="%1.%2.%3"/>
      <w:lvlJc w:val="left"/>
      <w:pPr>
        <w:ind w:left="720" w:hanging="720"/>
      </w:pPr>
      <w:rPr>
        <w:sz w:val="20"/>
        <w:szCs w:val="2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172B031E"/>
    <w:multiLevelType w:val="multilevel"/>
    <w:tmpl w:val="0ED087C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3046D7"/>
    <w:multiLevelType w:val="multilevel"/>
    <w:tmpl w:val="D2886256"/>
    <w:lvl w:ilvl="0">
      <w:start w:val="1"/>
      <w:numFmt w:val="decimal"/>
      <w:lvlText w:val="%1."/>
      <w:lvlJc w:val="left"/>
      <w:pPr>
        <w:ind w:left="360" w:hanging="360"/>
      </w:pPr>
    </w:lvl>
    <w:lvl w:ilvl="1">
      <w:start w:val="1"/>
      <w:numFmt w:val="decimal"/>
      <w:lvlText w:val="%1.%2."/>
      <w:lvlJc w:val="left"/>
      <w:pPr>
        <w:ind w:left="792" w:hanging="432"/>
      </w:pPr>
      <w:rPr>
        <w:b w:val="0"/>
        <w:bCs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2327DB"/>
    <w:multiLevelType w:val="multilevel"/>
    <w:tmpl w:val="0E122A56"/>
    <w:lvl w:ilvl="0">
      <w:start w:val="1"/>
      <w:numFmt w:val="decimal"/>
      <w:pStyle w:val="ListBullet"/>
      <w:lvlText w:val="%1."/>
      <w:lvlJc w:val="left"/>
      <w:pPr>
        <w:ind w:left="360" w:firstLine="0"/>
      </w:pPr>
      <w:rPr>
        <w:rFonts w:hint="default"/>
      </w:rPr>
    </w:lvl>
    <w:lvl w:ilvl="1">
      <w:start w:val="1"/>
      <w:numFmt w:val="decimal"/>
      <w:lvlText w:val="%1.%2."/>
      <w:lvlJc w:val="left"/>
      <w:pPr>
        <w:ind w:left="720" w:firstLine="0"/>
      </w:pPr>
      <w:rPr>
        <w:rFonts w:hint="default"/>
        <w:color w:val="auto"/>
      </w:rPr>
    </w:lvl>
    <w:lvl w:ilvl="2">
      <w:start w:val="1"/>
      <w:numFmt w:val="decimal"/>
      <w:lvlText w:val="%1.%2.%3."/>
      <w:lvlJc w:val="left"/>
      <w:pPr>
        <w:ind w:left="1080" w:firstLine="0"/>
      </w:pPr>
      <w:rPr>
        <w:rFonts w:hint="default"/>
      </w:rPr>
    </w:lvl>
    <w:lvl w:ilvl="3">
      <w:start w:val="1"/>
      <w:numFmt w:val="decimal"/>
      <w:lvlText w:val="%1.%2.%3.%4."/>
      <w:lvlJc w:val="left"/>
      <w:pPr>
        <w:ind w:left="144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212411C4"/>
    <w:multiLevelType w:val="multilevel"/>
    <w:tmpl w:val="78B653E4"/>
    <w:lvl w:ilvl="0">
      <w:start w:val="5"/>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25D17891"/>
    <w:multiLevelType w:val="hybridMultilevel"/>
    <w:tmpl w:val="64E89E98"/>
    <w:lvl w:ilvl="0" w:tplc="62409764">
      <w:start w:val="2"/>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2C08E8"/>
    <w:multiLevelType w:val="multilevel"/>
    <w:tmpl w:val="17A43C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89B05F9"/>
    <w:multiLevelType w:val="multilevel"/>
    <w:tmpl w:val="665AE5D8"/>
    <w:lvl w:ilvl="0">
      <w:start w:val="8"/>
      <w:numFmt w:val="decimal"/>
      <w:lvlText w:val="%1."/>
      <w:lvlJc w:val="left"/>
      <w:pPr>
        <w:ind w:left="720" w:hanging="360"/>
      </w:pPr>
      <w:rPr>
        <w:b/>
        <w:bCs/>
        <w:color w:val="1F497D"/>
      </w:rPr>
    </w:lvl>
    <w:lvl w:ilvl="1">
      <w:start w:val="4"/>
      <w:numFmt w:val="decimal"/>
      <w:isLgl/>
      <w:lvlText w:val="7.%2."/>
      <w:lvlJc w:val="left"/>
      <w:pPr>
        <w:ind w:left="1080" w:hanging="720"/>
      </w:pPr>
      <w:rPr>
        <w:b w:val="0"/>
        <w:bCs w:val="0"/>
        <w:i w:val="0"/>
        <w:color w:val="auto"/>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rPr>
        <w:i w:val="0"/>
      </w:rPr>
    </w:lvl>
    <w:lvl w:ilvl="4">
      <w:start w:val="1"/>
      <w:numFmt w:val="decimal"/>
      <w:isLgl/>
      <w:lvlText w:val="%1.%2.%3.%4.%5."/>
      <w:lvlJc w:val="left"/>
      <w:pPr>
        <w:ind w:left="1440" w:hanging="1080"/>
      </w:pPr>
      <w:rPr>
        <w:i w:val="0"/>
      </w:rPr>
    </w:lvl>
    <w:lvl w:ilvl="5">
      <w:start w:val="1"/>
      <w:numFmt w:val="decimal"/>
      <w:isLgl/>
      <w:lvlText w:val="%1.%2.%3.%4.%5.%6."/>
      <w:lvlJc w:val="left"/>
      <w:pPr>
        <w:ind w:left="1800" w:hanging="1440"/>
      </w:pPr>
      <w:rPr>
        <w:i w:val="0"/>
      </w:rPr>
    </w:lvl>
    <w:lvl w:ilvl="6">
      <w:start w:val="1"/>
      <w:numFmt w:val="decimal"/>
      <w:isLgl/>
      <w:lvlText w:val="%1.%2.%3.%4.%5.%6.%7."/>
      <w:lvlJc w:val="left"/>
      <w:pPr>
        <w:ind w:left="1800" w:hanging="1440"/>
      </w:pPr>
      <w:rPr>
        <w:i w:val="0"/>
      </w:rPr>
    </w:lvl>
    <w:lvl w:ilvl="7">
      <w:start w:val="1"/>
      <w:numFmt w:val="decimal"/>
      <w:isLgl/>
      <w:lvlText w:val="%1.%2.%3.%4.%5.%6.%7.%8."/>
      <w:lvlJc w:val="left"/>
      <w:pPr>
        <w:ind w:left="2160" w:hanging="1800"/>
      </w:pPr>
      <w:rPr>
        <w:i w:val="0"/>
      </w:rPr>
    </w:lvl>
    <w:lvl w:ilvl="8">
      <w:start w:val="1"/>
      <w:numFmt w:val="decimal"/>
      <w:isLgl/>
      <w:lvlText w:val="%1.%2.%3.%4.%5.%6.%7.%8.%9."/>
      <w:lvlJc w:val="left"/>
      <w:pPr>
        <w:ind w:left="2160" w:hanging="1800"/>
      </w:pPr>
      <w:rPr>
        <w:i w:val="0"/>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6" w15:restartNumberingAfterBreak="0">
    <w:nsid w:val="335324D3"/>
    <w:multiLevelType w:val="hybridMultilevel"/>
    <w:tmpl w:val="BC0C961A"/>
    <w:lvl w:ilvl="0" w:tplc="BCFA4EBE">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B734BE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E362745"/>
    <w:multiLevelType w:val="multilevel"/>
    <w:tmpl w:val="0427001F"/>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16007CA"/>
    <w:multiLevelType w:val="multilevel"/>
    <w:tmpl w:val="DA8CC09E"/>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56D787A"/>
    <w:multiLevelType w:val="multilevel"/>
    <w:tmpl w:val="6C5A27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59464F9"/>
    <w:multiLevelType w:val="multilevel"/>
    <w:tmpl w:val="E70EB33E"/>
    <w:lvl w:ilvl="0">
      <w:start w:val="8"/>
      <w:numFmt w:val="decimal"/>
      <w:lvlText w:val="%1."/>
      <w:lvlJc w:val="left"/>
      <w:pPr>
        <w:ind w:left="720" w:hanging="360"/>
      </w:pPr>
      <w:rPr>
        <w:b/>
        <w:bCs/>
        <w:color w:val="1F497D"/>
      </w:rPr>
    </w:lvl>
    <w:lvl w:ilvl="1">
      <w:start w:val="1"/>
      <w:numFmt w:val="decimal"/>
      <w:isLgl/>
      <w:lvlText w:val="7.%2."/>
      <w:lvlJc w:val="left"/>
      <w:pPr>
        <w:ind w:left="1080" w:hanging="720"/>
      </w:pPr>
      <w:rPr>
        <w:b w:val="0"/>
        <w:bCs w:val="0"/>
        <w:i w:val="0"/>
        <w:color w:val="auto"/>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rPr>
        <w:i w:val="0"/>
      </w:rPr>
    </w:lvl>
    <w:lvl w:ilvl="4">
      <w:start w:val="1"/>
      <w:numFmt w:val="decimal"/>
      <w:isLgl/>
      <w:lvlText w:val="%1.%2.%3.%4.%5."/>
      <w:lvlJc w:val="left"/>
      <w:pPr>
        <w:ind w:left="1440" w:hanging="1080"/>
      </w:pPr>
      <w:rPr>
        <w:i w:val="0"/>
      </w:rPr>
    </w:lvl>
    <w:lvl w:ilvl="5">
      <w:start w:val="1"/>
      <w:numFmt w:val="decimal"/>
      <w:isLgl/>
      <w:lvlText w:val="%1.%2.%3.%4.%5.%6."/>
      <w:lvlJc w:val="left"/>
      <w:pPr>
        <w:ind w:left="1800" w:hanging="1440"/>
      </w:pPr>
      <w:rPr>
        <w:i w:val="0"/>
      </w:rPr>
    </w:lvl>
    <w:lvl w:ilvl="6">
      <w:start w:val="1"/>
      <w:numFmt w:val="decimal"/>
      <w:isLgl/>
      <w:lvlText w:val="%1.%2.%3.%4.%5.%6.%7."/>
      <w:lvlJc w:val="left"/>
      <w:pPr>
        <w:ind w:left="1800" w:hanging="1440"/>
      </w:pPr>
      <w:rPr>
        <w:i w:val="0"/>
      </w:rPr>
    </w:lvl>
    <w:lvl w:ilvl="7">
      <w:start w:val="1"/>
      <w:numFmt w:val="decimal"/>
      <w:isLgl/>
      <w:lvlText w:val="%1.%2.%3.%4.%5.%6.%7.%8."/>
      <w:lvlJc w:val="left"/>
      <w:pPr>
        <w:ind w:left="2160" w:hanging="1800"/>
      </w:pPr>
      <w:rPr>
        <w:i w:val="0"/>
      </w:rPr>
    </w:lvl>
    <w:lvl w:ilvl="8">
      <w:start w:val="1"/>
      <w:numFmt w:val="decimal"/>
      <w:isLgl/>
      <w:lvlText w:val="%1.%2.%3.%4.%5.%6.%7.%8.%9."/>
      <w:lvlJc w:val="left"/>
      <w:pPr>
        <w:ind w:left="2160" w:hanging="1800"/>
      </w:pPr>
      <w:rPr>
        <w:i w:val="0"/>
      </w:rPr>
    </w:lvl>
  </w:abstractNum>
  <w:abstractNum w:abstractNumId="24" w15:restartNumberingAfterBreak="0">
    <w:nsid w:val="5EBA52DD"/>
    <w:multiLevelType w:val="multilevel"/>
    <w:tmpl w:val="124AE3AE"/>
    <w:lvl w:ilvl="0">
      <w:start w:val="8"/>
      <w:numFmt w:val="decimal"/>
      <w:lvlText w:val="%1."/>
      <w:lvlJc w:val="left"/>
      <w:pPr>
        <w:ind w:left="720" w:hanging="360"/>
      </w:pPr>
      <w:rPr>
        <w:b/>
        <w:bCs/>
        <w:color w:val="1F497D"/>
      </w:rPr>
    </w:lvl>
    <w:lvl w:ilvl="1">
      <w:start w:val="2"/>
      <w:numFmt w:val="decimal"/>
      <w:isLgl/>
      <w:lvlText w:val="7.%2."/>
      <w:lvlJc w:val="left"/>
      <w:pPr>
        <w:ind w:left="1080" w:hanging="720"/>
      </w:pPr>
      <w:rPr>
        <w:b w:val="0"/>
        <w:bCs w:val="0"/>
        <w:i w:val="0"/>
        <w:color w:val="auto"/>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rPr>
        <w:i w:val="0"/>
      </w:rPr>
    </w:lvl>
    <w:lvl w:ilvl="4">
      <w:start w:val="1"/>
      <w:numFmt w:val="decimal"/>
      <w:isLgl/>
      <w:lvlText w:val="%1.%2.%3.%4.%5."/>
      <w:lvlJc w:val="left"/>
      <w:pPr>
        <w:ind w:left="1440" w:hanging="1080"/>
      </w:pPr>
      <w:rPr>
        <w:i w:val="0"/>
      </w:rPr>
    </w:lvl>
    <w:lvl w:ilvl="5">
      <w:start w:val="1"/>
      <w:numFmt w:val="decimal"/>
      <w:isLgl/>
      <w:lvlText w:val="%1.%2.%3.%4.%5.%6."/>
      <w:lvlJc w:val="left"/>
      <w:pPr>
        <w:ind w:left="1800" w:hanging="1440"/>
      </w:pPr>
      <w:rPr>
        <w:i w:val="0"/>
      </w:rPr>
    </w:lvl>
    <w:lvl w:ilvl="6">
      <w:start w:val="1"/>
      <w:numFmt w:val="decimal"/>
      <w:isLgl/>
      <w:lvlText w:val="%1.%2.%3.%4.%5.%6.%7."/>
      <w:lvlJc w:val="left"/>
      <w:pPr>
        <w:ind w:left="1800" w:hanging="1440"/>
      </w:pPr>
      <w:rPr>
        <w:i w:val="0"/>
      </w:rPr>
    </w:lvl>
    <w:lvl w:ilvl="7">
      <w:start w:val="1"/>
      <w:numFmt w:val="decimal"/>
      <w:isLgl/>
      <w:lvlText w:val="%1.%2.%3.%4.%5.%6.%7.%8."/>
      <w:lvlJc w:val="left"/>
      <w:pPr>
        <w:ind w:left="2160" w:hanging="1800"/>
      </w:pPr>
      <w:rPr>
        <w:i w:val="0"/>
      </w:rPr>
    </w:lvl>
    <w:lvl w:ilvl="8">
      <w:start w:val="1"/>
      <w:numFmt w:val="decimal"/>
      <w:isLgl/>
      <w:lvlText w:val="%1.%2.%3.%4.%5.%6.%7.%8.%9."/>
      <w:lvlJc w:val="left"/>
      <w:pPr>
        <w:ind w:left="2160" w:hanging="1800"/>
      </w:pPr>
      <w:rPr>
        <w:i w:val="0"/>
      </w:rPr>
    </w:lvl>
  </w:abstractNum>
  <w:abstractNum w:abstractNumId="25" w15:restartNumberingAfterBreak="0">
    <w:nsid w:val="640976AC"/>
    <w:multiLevelType w:val="multilevel"/>
    <w:tmpl w:val="9410A892"/>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71F6376A"/>
    <w:multiLevelType w:val="multilevel"/>
    <w:tmpl w:val="DC8ECAFE"/>
    <w:lvl w:ilvl="0">
      <w:start w:val="3"/>
      <w:numFmt w:val="decimal"/>
      <w:lvlText w:val="%1."/>
      <w:lvlJc w:val="left"/>
      <w:pPr>
        <w:ind w:left="540" w:hanging="540"/>
      </w:pPr>
      <w:rPr>
        <w:rFonts w:hint="default"/>
      </w:rPr>
    </w:lvl>
    <w:lvl w:ilvl="1">
      <w:start w:val="2"/>
      <w:numFmt w:val="decimal"/>
      <w:lvlText w:val="%1.%2."/>
      <w:lvlJc w:val="left"/>
      <w:pPr>
        <w:ind w:left="1080" w:hanging="720"/>
      </w:pPr>
      <w:rPr>
        <w:rFonts w:hint="default"/>
        <w:sz w:val="20"/>
        <w:szCs w:val="20"/>
      </w:rPr>
    </w:lvl>
    <w:lvl w:ilvl="2">
      <w:start w:val="9"/>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737B03E5"/>
    <w:multiLevelType w:val="multilevel"/>
    <w:tmpl w:val="6FB4E81A"/>
    <w:lvl w:ilvl="0">
      <w:start w:val="8"/>
      <w:numFmt w:val="decimal"/>
      <w:lvlText w:val="%1."/>
      <w:lvlJc w:val="left"/>
      <w:pPr>
        <w:ind w:left="720" w:hanging="360"/>
      </w:pPr>
      <w:rPr>
        <w:b/>
        <w:bCs/>
        <w:color w:val="1F497D"/>
      </w:rPr>
    </w:lvl>
    <w:lvl w:ilvl="1">
      <w:start w:val="2"/>
      <w:numFmt w:val="decimal"/>
      <w:isLgl/>
      <w:lvlText w:val="7.%2."/>
      <w:lvlJc w:val="left"/>
      <w:pPr>
        <w:ind w:left="1080" w:hanging="720"/>
      </w:pPr>
      <w:rPr>
        <w:b w:val="0"/>
        <w:bCs w:val="0"/>
        <w:i w:val="0"/>
        <w:color w:val="auto"/>
      </w:rPr>
    </w:lvl>
    <w:lvl w:ilvl="2">
      <w:start w:val="1"/>
      <w:numFmt w:val="decimal"/>
      <w:isLgl/>
      <w:lvlText w:val="%1.%2.%3."/>
      <w:lvlJc w:val="left"/>
      <w:pPr>
        <w:ind w:left="1080" w:hanging="720"/>
      </w:pPr>
      <w:rPr>
        <w:i w:val="0"/>
      </w:rPr>
    </w:lvl>
    <w:lvl w:ilvl="3">
      <w:start w:val="1"/>
      <w:numFmt w:val="decimal"/>
      <w:isLgl/>
      <w:lvlText w:val="%1.%2.%3.%4."/>
      <w:lvlJc w:val="left"/>
      <w:pPr>
        <w:ind w:left="1440" w:hanging="1080"/>
      </w:pPr>
      <w:rPr>
        <w:i w:val="0"/>
      </w:rPr>
    </w:lvl>
    <w:lvl w:ilvl="4">
      <w:start w:val="1"/>
      <w:numFmt w:val="decimal"/>
      <w:isLgl/>
      <w:lvlText w:val="%1.%2.%3.%4.%5."/>
      <w:lvlJc w:val="left"/>
      <w:pPr>
        <w:ind w:left="1440" w:hanging="1080"/>
      </w:pPr>
      <w:rPr>
        <w:i w:val="0"/>
      </w:rPr>
    </w:lvl>
    <w:lvl w:ilvl="5">
      <w:start w:val="1"/>
      <w:numFmt w:val="decimal"/>
      <w:isLgl/>
      <w:lvlText w:val="%1.%2.%3.%4.%5.%6."/>
      <w:lvlJc w:val="left"/>
      <w:pPr>
        <w:ind w:left="1800" w:hanging="1440"/>
      </w:pPr>
      <w:rPr>
        <w:i w:val="0"/>
      </w:rPr>
    </w:lvl>
    <w:lvl w:ilvl="6">
      <w:start w:val="1"/>
      <w:numFmt w:val="decimal"/>
      <w:isLgl/>
      <w:lvlText w:val="%1.%2.%3.%4.%5.%6.%7."/>
      <w:lvlJc w:val="left"/>
      <w:pPr>
        <w:ind w:left="1800" w:hanging="1440"/>
      </w:pPr>
      <w:rPr>
        <w:i w:val="0"/>
      </w:rPr>
    </w:lvl>
    <w:lvl w:ilvl="7">
      <w:start w:val="1"/>
      <w:numFmt w:val="decimal"/>
      <w:isLgl/>
      <w:lvlText w:val="%1.%2.%3.%4.%5.%6.%7.%8."/>
      <w:lvlJc w:val="left"/>
      <w:pPr>
        <w:ind w:left="2160" w:hanging="1800"/>
      </w:pPr>
      <w:rPr>
        <w:i w:val="0"/>
      </w:rPr>
    </w:lvl>
    <w:lvl w:ilvl="8">
      <w:start w:val="1"/>
      <w:numFmt w:val="decimal"/>
      <w:isLgl/>
      <w:lvlText w:val="%1.%2.%3.%4.%5.%6.%7.%8.%9."/>
      <w:lvlJc w:val="left"/>
      <w:pPr>
        <w:ind w:left="2160" w:hanging="1800"/>
      </w:pPr>
      <w:rPr>
        <w:i w:val="0"/>
      </w:rPr>
    </w:lvl>
  </w:abstractNum>
  <w:abstractNum w:abstractNumId="29"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75EA6B7D"/>
    <w:multiLevelType w:val="multilevel"/>
    <w:tmpl w:val="ABE28B4E"/>
    <w:lvl w:ilvl="0">
      <w:start w:val="1"/>
      <w:numFmt w:val="decimal"/>
      <w:lvlText w:val="%1."/>
      <w:lvlJc w:val="left"/>
      <w:pPr>
        <w:ind w:left="360" w:hanging="360"/>
      </w:pPr>
      <w:rPr>
        <w:rFonts w:hint="default"/>
        <w:b/>
        <w:bCs/>
      </w:rPr>
    </w:lvl>
    <w:lvl w:ilvl="1">
      <w:start w:val="1"/>
      <w:numFmt w:val="decimal"/>
      <w:lvlText w:val="%1.%2."/>
      <w:lvlJc w:val="left"/>
      <w:pPr>
        <w:ind w:left="43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33457985">
    <w:abstractNumId w:val="10"/>
  </w:num>
  <w:num w:numId="2" w16cid:durableId="2028823066">
    <w:abstractNumId w:val="3"/>
  </w:num>
  <w:num w:numId="3" w16cid:durableId="805587266">
    <w:abstractNumId w:val="11"/>
  </w:num>
  <w:num w:numId="4" w16cid:durableId="72548925">
    <w:abstractNumId w:val="7"/>
  </w:num>
  <w:num w:numId="5" w16cid:durableId="1770811694">
    <w:abstractNumId w:val="17"/>
  </w:num>
  <w:num w:numId="6" w16cid:durableId="2921789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3644919">
    <w:abstractNumId w:val="20"/>
  </w:num>
  <w:num w:numId="8" w16cid:durableId="175776520">
    <w:abstractNumId w:val="9"/>
  </w:num>
  <w:num w:numId="9" w16cid:durableId="1618637740">
    <w:abstractNumId w:val="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21130731">
    <w:abstractNumId w:val="30"/>
  </w:num>
  <w:num w:numId="11" w16cid:durableId="1591354160">
    <w:abstractNumId w:val="27"/>
  </w:num>
  <w:num w:numId="12" w16cid:durableId="684287374">
    <w:abstractNumId w:val="19"/>
  </w:num>
  <w:num w:numId="13" w16cid:durableId="882643603">
    <w:abstractNumId w:val="22"/>
  </w:num>
  <w:num w:numId="14" w16cid:durableId="1419328773">
    <w:abstractNumId w:val="8"/>
  </w:num>
  <w:num w:numId="15" w16cid:durableId="42995513">
    <w:abstractNumId w:val="13"/>
  </w:num>
  <w:num w:numId="16" w16cid:durableId="157039828">
    <w:abstractNumId w:val="21"/>
  </w:num>
  <w:num w:numId="17" w16cid:durableId="1152454041">
    <w:abstractNumId w:val="25"/>
  </w:num>
  <w:num w:numId="18" w16cid:durableId="2114544077">
    <w:abstractNumId w:val="3"/>
    <w:lvlOverride w:ilvl="0">
      <w:startOverride w:val="6"/>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19" w16cid:durableId="1174759042">
    <w:abstractNumId w:val="23"/>
  </w:num>
  <w:num w:numId="20" w16cid:durableId="2073305659">
    <w:abstractNumId w:val="24"/>
  </w:num>
  <w:num w:numId="21" w16cid:durableId="1715538897">
    <w:abstractNumId w:val="28"/>
  </w:num>
  <w:num w:numId="22" w16cid:durableId="827213621">
    <w:abstractNumId w:val="5"/>
  </w:num>
  <w:num w:numId="23" w16cid:durableId="1139877746">
    <w:abstractNumId w:val="4"/>
  </w:num>
  <w:num w:numId="24" w16cid:durableId="776750475">
    <w:abstractNumId w:val="14"/>
  </w:num>
  <w:num w:numId="25" w16cid:durableId="223375719">
    <w:abstractNumId w:val="3"/>
    <w:lvlOverride w:ilvl="0">
      <w:startOverride w:val="7"/>
    </w:lvlOverride>
    <w:lvlOverride w:ilvl="1">
      <w:startOverride w:val="4"/>
    </w:lvlOverride>
    <w:lvlOverride w:ilvl="2">
      <w:startOverride w:val="1"/>
    </w:lvlOverride>
    <w:lvlOverride w:ilvl="3">
      <w:startOverride w:val="1"/>
    </w:lvlOverride>
    <w:lvlOverride w:ilvl="4"/>
    <w:lvlOverride w:ilvl="5"/>
    <w:lvlOverride w:ilvl="6"/>
    <w:lvlOverride w:ilvl="7"/>
    <w:lvlOverride w:ilvl="8"/>
  </w:num>
  <w:num w:numId="26" w16cid:durableId="1925069372">
    <w:abstractNumId w:val="18"/>
  </w:num>
  <w:num w:numId="27" w16cid:durableId="1826816388">
    <w:abstractNumId w:val="29"/>
  </w:num>
  <w:num w:numId="28" w16cid:durableId="998340301">
    <w:abstractNumId w:val="26"/>
  </w:num>
  <w:num w:numId="29" w16cid:durableId="744187401">
    <w:abstractNumId w:val="15"/>
  </w:num>
  <w:num w:numId="30" w16cid:durableId="1307590478">
    <w:abstractNumId w:val="16"/>
  </w:num>
  <w:num w:numId="31" w16cid:durableId="2071801477">
    <w:abstractNumId w:val="12"/>
  </w:num>
  <w:num w:numId="32" w16cid:durableId="2023238577">
    <w:abstractNumId w:val="2"/>
  </w:num>
  <w:num w:numId="33" w16cid:durableId="804742507">
    <w:abstractNumId w:val="10"/>
    <w:lvlOverride w:ilvl="0">
      <w:startOverride w:val="7"/>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34" w16cid:durableId="2145148876">
    <w:abstractNumId w:val="3"/>
    <w:lvlOverride w:ilvl="0">
      <w:startOverride w:val="7"/>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35" w16cid:durableId="280187583">
    <w:abstractNumId w:val="10"/>
    <w:lvlOverride w:ilvl="0">
      <w:startOverride w:val="7"/>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36" w16cid:durableId="1815294360">
    <w:abstractNumId w:val="3"/>
    <w:lvlOverride w:ilvl="0">
      <w:startOverride w:val="7"/>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37" w16cid:durableId="96871972">
    <w:abstractNumId w:val="10"/>
    <w:lvlOverride w:ilvl="0">
      <w:startOverride w:val="7"/>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38" w16cid:durableId="143013591">
    <w:abstractNumId w:val="3"/>
    <w:lvlOverride w:ilvl="0">
      <w:startOverride w:val="7"/>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39" w16cid:durableId="863860122">
    <w:abstractNumId w:val="10"/>
    <w:lvlOverride w:ilvl="0">
      <w:startOverride w:val="7"/>
    </w:lvlOverride>
    <w:lvlOverride w:ilvl="1">
      <w:startOverride w:val="5"/>
    </w:lvlOverride>
    <w:lvlOverride w:ilvl="2">
      <w:startOverride w:val="1"/>
    </w:lvlOverride>
    <w:lvlOverride w:ilvl="3">
      <w:startOverride w:val="1"/>
    </w:lvlOverride>
    <w:lvlOverride w:ilvl="4"/>
    <w:lvlOverride w:ilvl="5"/>
    <w:lvlOverride w:ilvl="6"/>
    <w:lvlOverride w:ilvl="7"/>
    <w:lvlOverride w:ilvl="8"/>
  </w:num>
  <w:num w:numId="40" w16cid:durableId="682320794">
    <w:abstractNumId w:val="3"/>
  </w:num>
  <w:num w:numId="41" w16cid:durableId="1155489378">
    <w:abstractNumId w:val="10"/>
    <w:lvlOverride w:ilvl="0">
      <w:startOverride w:val="7"/>
    </w:lvlOverride>
    <w:lvlOverride w:ilvl="1">
      <w:startOverride w:val="5"/>
    </w:lvlOverride>
    <w:lvlOverride w:ilvl="2">
      <w:startOverride w:val="1"/>
    </w:lvlOverride>
    <w:lvlOverride w:ilvl="3">
      <w:startOverride w:val="1"/>
    </w:lvlOverride>
    <w:lvlOverride w:ilvl="4"/>
    <w:lvlOverride w:ilvl="5"/>
    <w:lvlOverride w:ilvl="6"/>
    <w:lvlOverride w:ilvl="7"/>
    <w:lvlOverride w:ilvl="8"/>
  </w:num>
  <w:num w:numId="42" w16cid:durableId="34698949">
    <w:abstractNumId w:val="3"/>
    <w:lvlOverride w:ilvl="0">
      <w:startOverride w:val="7"/>
    </w:lvlOverride>
    <w:lvlOverride w:ilvl="1">
      <w:startOverride w:val="5"/>
    </w:lvlOverride>
    <w:lvlOverride w:ilvl="2">
      <w:startOverride w:val="1"/>
    </w:lvlOverride>
    <w:lvlOverride w:ilvl="3">
      <w:startOverride w:val="1"/>
    </w:lvlOverride>
    <w:lvlOverride w:ilvl="4"/>
    <w:lvlOverride w:ilvl="5"/>
    <w:lvlOverride w:ilvl="6"/>
    <w:lvlOverride w:ilvl="7"/>
    <w:lvlOverride w:ilvl="8"/>
  </w:num>
  <w:num w:numId="43" w16cid:durableId="1498959051">
    <w:abstractNumId w:val="3"/>
    <w:lvlOverride w:ilvl="0">
      <w:startOverride w:val="7"/>
    </w:lvlOverride>
    <w:lvlOverride w:ilvl="1">
      <w:startOverride w:val="5"/>
    </w:lvlOverride>
    <w:lvlOverride w:ilvl="2">
      <w:startOverride w:val="1"/>
    </w:lvlOverride>
    <w:lvlOverride w:ilvl="3">
      <w:startOverride w:val="1"/>
    </w:lvlOverride>
    <w:lvlOverride w:ilvl="4"/>
    <w:lvlOverride w:ilvl="5"/>
    <w:lvlOverride w:ilvl="6"/>
    <w:lvlOverride w:ilvl="7"/>
    <w:lvlOverride w:ilvl="8"/>
  </w:num>
  <w:num w:numId="44" w16cid:durableId="1800878247">
    <w:abstractNumId w:val="1"/>
  </w:num>
  <w:num w:numId="45" w16cid:durableId="736636275">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664"/>
    <w:rsid w:val="00006EEB"/>
    <w:rsid w:val="0001118B"/>
    <w:rsid w:val="000113B7"/>
    <w:rsid w:val="00013A62"/>
    <w:rsid w:val="00020F81"/>
    <w:rsid w:val="00022837"/>
    <w:rsid w:val="00024A9B"/>
    <w:rsid w:val="00032BD5"/>
    <w:rsid w:val="00032FDA"/>
    <w:rsid w:val="00034616"/>
    <w:rsid w:val="000352CA"/>
    <w:rsid w:val="000413D9"/>
    <w:rsid w:val="00043A24"/>
    <w:rsid w:val="0005041F"/>
    <w:rsid w:val="00056F88"/>
    <w:rsid w:val="0006063C"/>
    <w:rsid w:val="0006222B"/>
    <w:rsid w:val="000657D6"/>
    <w:rsid w:val="00067493"/>
    <w:rsid w:val="00074517"/>
    <w:rsid w:val="00076FB5"/>
    <w:rsid w:val="0008037B"/>
    <w:rsid w:val="00080F8B"/>
    <w:rsid w:val="00090C82"/>
    <w:rsid w:val="00092A8F"/>
    <w:rsid w:val="00097205"/>
    <w:rsid w:val="000B351E"/>
    <w:rsid w:val="000C2ED0"/>
    <w:rsid w:val="000C540A"/>
    <w:rsid w:val="000D0F8C"/>
    <w:rsid w:val="000D5413"/>
    <w:rsid w:val="000D6FEA"/>
    <w:rsid w:val="000D7388"/>
    <w:rsid w:val="000E3100"/>
    <w:rsid w:val="000E4EAF"/>
    <w:rsid w:val="000F0318"/>
    <w:rsid w:val="00101A0E"/>
    <w:rsid w:val="00103267"/>
    <w:rsid w:val="00113BC7"/>
    <w:rsid w:val="0011615C"/>
    <w:rsid w:val="0012374C"/>
    <w:rsid w:val="0013203C"/>
    <w:rsid w:val="00142095"/>
    <w:rsid w:val="001426F5"/>
    <w:rsid w:val="00145601"/>
    <w:rsid w:val="0015074B"/>
    <w:rsid w:val="00152183"/>
    <w:rsid w:val="00152EBB"/>
    <w:rsid w:val="00155C17"/>
    <w:rsid w:val="00156A9C"/>
    <w:rsid w:val="00157EBF"/>
    <w:rsid w:val="001603E1"/>
    <w:rsid w:val="00161ED5"/>
    <w:rsid w:val="0017002E"/>
    <w:rsid w:val="00175F5B"/>
    <w:rsid w:val="00185AB5"/>
    <w:rsid w:val="00186330"/>
    <w:rsid w:val="00191CD9"/>
    <w:rsid w:val="001967B0"/>
    <w:rsid w:val="001B1C12"/>
    <w:rsid w:val="001B6D2B"/>
    <w:rsid w:val="001C1D47"/>
    <w:rsid w:val="001C37A2"/>
    <w:rsid w:val="001C496C"/>
    <w:rsid w:val="001D6FC8"/>
    <w:rsid w:val="001D7782"/>
    <w:rsid w:val="001E0023"/>
    <w:rsid w:val="001E4081"/>
    <w:rsid w:val="001E55D3"/>
    <w:rsid w:val="001E6347"/>
    <w:rsid w:val="001E6FE1"/>
    <w:rsid w:val="001E7773"/>
    <w:rsid w:val="001E7D08"/>
    <w:rsid w:val="001F3CD1"/>
    <w:rsid w:val="002059FC"/>
    <w:rsid w:val="00205E8C"/>
    <w:rsid w:val="00210197"/>
    <w:rsid w:val="00211452"/>
    <w:rsid w:val="00241C8B"/>
    <w:rsid w:val="00244901"/>
    <w:rsid w:val="00245AB0"/>
    <w:rsid w:val="0025026B"/>
    <w:rsid w:val="002546F5"/>
    <w:rsid w:val="00257077"/>
    <w:rsid w:val="0026173E"/>
    <w:rsid w:val="002641F2"/>
    <w:rsid w:val="00264CCB"/>
    <w:rsid w:val="00265B39"/>
    <w:rsid w:val="00270982"/>
    <w:rsid w:val="00273D6F"/>
    <w:rsid w:val="0027422F"/>
    <w:rsid w:val="00274DD1"/>
    <w:rsid w:val="0027725A"/>
    <w:rsid w:val="00287C0E"/>
    <w:rsid w:val="00290775"/>
    <w:rsid w:val="0029639D"/>
    <w:rsid w:val="002A70BC"/>
    <w:rsid w:val="002B347A"/>
    <w:rsid w:val="002C1EB4"/>
    <w:rsid w:val="002C5AED"/>
    <w:rsid w:val="002C6EE1"/>
    <w:rsid w:val="002D04AC"/>
    <w:rsid w:val="002D2317"/>
    <w:rsid w:val="002D5063"/>
    <w:rsid w:val="002E35C6"/>
    <w:rsid w:val="002E4682"/>
    <w:rsid w:val="002F5BCF"/>
    <w:rsid w:val="0030417B"/>
    <w:rsid w:val="0031159E"/>
    <w:rsid w:val="0031653B"/>
    <w:rsid w:val="00321821"/>
    <w:rsid w:val="003231D6"/>
    <w:rsid w:val="00326864"/>
    <w:rsid w:val="00326F90"/>
    <w:rsid w:val="00331F1B"/>
    <w:rsid w:val="00335BE7"/>
    <w:rsid w:val="00336EE9"/>
    <w:rsid w:val="003376D4"/>
    <w:rsid w:val="00340FD1"/>
    <w:rsid w:val="003411F4"/>
    <w:rsid w:val="003436CD"/>
    <w:rsid w:val="00344B87"/>
    <w:rsid w:val="0034560F"/>
    <w:rsid w:val="00346039"/>
    <w:rsid w:val="00350391"/>
    <w:rsid w:val="00356E4D"/>
    <w:rsid w:val="003601A6"/>
    <w:rsid w:val="00362884"/>
    <w:rsid w:val="00372988"/>
    <w:rsid w:val="00372DCD"/>
    <w:rsid w:val="00377A86"/>
    <w:rsid w:val="00381DBD"/>
    <w:rsid w:val="0038613D"/>
    <w:rsid w:val="003869BA"/>
    <w:rsid w:val="0039104B"/>
    <w:rsid w:val="003A1CD6"/>
    <w:rsid w:val="003A1E3B"/>
    <w:rsid w:val="003A2890"/>
    <w:rsid w:val="003A4941"/>
    <w:rsid w:val="003B2548"/>
    <w:rsid w:val="003B2DF0"/>
    <w:rsid w:val="003B7A25"/>
    <w:rsid w:val="003C5FE0"/>
    <w:rsid w:val="003C6368"/>
    <w:rsid w:val="003C78A3"/>
    <w:rsid w:val="003D4B6A"/>
    <w:rsid w:val="003D7FF8"/>
    <w:rsid w:val="003E0C6F"/>
    <w:rsid w:val="003F2028"/>
    <w:rsid w:val="003F3D90"/>
    <w:rsid w:val="003F4ABF"/>
    <w:rsid w:val="003F6249"/>
    <w:rsid w:val="003F634A"/>
    <w:rsid w:val="004008FD"/>
    <w:rsid w:val="004014D7"/>
    <w:rsid w:val="00403FC1"/>
    <w:rsid w:val="004057CA"/>
    <w:rsid w:val="004317AB"/>
    <w:rsid w:val="00432A5B"/>
    <w:rsid w:val="0043544A"/>
    <w:rsid w:val="0044172A"/>
    <w:rsid w:val="0044388F"/>
    <w:rsid w:val="00457FA9"/>
    <w:rsid w:val="004611AC"/>
    <w:rsid w:val="00461260"/>
    <w:rsid w:val="004654B8"/>
    <w:rsid w:val="004658E6"/>
    <w:rsid w:val="00472D22"/>
    <w:rsid w:val="004737A0"/>
    <w:rsid w:val="00477E23"/>
    <w:rsid w:val="00477FB8"/>
    <w:rsid w:val="004949C6"/>
    <w:rsid w:val="00494B8B"/>
    <w:rsid w:val="00497683"/>
    <w:rsid w:val="00497FA1"/>
    <w:rsid w:val="004A385C"/>
    <w:rsid w:val="004B613B"/>
    <w:rsid w:val="004C2EBB"/>
    <w:rsid w:val="004D6E5B"/>
    <w:rsid w:val="004D75C4"/>
    <w:rsid w:val="004E20E1"/>
    <w:rsid w:val="004E7A8A"/>
    <w:rsid w:val="004F3C75"/>
    <w:rsid w:val="004F77BC"/>
    <w:rsid w:val="00505A21"/>
    <w:rsid w:val="00514C98"/>
    <w:rsid w:val="005270D4"/>
    <w:rsid w:val="00527132"/>
    <w:rsid w:val="005275EB"/>
    <w:rsid w:val="00530508"/>
    <w:rsid w:val="00530FA7"/>
    <w:rsid w:val="005310EA"/>
    <w:rsid w:val="00534974"/>
    <w:rsid w:val="005363D4"/>
    <w:rsid w:val="00536DB7"/>
    <w:rsid w:val="00546B2A"/>
    <w:rsid w:val="0054746A"/>
    <w:rsid w:val="00551201"/>
    <w:rsid w:val="005514E8"/>
    <w:rsid w:val="00552014"/>
    <w:rsid w:val="0056295F"/>
    <w:rsid w:val="00564299"/>
    <w:rsid w:val="00570E25"/>
    <w:rsid w:val="0057534C"/>
    <w:rsid w:val="00580E80"/>
    <w:rsid w:val="00581584"/>
    <w:rsid w:val="00582DD0"/>
    <w:rsid w:val="00584A74"/>
    <w:rsid w:val="00584BD4"/>
    <w:rsid w:val="00597A7B"/>
    <w:rsid w:val="005A0EB9"/>
    <w:rsid w:val="005A4B27"/>
    <w:rsid w:val="005C0964"/>
    <w:rsid w:val="005C5134"/>
    <w:rsid w:val="005D1BDB"/>
    <w:rsid w:val="005D7086"/>
    <w:rsid w:val="005E4CE4"/>
    <w:rsid w:val="005E58A2"/>
    <w:rsid w:val="005F3757"/>
    <w:rsid w:val="005F6A06"/>
    <w:rsid w:val="006042AE"/>
    <w:rsid w:val="006150D2"/>
    <w:rsid w:val="0062372E"/>
    <w:rsid w:val="006301E5"/>
    <w:rsid w:val="006365B9"/>
    <w:rsid w:val="00637057"/>
    <w:rsid w:val="00637530"/>
    <w:rsid w:val="00642C3F"/>
    <w:rsid w:val="00650767"/>
    <w:rsid w:val="0065691E"/>
    <w:rsid w:val="00660434"/>
    <w:rsid w:val="006616C0"/>
    <w:rsid w:val="00664F84"/>
    <w:rsid w:val="00664FF4"/>
    <w:rsid w:val="00670E1F"/>
    <w:rsid w:val="00675218"/>
    <w:rsid w:val="006752B4"/>
    <w:rsid w:val="00675A58"/>
    <w:rsid w:val="006843F6"/>
    <w:rsid w:val="00685A94"/>
    <w:rsid w:val="00686B52"/>
    <w:rsid w:val="00697B64"/>
    <w:rsid w:val="006A19B7"/>
    <w:rsid w:val="006A4BAF"/>
    <w:rsid w:val="006A5251"/>
    <w:rsid w:val="006A72CE"/>
    <w:rsid w:val="006B460A"/>
    <w:rsid w:val="006C3CB7"/>
    <w:rsid w:val="006D135C"/>
    <w:rsid w:val="006D60D5"/>
    <w:rsid w:val="006D642A"/>
    <w:rsid w:val="006D7941"/>
    <w:rsid w:val="006F0F19"/>
    <w:rsid w:val="006F1E1C"/>
    <w:rsid w:val="006F3C89"/>
    <w:rsid w:val="006F64A5"/>
    <w:rsid w:val="00700DCE"/>
    <w:rsid w:val="00702B41"/>
    <w:rsid w:val="00716DDC"/>
    <w:rsid w:val="007204FD"/>
    <w:rsid w:val="0072055E"/>
    <w:rsid w:val="0072347F"/>
    <w:rsid w:val="00723B3E"/>
    <w:rsid w:val="00723ECB"/>
    <w:rsid w:val="00730CE6"/>
    <w:rsid w:val="00734256"/>
    <w:rsid w:val="00737914"/>
    <w:rsid w:val="00737DA4"/>
    <w:rsid w:val="007406CF"/>
    <w:rsid w:val="00743E5E"/>
    <w:rsid w:val="0074429B"/>
    <w:rsid w:val="00746571"/>
    <w:rsid w:val="00746EA3"/>
    <w:rsid w:val="007506CE"/>
    <w:rsid w:val="00751571"/>
    <w:rsid w:val="0075662C"/>
    <w:rsid w:val="00756AD6"/>
    <w:rsid w:val="00756E64"/>
    <w:rsid w:val="00761AF3"/>
    <w:rsid w:val="007621ED"/>
    <w:rsid w:val="007739F7"/>
    <w:rsid w:val="007741A9"/>
    <w:rsid w:val="00774F1A"/>
    <w:rsid w:val="00775EBA"/>
    <w:rsid w:val="00783B03"/>
    <w:rsid w:val="0078414C"/>
    <w:rsid w:val="00785E4A"/>
    <w:rsid w:val="007907E2"/>
    <w:rsid w:val="007918E9"/>
    <w:rsid w:val="00797016"/>
    <w:rsid w:val="007A67CD"/>
    <w:rsid w:val="007B0767"/>
    <w:rsid w:val="007B36A7"/>
    <w:rsid w:val="007C3641"/>
    <w:rsid w:val="007C6A83"/>
    <w:rsid w:val="007D39CD"/>
    <w:rsid w:val="007D44EB"/>
    <w:rsid w:val="007D5178"/>
    <w:rsid w:val="007D5CF0"/>
    <w:rsid w:val="007D6DE3"/>
    <w:rsid w:val="007E11FC"/>
    <w:rsid w:val="007E1BF4"/>
    <w:rsid w:val="007E5155"/>
    <w:rsid w:val="007E5C4D"/>
    <w:rsid w:val="007E7EF5"/>
    <w:rsid w:val="007F7F46"/>
    <w:rsid w:val="008000F0"/>
    <w:rsid w:val="008057A0"/>
    <w:rsid w:val="008065F4"/>
    <w:rsid w:val="00810E4C"/>
    <w:rsid w:val="00833FD0"/>
    <w:rsid w:val="00836643"/>
    <w:rsid w:val="00837613"/>
    <w:rsid w:val="00840FC1"/>
    <w:rsid w:val="0084191E"/>
    <w:rsid w:val="00846869"/>
    <w:rsid w:val="008558A4"/>
    <w:rsid w:val="0085712B"/>
    <w:rsid w:val="00861995"/>
    <w:rsid w:val="00863BC6"/>
    <w:rsid w:val="0086479F"/>
    <w:rsid w:val="00880BCD"/>
    <w:rsid w:val="00880ECC"/>
    <w:rsid w:val="00890228"/>
    <w:rsid w:val="00896D44"/>
    <w:rsid w:val="008975AE"/>
    <w:rsid w:val="008A009C"/>
    <w:rsid w:val="008A25F6"/>
    <w:rsid w:val="008A2B10"/>
    <w:rsid w:val="008B2EE5"/>
    <w:rsid w:val="008B373A"/>
    <w:rsid w:val="008B5028"/>
    <w:rsid w:val="008C0292"/>
    <w:rsid w:val="008C1067"/>
    <w:rsid w:val="008C4906"/>
    <w:rsid w:val="008C4C57"/>
    <w:rsid w:val="008C60FD"/>
    <w:rsid w:val="008C6B96"/>
    <w:rsid w:val="008C6D43"/>
    <w:rsid w:val="008D0942"/>
    <w:rsid w:val="008D1543"/>
    <w:rsid w:val="008D2D88"/>
    <w:rsid w:val="008E0AAF"/>
    <w:rsid w:val="008E123E"/>
    <w:rsid w:val="008E55C1"/>
    <w:rsid w:val="008F6048"/>
    <w:rsid w:val="00900329"/>
    <w:rsid w:val="009019C3"/>
    <w:rsid w:val="00904332"/>
    <w:rsid w:val="00905A64"/>
    <w:rsid w:val="00906952"/>
    <w:rsid w:val="00912A48"/>
    <w:rsid w:val="00922E3C"/>
    <w:rsid w:val="009255E2"/>
    <w:rsid w:val="00927745"/>
    <w:rsid w:val="009308D7"/>
    <w:rsid w:val="00930DB8"/>
    <w:rsid w:val="00931BE8"/>
    <w:rsid w:val="009327EC"/>
    <w:rsid w:val="009341B3"/>
    <w:rsid w:val="00936D1F"/>
    <w:rsid w:val="0094309F"/>
    <w:rsid w:val="009514C9"/>
    <w:rsid w:val="00954420"/>
    <w:rsid w:val="009575F0"/>
    <w:rsid w:val="009579C3"/>
    <w:rsid w:val="009608E3"/>
    <w:rsid w:val="00964767"/>
    <w:rsid w:val="009651EF"/>
    <w:rsid w:val="00970C4A"/>
    <w:rsid w:val="00980799"/>
    <w:rsid w:val="00981221"/>
    <w:rsid w:val="00985918"/>
    <w:rsid w:val="0098741E"/>
    <w:rsid w:val="009A0135"/>
    <w:rsid w:val="009B10B8"/>
    <w:rsid w:val="009B6086"/>
    <w:rsid w:val="009B6E0E"/>
    <w:rsid w:val="009B7E8B"/>
    <w:rsid w:val="009C2D0D"/>
    <w:rsid w:val="009C3964"/>
    <w:rsid w:val="009C6E26"/>
    <w:rsid w:val="009D0E9A"/>
    <w:rsid w:val="009D159C"/>
    <w:rsid w:val="009D2F07"/>
    <w:rsid w:val="009E0B4C"/>
    <w:rsid w:val="009E1296"/>
    <w:rsid w:val="009E44EE"/>
    <w:rsid w:val="009E64E2"/>
    <w:rsid w:val="009F47ED"/>
    <w:rsid w:val="009F4802"/>
    <w:rsid w:val="009F4AAA"/>
    <w:rsid w:val="009F7661"/>
    <w:rsid w:val="00A03ED9"/>
    <w:rsid w:val="00A04936"/>
    <w:rsid w:val="00A16213"/>
    <w:rsid w:val="00A244AC"/>
    <w:rsid w:val="00A260E5"/>
    <w:rsid w:val="00A2619A"/>
    <w:rsid w:val="00A31722"/>
    <w:rsid w:val="00A3363F"/>
    <w:rsid w:val="00A35F0A"/>
    <w:rsid w:val="00A36023"/>
    <w:rsid w:val="00A36679"/>
    <w:rsid w:val="00A36951"/>
    <w:rsid w:val="00A420B3"/>
    <w:rsid w:val="00A4488A"/>
    <w:rsid w:val="00A45126"/>
    <w:rsid w:val="00A54851"/>
    <w:rsid w:val="00A654C9"/>
    <w:rsid w:val="00A65CDE"/>
    <w:rsid w:val="00A70A27"/>
    <w:rsid w:val="00A766D0"/>
    <w:rsid w:val="00A772F9"/>
    <w:rsid w:val="00A82476"/>
    <w:rsid w:val="00A835E8"/>
    <w:rsid w:val="00A83A0B"/>
    <w:rsid w:val="00A92EC8"/>
    <w:rsid w:val="00A931B5"/>
    <w:rsid w:val="00A93AB2"/>
    <w:rsid w:val="00A94C02"/>
    <w:rsid w:val="00AA01B5"/>
    <w:rsid w:val="00AA0DCA"/>
    <w:rsid w:val="00AA1D8D"/>
    <w:rsid w:val="00AA26CF"/>
    <w:rsid w:val="00AB0003"/>
    <w:rsid w:val="00AB507F"/>
    <w:rsid w:val="00AB5259"/>
    <w:rsid w:val="00AC2C71"/>
    <w:rsid w:val="00AC39BC"/>
    <w:rsid w:val="00AC76F2"/>
    <w:rsid w:val="00AD5338"/>
    <w:rsid w:val="00AE0795"/>
    <w:rsid w:val="00AE325C"/>
    <w:rsid w:val="00AE725E"/>
    <w:rsid w:val="00AF66B6"/>
    <w:rsid w:val="00AF763D"/>
    <w:rsid w:val="00AF7ED2"/>
    <w:rsid w:val="00B044C7"/>
    <w:rsid w:val="00B04C50"/>
    <w:rsid w:val="00B07B11"/>
    <w:rsid w:val="00B1287C"/>
    <w:rsid w:val="00B14F86"/>
    <w:rsid w:val="00B15BEC"/>
    <w:rsid w:val="00B166DE"/>
    <w:rsid w:val="00B30E4B"/>
    <w:rsid w:val="00B3766A"/>
    <w:rsid w:val="00B444FB"/>
    <w:rsid w:val="00B47730"/>
    <w:rsid w:val="00B50C49"/>
    <w:rsid w:val="00B52372"/>
    <w:rsid w:val="00B548D8"/>
    <w:rsid w:val="00B5612D"/>
    <w:rsid w:val="00B6098B"/>
    <w:rsid w:val="00B60A4D"/>
    <w:rsid w:val="00B64DC6"/>
    <w:rsid w:val="00B709B8"/>
    <w:rsid w:val="00B76161"/>
    <w:rsid w:val="00B81CB0"/>
    <w:rsid w:val="00B94CD3"/>
    <w:rsid w:val="00BA1744"/>
    <w:rsid w:val="00BA2A80"/>
    <w:rsid w:val="00BA743A"/>
    <w:rsid w:val="00BB245B"/>
    <w:rsid w:val="00BB6A89"/>
    <w:rsid w:val="00BC166A"/>
    <w:rsid w:val="00BC1F25"/>
    <w:rsid w:val="00BC5754"/>
    <w:rsid w:val="00BC6AE0"/>
    <w:rsid w:val="00BD0920"/>
    <w:rsid w:val="00BE6208"/>
    <w:rsid w:val="00BE6698"/>
    <w:rsid w:val="00BE6EA6"/>
    <w:rsid w:val="00BF24FC"/>
    <w:rsid w:val="00BF30C3"/>
    <w:rsid w:val="00BF35C3"/>
    <w:rsid w:val="00BF43F3"/>
    <w:rsid w:val="00BF73B6"/>
    <w:rsid w:val="00C00F89"/>
    <w:rsid w:val="00C01BE2"/>
    <w:rsid w:val="00C01F2B"/>
    <w:rsid w:val="00C033E5"/>
    <w:rsid w:val="00C062C8"/>
    <w:rsid w:val="00C149BA"/>
    <w:rsid w:val="00C22D05"/>
    <w:rsid w:val="00C22FD1"/>
    <w:rsid w:val="00C31A2F"/>
    <w:rsid w:val="00C31F71"/>
    <w:rsid w:val="00C364DD"/>
    <w:rsid w:val="00C36DE9"/>
    <w:rsid w:val="00C40AC4"/>
    <w:rsid w:val="00C54045"/>
    <w:rsid w:val="00C55C30"/>
    <w:rsid w:val="00C56ACB"/>
    <w:rsid w:val="00C640C0"/>
    <w:rsid w:val="00C70A22"/>
    <w:rsid w:val="00C72C76"/>
    <w:rsid w:val="00C80034"/>
    <w:rsid w:val="00C805B6"/>
    <w:rsid w:val="00C82100"/>
    <w:rsid w:val="00C85729"/>
    <w:rsid w:val="00CA3342"/>
    <w:rsid w:val="00CA557E"/>
    <w:rsid w:val="00CB0568"/>
    <w:rsid w:val="00CB0664"/>
    <w:rsid w:val="00CB2A58"/>
    <w:rsid w:val="00CB33AD"/>
    <w:rsid w:val="00CB4F8B"/>
    <w:rsid w:val="00CB53D8"/>
    <w:rsid w:val="00CC0F4C"/>
    <w:rsid w:val="00CC38A4"/>
    <w:rsid w:val="00CD4B2A"/>
    <w:rsid w:val="00CD7BA5"/>
    <w:rsid w:val="00CE1AA6"/>
    <w:rsid w:val="00CF77A0"/>
    <w:rsid w:val="00D01A99"/>
    <w:rsid w:val="00D03761"/>
    <w:rsid w:val="00D07326"/>
    <w:rsid w:val="00D1351C"/>
    <w:rsid w:val="00D177C5"/>
    <w:rsid w:val="00D274A7"/>
    <w:rsid w:val="00D34A92"/>
    <w:rsid w:val="00D37DFB"/>
    <w:rsid w:val="00D409C8"/>
    <w:rsid w:val="00D457BC"/>
    <w:rsid w:val="00D62A5A"/>
    <w:rsid w:val="00D6663F"/>
    <w:rsid w:val="00D7448D"/>
    <w:rsid w:val="00D7575C"/>
    <w:rsid w:val="00D853FF"/>
    <w:rsid w:val="00D87093"/>
    <w:rsid w:val="00D95600"/>
    <w:rsid w:val="00D96A64"/>
    <w:rsid w:val="00DA232F"/>
    <w:rsid w:val="00DC3BCA"/>
    <w:rsid w:val="00DD1A65"/>
    <w:rsid w:val="00DD6CAB"/>
    <w:rsid w:val="00DE09CE"/>
    <w:rsid w:val="00DE1AB8"/>
    <w:rsid w:val="00DE4411"/>
    <w:rsid w:val="00DE46DC"/>
    <w:rsid w:val="00DE4EF5"/>
    <w:rsid w:val="00DE58F5"/>
    <w:rsid w:val="00DE7FD4"/>
    <w:rsid w:val="00DF12AB"/>
    <w:rsid w:val="00DF3D2E"/>
    <w:rsid w:val="00DF593F"/>
    <w:rsid w:val="00E00BE5"/>
    <w:rsid w:val="00E02702"/>
    <w:rsid w:val="00E03A85"/>
    <w:rsid w:val="00E15225"/>
    <w:rsid w:val="00E16AC5"/>
    <w:rsid w:val="00E25311"/>
    <w:rsid w:val="00E3224D"/>
    <w:rsid w:val="00E33C47"/>
    <w:rsid w:val="00E37FE4"/>
    <w:rsid w:val="00E47508"/>
    <w:rsid w:val="00E47EA8"/>
    <w:rsid w:val="00E505EE"/>
    <w:rsid w:val="00E50B2C"/>
    <w:rsid w:val="00E539CC"/>
    <w:rsid w:val="00E548C3"/>
    <w:rsid w:val="00E5541F"/>
    <w:rsid w:val="00E560BC"/>
    <w:rsid w:val="00E56B55"/>
    <w:rsid w:val="00E64150"/>
    <w:rsid w:val="00E658D3"/>
    <w:rsid w:val="00E74DF3"/>
    <w:rsid w:val="00E75EB8"/>
    <w:rsid w:val="00E807ED"/>
    <w:rsid w:val="00E82E40"/>
    <w:rsid w:val="00E85FD4"/>
    <w:rsid w:val="00E910F5"/>
    <w:rsid w:val="00E91148"/>
    <w:rsid w:val="00E9153E"/>
    <w:rsid w:val="00E975C9"/>
    <w:rsid w:val="00E97764"/>
    <w:rsid w:val="00EA0E5E"/>
    <w:rsid w:val="00EA7B4E"/>
    <w:rsid w:val="00EB251E"/>
    <w:rsid w:val="00EC1D39"/>
    <w:rsid w:val="00EC440A"/>
    <w:rsid w:val="00EC632F"/>
    <w:rsid w:val="00EC779F"/>
    <w:rsid w:val="00ED1A44"/>
    <w:rsid w:val="00ED3D08"/>
    <w:rsid w:val="00ED7F55"/>
    <w:rsid w:val="00EE0F2D"/>
    <w:rsid w:val="00EF5A6F"/>
    <w:rsid w:val="00F000AE"/>
    <w:rsid w:val="00F03309"/>
    <w:rsid w:val="00F10F86"/>
    <w:rsid w:val="00F300F3"/>
    <w:rsid w:val="00F35E0C"/>
    <w:rsid w:val="00F3600B"/>
    <w:rsid w:val="00F37998"/>
    <w:rsid w:val="00F41D1E"/>
    <w:rsid w:val="00F46567"/>
    <w:rsid w:val="00F466A0"/>
    <w:rsid w:val="00F47A28"/>
    <w:rsid w:val="00F503B4"/>
    <w:rsid w:val="00F53878"/>
    <w:rsid w:val="00F5549F"/>
    <w:rsid w:val="00F55F8E"/>
    <w:rsid w:val="00F575BE"/>
    <w:rsid w:val="00F60488"/>
    <w:rsid w:val="00F61759"/>
    <w:rsid w:val="00F61C62"/>
    <w:rsid w:val="00F637A1"/>
    <w:rsid w:val="00F655F0"/>
    <w:rsid w:val="00F70191"/>
    <w:rsid w:val="00F71E49"/>
    <w:rsid w:val="00F8165A"/>
    <w:rsid w:val="00F840FA"/>
    <w:rsid w:val="00F8476F"/>
    <w:rsid w:val="00F86664"/>
    <w:rsid w:val="00F90E41"/>
    <w:rsid w:val="00F91522"/>
    <w:rsid w:val="00F93E26"/>
    <w:rsid w:val="00F94D2B"/>
    <w:rsid w:val="00F96ECA"/>
    <w:rsid w:val="00FA1A39"/>
    <w:rsid w:val="00FA6067"/>
    <w:rsid w:val="00FA7F3B"/>
    <w:rsid w:val="00FB4E39"/>
    <w:rsid w:val="00FB5D00"/>
    <w:rsid w:val="00FB7117"/>
    <w:rsid w:val="00FC12E6"/>
    <w:rsid w:val="00FC62F1"/>
    <w:rsid w:val="00FC693F"/>
    <w:rsid w:val="00FD0DED"/>
    <w:rsid w:val="00FD64D5"/>
    <w:rsid w:val="3D7E48AF"/>
    <w:rsid w:val="4AE383AC"/>
    <w:rsid w:val="5B9DE7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9D7863"/>
  <w14:defaultImageDpi w14:val="300"/>
  <w15:docId w15:val="{88643B09-B3DC-4952-AAEB-4FEF30D2C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40"/>
      </w:numPr>
      <w:contextualSpacing/>
    </w:pPr>
  </w:style>
  <w:style w:type="paragraph" w:styleId="ListBullet3">
    <w:name w:val="List Bullet 3"/>
    <w:basedOn w:val="Normal"/>
    <w:uiPriority w:val="99"/>
    <w:unhideWhenUsed/>
    <w:rsid w:val="00326F90"/>
    <w:pPr>
      <w:tabs>
        <w:tab w:val="num" w:pos="360"/>
      </w:tabs>
      <w:contextualSpacing/>
    </w:pPr>
  </w:style>
  <w:style w:type="paragraph" w:styleId="ListNumber">
    <w:name w:val="List Number"/>
    <w:basedOn w:val="Normal"/>
    <w:uiPriority w:val="99"/>
    <w:unhideWhenUsed/>
    <w:rsid w:val="00326F90"/>
    <w:pPr>
      <w:tabs>
        <w:tab w:val="num" w:pos="360"/>
      </w:tabs>
      <w:contextualSpacing/>
    </w:pPr>
  </w:style>
  <w:style w:type="paragraph" w:styleId="ListNumber2">
    <w:name w:val="List Number 2"/>
    <w:basedOn w:val="Normal"/>
    <w:uiPriority w:val="99"/>
    <w:unhideWhenUsed/>
    <w:rsid w:val="0029639D"/>
    <w:pPr>
      <w:tabs>
        <w:tab w:val="num" w:pos="360"/>
      </w:tabs>
      <w:contextualSpacing/>
    </w:pPr>
  </w:style>
  <w:style w:type="paragraph" w:styleId="ListNumber3">
    <w:name w:val="List Number 3"/>
    <w:basedOn w:val="Normal"/>
    <w:uiPriority w:val="99"/>
    <w:unhideWhenUsed/>
    <w:rsid w:val="0029639D"/>
    <w:pPr>
      <w:tabs>
        <w:tab w:val="num" w:pos="360"/>
      </w:tabs>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6F64A5"/>
    <w:pPr>
      <w:spacing w:after="0" w:line="240" w:lineRule="auto"/>
      <w:ind w:firstLine="720"/>
      <w:jc w:val="both"/>
    </w:pPr>
    <w:rPr>
      <w:rFonts w:ascii="Times New Roman" w:eastAsia="Times New Roman" w:hAnsi="Times New Roman" w:cs="Times New Roman"/>
      <w:szCs w:val="20"/>
      <w:lang w:val="lt-LT"/>
    </w:rPr>
  </w:style>
  <w:style w:type="character" w:customStyle="1" w:styleId="EndnoteTextChar">
    <w:name w:val="Endnote Text Char"/>
    <w:basedOn w:val="DefaultParagraphFont"/>
    <w:link w:val="EndnoteText"/>
    <w:rsid w:val="006F64A5"/>
    <w:rPr>
      <w:rFonts w:ascii="Times New Roman" w:eastAsia="Times New Roman" w:hAnsi="Times New Roman" w:cs="Times New Roman"/>
      <w:sz w:val="20"/>
      <w:szCs w:val="20"/>
      <w:lang w:val="lt-LT"/>
    </w:rPr>
  </w:style>
  <w:style w:type="character" w:styleId="PlaceholderText">
    <w:name w:val="Placeholder Text"/>
    <w:basedOn w:val="DefaultParagraphFont"/>
    <w:uiPriority w:val="99"/>
    <w:semiHidden/>
    <w:rsid w:val="00EC440A"/>
    <w:rPr>
      <w:color w:val="808080"/>
    </w:rPr>
  </w:style>
  <w:style w:type="paragraph" w:styleId="CommentText">
    <w:name w:val="annotation text"/>
    <w:basedOn w:val="Normal"/>
    <w:link w:val="CommentTextChar"/>
    <w:uiPriority w:val="99"/>
    <w:rsid w:val="00C80034"/>
    <w:pPr>
      <w:spacing w:before="120" w:after="120" w:line="240" w:lineRule="auto"/>
    </w:pPr>
    <w:rPr>
      <w:rFonts w:eastAsia="Times New Roman" w:cs="Times New Roman"/>
      <w:snapToGrid w:val="0"/>
      <w:szCs w:val="20"/>
      <w:lang w:val="sv-SE"/>
    </w:rPr>
  </w:style>
  <w:style w:type="character" w:customStyle="1" w:styleId="CommentTextChar">
    <w:name w:val="Comment Text Char"/>
    <w:basedOn w:val="DefaultParagraphFont"/>
    <w:link w:val="CommentText"/>
    <w:uiPriority w:val="99"/>
    <w:rsid w:val="00C80034"/>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C80034"/>
    <w:rPr>
      <w:sz w:val="16"/>
      <w:szCs w:val="16"/>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32A5B"/>
    <w:rPr>
      <w:rFonts w:ascii="Arial" w:eastAsia="Arial" w:hAnsi="Arial"/>
      <w:sz w:val="20"/>
    </w:rPr>
  </w:style>
  <w:style w:type="paragraph" w:styleId="BodyTextIndent">
    <w:name w:val="Body Text Indent"/>
    <w:basedOn w:val="Normal"/>
    <w:link w:val="BodyTextIndentChar"/>
    <w:uiPriority w:val="99"/>
    <w:unhideWhenUsed/>
    <w:rsid w:val="00D6663F"/>
    <w:pPr>
      <w:spacing w:after="120"/>
      <w:ind w:left="283"/>
    </w:pPr>
  </w:style>
  <w:style w:type="character" w:customStyle="1" w:styleId="BodyTextIndentChar">
    <w:name w:val="Body Text Indent Char"/>
    <w:basedOn w:val="DefaultParagraphFont"/>
    <w:link w:val="BodyTextIndent"/>
    <w:uiPriority w:val="99"/>
    <w:rsid w:val="00D6663F"/>
    <w:rPr>
      <w:rFonts w:ascii="Arial" w:eastAsia="Arial" w:hAnsi="Arial"/>
      <w:sz w:val="20"/>
    </w:rPr>
  </w:style>
  <w:style w:type="character" w:customStyle="1" w:styleId="normaltextrun">
    <w:name w:val="normaltextrun"/>
    <w:basedOn w:val="DefaultParagraphFont"/>
    <w:rsid w:val="00863BC6"/>
  </w:style>
  <w:style w:type="character" w:customStyle="1" w:styleId="eop">
    <w:name w:val="eop"/>
    <w:basedOn w:val="DefaultParagraphFont"/>
    <w:rsid w:val="00863BC6"/>
  </w:style>
  <w:style w:type="character" w:styleId="Hyperlink">
    <w:name w:val="Hyperlink"/>
    <w:basedOn w:val="DefaultParagraphFont"/>
    <w:uiPriority w:val="99"/>
    <w:unhideWhenUsed/>
    <w:rsid w:val="00142095"/>
    <w:rPr>
      <w:color w:val="0000FF"/>
      <w:u w:val="single"/>
    </w:rPr>
  </w:style>
  <w:style w:type="paragraph" w:styleId="FootnoteText">
    <w:name w:val="footnote text"/>
    <w:basedOn w:val="Normal"/>
    <w:link w:val="FootnoteTextChar"/>
    <w:uiPriority w:val="99"/>
    <w:semiHidden/>
    <w:unhideWhenUsed/>
    <w:rsid w:val="00142095"/>
    <w:pPr>
      <w:spacing w:after="0" w:line="240" w:lineRule="auto"/>
    </w:pPr>
    <w:rPr>
      <w:rFonts w:ascii="Times New Roman" w:eastAsia="Times New Roman" w:hAnsi="Times New Roman" w:cs="Times New Roman"/>
      <w:szCs w:val="20"/>
      <w:lang w:val="lt-LT"/>
    </w:rPr>
  </w:style>
  <w:style w:type="character" w:customStyle="1" w:styleId="FootnoteTextChar">
    <w:name w:val="Footnote Text Char"/>
    <w:basedOn w:val="DefaultParagraphFont"/>
    <w:link w:val="FootnoteText"/>
    <w:uiPriority w:val="99"/>
    <w:semiHidden/>
    <w:rsid w:val="00142095"/>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142095"/>
    <w:rPr>
      <w:vertAlign w:val="superscript"/>
    </w:rPr>
  </w:style>
  <w:style w:type="paragraph" w:styleId="CommentSubject">
    <w:name w:val="annotation subject"/>
    <w:basedOn w:val="CommentText"/>
    <w:next w:val="CommentText"/>
    <w:link w:val="CommentSubjectChar"/>
    <w:rsid w:val="00C36DE9"/>
    <w:pPr>
      <w:spacing w:before="0" w:after="0"/>
    </w:pPr>
    <w:rPr>
      <w:rFonts w:ascii="Times New Roman" w:hAnsi="Times New Roman"/>
      <w:b/>
      <w:bCs/>
      <w:snapToGrid/>
      <w:lang w:val="en-GB"/>
    </w:rPr>
  </w:style>
  <w:style w:type="character" w:customStyle="1" w:styleId="CommentSubjectChar">
    <w:name w:val="Comment Subject Char"/>
    <w:basedOn w:val="CommentTextChar"/>
    <w:link w:val="CommentSubject"/>
    <w:rsid w:val="00C36DE9"/>
    <w:rPr>
      <w:rFonts w:ascii="Times New Roman" w:eastAsia="Times New Roman" w:hAnsi="Times New Roman" w:cs="Times New Roman"/>
      <w:b/>
      <w:bCs/>
      <w:snapToGrid/>
      <w:sz w:val="20"/>
      <w:szCs w:val="20"/>
      <w:lang w:val="en-GB"/>
    </w:rPr>
  </w:style>
  <w:style w:type="paragraph" w:styleId="HTMLPreformatted">
    <w:name w:val="HTML Preformatted"/>
    <w:basedOn w:val="Normal"/>
    <w:link w:val="HTMLPreformattedChar"/>
    <w:uiPriority w:val="99"/>
    <w:semiHidden/>
    <w:unhideWhenUsed/>
    <w:rsid w:val="00700DCE"/>
    <w:pPr>
      <w:spacing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700DCE"/>
    <w:rPr>
      <w:rFonts w:ascii="Consolas" w:eastAsia="Arial" w:hAnsi="Consolas"/>
      <w:sz w:val="20"/>
      <w:szCs w:val="20"/>
    </w:rPr>
  </w:style>
  <w:style w:type="paragraph" w:styleId="Revision">
    <w:name w:val="Revision"/>
    <w:hidden/>
    <w:uiPriority w:val="99"/>
    <w:semiHidden/>
    <w:rsid w:val="00F8476F"/>
    <w:pPr>
      <w:spacing w:after="0" w:line="240" w:lineRule="auto"/>
    </w:pPr>
    <w:rPr>
      <w:rFonts w:ascii="Arial" w:eastAsia="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8B52DE95B3433B8D55AB8A0D73BD39"/>
        <w:category>
          <w:name w:val="General"/>
          <w:gallery w:val="placeholder"/>
        </w:category>
        <w:types>
          <w:type w:val="bbPlcHdr"/>
        </w:types>
        <w:behaviors>
          <w:behavior w:val="content"/>
        </w:behaviors>
        <w:guid w:val="{18573732-3935-467F-B36E-0AEF9566DDCD}"/>
      </w:docPartPr>
      <w:docPartBody>
        <w:p w:rsidR="007D6DE3" w:rsidRDefault="007D6DE3" w:rsidP="007D6DE3">
          <w:pPr>
            <w:pStyle w:val="8A8B52DE95B3433B8D55AB8A0D73BD39"/>
          </w:pPr>
          <w:r>
            <w:rPr>
              <w:rFonts w:ascii="Arial" w:hAnsi="Arial" w:cs="Arial"/>
              <w:i/>
              <w:iCs/>
              <w:color w:val="808080" w:themeColor="background1" w:themeShade="80"/>
            </w:rPr>
            <w:t>[Sutartį iš bendrovės pusės pasirašančio asmens pareigos, vardas, pavardė]</w:t>
          </w:r>
        </w:p>
      </w:docPartBody>
    </w:docPart>
    <w:docPart>
      <w:docPartPr>
        <w:name w:val="CDC15523FE7C4263B6A01E6F26EB496A"/>
        <w:category>
          <w:name w:val="General"/>
          <w:gallery w:val="placeholder"/>
        </w:category>
        <w:types>
          <w:type w:val="bbPlcHdr"/>
        </w:types>
        <w:behaviors>
          <w:behavior w:val="content"/>
        </w:behaviors>
        <w:guid w:val="{D30FC3BB-D03F-4F72-81CA-26E7643406AE}"/>
      </w:docPartPr>
      <w:docPartBody>
        <w:p w:rsidR="007D6DE3" w:rsidRDefault="007D6DE3" w:rsidP="007D6DE3">
          <w:pPr>
            <w:pStyle w:val="CDC15523FE7C4263B6A01E6F26EB496A"/>
          </w:pPr>
          <w:r>
            <w:rPr>
              <w:rFonts w:ascii="Arial" w:hAnsi="Arial" w:cs="Arial"/>
              <w:i/>
              <w:iCs/>
              <w:color w:val="808080" w:themeColor="background1" w:themeShade="80"/>
            </w:rPr>
            <w:t>[atstovavimo pagrindas]</w:t>
          </w:r>
        </w:p>
      </w:docPartBody>
    </w:docPart>
    <w:docPart>
      <w:docPartPr>
        <w:name w:val="357F867843FF49F88CB618F97A34768A"/>
        <w:category>
          <w:name w:val="General"/>
          <w:gallery w:val="placeholder"/>
        </w:category>
        <w:types>
          <w:type w:val="bbPlcHdr"/>
        </w:types>
        <w:behaviors>
          <w:behavior w:val="content"/>
        </w:behaviors>
        <w:guid w:val="{7920B4E5-952D-4861-933E-80C49C4AB81A}"/>
      </w:docPartPr>
      <w:docPartBody>
        <w:p w:rsidR="007D6DE3" w:rsidRDefault="007D6DE3" w:rsidP="007D6DE3">
          <w:pPr>
            <w:pStyle w:val="357F867843FF49F88CB618F97A34768A"/>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3E79575EF0324D0C824B1EEC8A112192"/>
        <w:category>
          <w:name w:val="General"/>
          <w:gallery w:val="placeholder"/>
        </w:category>
        <w:types>
          <w:type w:val="bbPlcHdr"/>
        </w:types>
        <w:behaviors>
          <w:behavior w:val="content"/>
        </w:behaviors>
        <w:guid w:val="{E033D14C-D56E-49ED-B0FE-3B4EC094D781}"/>
      </w:docPartPr>
      <w:docPartBody>
        <w:p w:rsidR="007D6DE3" w:rsidRDefault="007D6DE3" w:rsidP="007D6DE3">
          <w:pPr>
            <w:pStyle w:val="3E79575EF0324D0C824B1EEC8A112192"/>
          </w:pPr>
          <w:r>
            <w:rPr>
              <w:rFonts w:ascii="Arial" w:hAnsi="Arial" w:cs="Arial"/>
            </w:rPr>
            <w:t>_________________</w:t>
          </w:r>
        </w:p>
      </w:docPartBody>
    </w:docPart>
    <w:docPart>
      <w:docPartPr>
        <w:name w:val="CE482386552146109331A02B11FD7C2F"/>
        <w:category>
          <w:name w:val="General"/>
          <w:gallery w:val="placeholder"/>
        </w:category>
        <w:types>
          <w:type w:val="bbPlcHdr"/>
        </w:types>
        <w:behaviors>
          <w:behavior w:val="content"/>
        </w:behaviors>
        <w:guid w:val="{BD1DB3BF-A0EC-4D30-BE63-674F3C5BA969}"/>
      </w:docPartPr>
      <w:docPartBody>
        <w:p w:rsidR="007D6DE3" w:rsidRDefault="007D6DE3" w:rsidP="007D6DE3">
          <w:pPr>
            <w:pStyle w:val="CE482386552146109331A02B11FD7C2F"/>
          </w:pPr>
          <w:r>
            <w:rPr>
              <w:rFonts w:ascii="Arial" w:hAnsi="Arial" w:cs="Arial"/>
            </w:rPr>
            <w:t>_________________</w:t>
          </w:r>
        </w:p>
      </w:docPartBody>
    </w:docPart>
    <w:docPart>
      <w:docPartPr>
        <w:name w:val="A5D9D59770EF4C5492F9A70BF815E9F5"/>
        <w:category>
          <w:name w:val="General"/>
          <w:gallery w:val="placeholder"/>
        </w:category>
        <w:types>
          <w:type w:val="bbPlcHdr"/>
        </w:types>
        <w:behaviors>
          <w:behavior w:val="content"/>
        </w:behaviors>
        <w:guid w:val="{B37C0EFE-A495-40FB-88DA-2009639B85B6}"/>
      </w:docPartPr>
      <w:docPartBody>
        <w:p w:rsidR="007D6DE3" w:rsidRDefault="007D6DE3" w:rsidP="007D6DE3">
          <w:pPr>
            <w:pStyle w:val="A5D9D59770EF4C5492F9A70BF815E9F5"/>
          </w:pPr>
          <w:r>
            <w:rPr>
              <w:rFonts w:ascii="Arial" w:hAnsi="Arial" w:cs="Arial"/>
            </w:rPr>
            <w:t>_________________</w:t>
          </w:r>
        </w:p>
      </w:docPartBody>
    </w:docPart>
    <w:docPart>
      <w:docPartPr>
        <w:name w:val="D6A0553D41B24332B3373E6AE6463745"/>
        <w:category>
          <w:name w:val="General"/>
          <w:gallery w:val="placeholder"/>
        </w:category>
        <w:types>
          <w:type w:val="bbPlcHdr"/>
        </w:types>
        <w:behaviors>
          <w:behavior w:val="content"/>
        </w:behaviors>
        <w:guid w:val="{0EDE4D21-A82F-4964-AF91-AA5C9C1C8D08}"/>
      </w:docPartPr>
      <w:docPartBody>
        <w:p w:rsidR="007D6DE3" w:rsidRDefault="007D6DE3" w:rsidP="007D6DE3">
          <w:pPr>
            <w:pStyle w:val="D6A0553D41B24332B3373E6AE6463745"/>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ADC8951C217D437582416F156FBFE079"/>
        <w:category>
          <w:name w:val="General"/>
          <w:gallery w:val="placeholder"/>
        </w:category>
        <w:types>
          <w:type w:val="bbPlcHdr"/>
        </w:types>
        <w:behaviors>
          <w:behavior w:val="content"/>
        </w:behaviors>
        <w:guid w:val="{5DAD211F-6D8B-44F8-8902-0B0BA9DA77BA}"/>
      </w:docPartPr>
      <w:docPartBody>
        <w:p w:rsidR="007D6DE3" w:rsidRDefault="007D6DE3" w:rsidP="007D6DE3">
          <w:pPr>
            <w:pStyle w:val="ADC8951C217D437582416F156FBFE079"/>
          </w:pPr>
          <w:r>
            <w:rPr>
              <w:rFonts w:ascii="Arial" w:hAnsi="Arial" w:cs="Arial"/>
            </w:rPr>
            <w:t>_________________</w:t>
          </w:r>
        </w:p>
      </w:docPartBody>
    </w:docPart>
    <w:docPart>
      <w:docPartPr>
        <w:name w:val="C538A56BD3584CED9294F4F19278F12F"/>
        <w:category>
          <w:name w:val="General"/>
          <w:gallery w:val="placeholder"/>
        </w:category>
        <w:types>
          <w:type w:val="bbPlcHdr"/>
        </w:types>
        <w:behaviors>
          <w:behavior w:val="content"/>
        </w:behaviors>
        <w:guid w:val="{514DFDE7-A262-44FC-9B28-53CEE7FE9C62}"/>
      </w:docPartPr>
      <w:docPartBody>
        <w:p w:rsidR="007D6DE3" w:rsidRDefault="007D6DE3" w:rsidP="007D6DE3">
          <w:pPr>
            <w:pStyle w:val="C538A56BD3584CED9294F4F19278F12F"/>
          </w:pPr>
          <w:r>
            <w:rPr>
              <w:rFonts w:ascii="Arial" w:hAnsi="Arial" w:cs="Arial"/>
            </w:rPr>
            <w:t>_________________</w:t>
          </w:r>
        </w:p>
      </w:docPartBody>
    </w:docPart>
    <w:docPart>
      <w:docPartPr>
        <w:name w:val="436132D80CCE41D4B82D9E262FF1A5B8"/>
        <w:category>
          <w:name w:val="General"/>
          <w:gallery w:val="placeholder"/>
        </w:category>
        <w:types>
          <w:type w:val="bbPlcHdr"/>
        </w:types>
        <w:behaviors>
          <w:behavior w:val="content"/>
        </w:behaviors>
        <w:guid w:val="{621817DA-0C14-45FF-9E21-BF5E2D617899}"/>
      </w:docPartPr>
      <w:docPartBody>
        <w:p w:rsidR="007D6DE3" w:rsidRDefault="007D6DE3" w:rsidP="007D6DE3">
          <w:pPr>
            <w:pStyle w:val="436132D80CCE41D4B82D9E262FF1A5B8"/>
          </w:pPr>
          <w:r>
            <w:rPr>
              <w:rFonts w:ascii="Arial" w:hAnsi="Arial" w:cs="Arial"/>
            </w:rPr>
            <w:t>_________________</w:t>
          </w:r>
        </w:p>
      </w:docPartBody>
    </w:docPart>
    <w:docPart>
      <w:docPartPr>
        <w:name w:val="452DFAB2B230462183254492842E3276"/>
        <w:category>
          <w:name w:val="General"/>
          <w:gallery w:val="placeholder"/>
        </w:category>
        <w:types>
          <w:type w:val="bbPlcHdr"/>
        </w:types>
        <w:behaviors>
          <w:behavior w:val="content"/>
        </w:behaviors>
        <w:guid w:val="{56DB9ED5-115D-4C38-B8D9-E0ED2CD6955E}"/>
      </w:docPartPr>
      <w:docPartBody>
        <w:p w:rsidR="007D6DE3" w:rsidRDefault="007D6DE3" w:rsidP="007D6DE3">
          <w:pPr>
            <w:pStyle w:val="452DFAB2B230462183254492842E3276"/>
          </w:pPr>
          <w:r>
            <w:rPr>
              <w:rFonts w:ascii="Arial" w:hAnsi="Arial" w:cs="Arial"/>
              <w:i/>
              <w:iCs/>
              <w:color w:val="808080" w:themeColor="background1" w:themeShade="80"/>
            </w:rPr>
            <w:t>[Sutartį iš bendrovės pusės pasirašančio asmens pareigos, vardas, pavardė]</w:t>
          </w:r>
        </w:p>
      </w:docPartBody>
    </w:docPart>
    <w:docPart>
      <w:docPartPr>
        <w:name w:val="402789FE024B44D58233FBD6A8F485BD"/>
        <w:category>
          <w:name w:val="General"/>
          <w:gallery w:val="placeholder"/>
        </w:category>
        <w:types>
          <w:type w:val="bbPlcHdr"/>
        </w:types>
        <w:behaviors>
          <w:behavior w:val="content"/>
        </w:behaviors>
        <w:guid w:val="{6C9FDD15-2F72-4C53-9661-76F8013F71DC}"/>
      </w:docPartPr>
      <w:docPartBody>
        <w:p w:rsidR="007D6DE3" w:rsidRDefault="007D6DE3" w:rsidP="007D6DE3">
          <w:pPr>
            <w:pStyle w:val="402789FE024B44D58233FBD6A8F485BD"/>
          </w:pPr>
          <w:r>
            <w:rPr>
              <w:rFonts w:ascii="Arial" w:hAnsi="Arial" w:cs="Arial"/>
              <w:i/>
              <w:iCs/>
              <w:color w:val="808080" w:themeColor="background1" w:themeShade="80"/>
            </w:rPr>
            <w:t>[data]</w:t>
          </w:r>
        </w:p>
      </w:docPartBody>
    </w:docPart>
    <w:docPart>
      <w:docPartPr>
        <w:name w:val="F0E2534C5BB243478AA25EFA9F7965E6"/>
        <w:category>
          <w:name w:val="General"/>
          <w:gallery w:val="placeholder"/>
        </w:category>
        <w:types>
          <w:type w:val="bbPlcHdr"/>
        </w:types>
        <w:behaviors>
          <w:behavior w:val="content"/>
        </w:behaviors>
        <w:guid w:val="{ED4BD472-37BA-4B80-8029-6BC5796FE738}"/>
      </w:docPartPr>
      <w:docPartBody>
        <w:p w:rsidR="007D6DE3" w:rsidRDefault="007D6DE3" w:rsidP="007D6DE3">
          <w:pPr>
            <w:pStyle w:val="F0E2534C5BB243478AA25EFA9F7965E6"/>
          </w:pPr>
          <w:r>
            <w:rPr>
              <w:rFonts w:ascii="Arial" w:hAnsi="Arial" w:cs="Arial"/>
              <w:i/>
              <w:iCs/>
              <w:color w:val="808080" w:themeColor="background1" w:themeShade="80"/>
            </w:rPr>
            <w:t>[numeris]</w:t>
          </w:r>
        </w:p>
      </w:docPartBody>
    </w:docPart>
    <w:docPart>
      <w:docPartPr>
        <w:name w:val="870E5D8AB5F9479AB1E791FBED0A7DF9"/>
        <w:category>
          <w:name w:val="General"/>
          <w:gallery w:val="placeholder"/>
        </w:category>
        <w:types>
          <w:type w:val="bbPlcHdr"/>
        </w:types>
        <w:behaviors>
          <w:behavior w:val="content"/>
        </w:behaviors>
        <w:guid w:val="{EEF97D49-7CE4-4096-81FA-C23273F9D66D}"/>
      </w:docPartPr>
      <w:docPartBody>
        <w:p w:rsidR="007D6DE3" w:rsidRDefault="007D6DE3" w:rsidP="007D6DE3">
          <w:pPr>
            <w:pStyle w:val="870E5D8AB5F9479AB1E791FBED0A7DF9"/>
          </w:pPr>
          <w:r>
            <w:rPr>
              <w:rStyle w:val="Strong"/>
              <w:rFonts w:ascii="Arial" w:hAnsi="Arial" w:cs="Arial"/>
              <w:color w:val="333333"/>
            </w:rPr>
            <w:t>[Pavadinimas]</w:t>
          </w:r>
        </w:p>
      </w:docPartBody>
    </w:docPart>
    <w:docPart>
      <w:docPartPr>
        <w:name w:val="DBBFBCF5156E4ACEB69D3E7A438CD9F7"/>
        <w:category>
          <w:name w:val="General"/>
          <w:gallery w:val="placeholder"/>
        </w:category>
        <w:types>
          <w:type w:val="bbPlcHdr"/>
        </w:types>
        <w:behaviors>
          <w:behavior w:val="content"/>
        </w:behaviors>
        <w:guid w:val="{092CD578-4731-46AA-B5CE-1F0B55A759CF}"/>
      </w:docPartPr>
      <w:docPartBody>
        <w:p w:rsidR="007D6DE3" w:rsidRDefault="007D6DE3" w:rsidP="007D6DE3">
          <w:pPr>
            <w:pStyle w:val="DBBFBCF5156E4ACEB69D3E7A438CD9F7"/>
          </w:pPr>
          <w:r>
            <w:rPr>
              <w:rFonts w:ascii="Arial" w:hAnsi="Arial" w:cs="Arial"/>
            </w:rPr>
            <w:t>_________________</w:t>
          </w:r>
        </w:p>
      </w:docPartBody>
    </w:docPart>
    <w:docPart>
      <w:docPartPr>
        <w:name w:val="F1CE8268FAB0432388FD82A77C814298"/>
        <w:category>
          <w:name w:val="General"/>
          <w:gallery w:val="placeholder"/>
        </w:category>
        <w:types>
          <w:type w:val="bbPlcHdr"/>
        </w:types>
        <w:behaviors>
          <w:behavior w:val="content"/>
        </w:behaviors>
        <w:guid w:val="{1BAD88B3-3CEF-40E4-B78C-A6F342E05204}"/>
      </w:docPartPr>
      <w:docPartBody>
        <w:p w:rsidR="007D6DE3" w:rsidRDefault="007D6DE3" w:rsidP="007D6DE3">
          <w:pPr>
            <w:pStyle w:val="F1CE8268FAB0432388FD82A77C814298"/>
          </w:pPr>
          <w:r>
            <w:rPr>
              <w:rFonts w:ascii="Arial" w:hAnsi="Arial" w:cs="Arial"/>
            </w:rPr>
            <w:t>_________________</w:t>
          </w:r>
        </w:p>
      </w:docPartBody>
    </w:docPart>
    <w:docPart>
      <w:docPartPr>
        <w:name w:val="4C9575DBB63F4EFF9BEC683F48B15FEF"/>
        <w:category>
          <w:name w:val="General"/>
          <w:gallery w:val="placeholder"/>
        </w:category>
        <w:types>
          <w:type w:val="bbPlcHdr"/>
        </w:types>
        <w:behaviors>
          <w:behavior w:val="content"/>
        </w:behaviors>
        <w:guid w:val="{630E2BBF-C137-4DE5-A4EC-4B7E8389903C}"/>
      </w:docPartPr>
      <w:docPartBody>
        <w:p w:rsidR="007D6DE3" w:rsidRDefault="007D6DE3" w:rsidP="007D6DE3">
          <w:pPr>
            <w:pStyle w:val="4C9575DBB63F4EFF9BEC683F48B15FEF"/>
          </w:pPr>
          <w:r>
            <w:rPr>
              <w:rFonts w:ascii="Arial" w:hAnsi="Arial" w:cs="Arial"/>
            </w:rPr>
            <w:t>_________________</w:t>
          </w:r>
        </w:p>
      </w:docPartBody>
    </w:docPart>
    <w:docPart>
      <w:docPartPr>
        <w:name w:val="9F0182303C3349819B5635C52F9F50BC"/>
        <w:category>
          <w:name w:val="General"/>
          <w:gallery w:val="placeholder"/>
        </w:category>
        <w:types>
          <w:type w:val="bbPlcHdr"/>
        </w:types>
        <w:behaviors>
          <w:behavior w:val="content"/>
        </w:behaviors>
        <w:guid w:val="{42E8F17B-7005-4EDC-8AB8-8C84BACBFF96}"/>
      </w:docPartPr>
      <w:docPartBody>
        <w:p w:rsidR="007D6DE3" w:rsidRDefault="007D6DE3" w:rsidP="007D6DE3">
          <w:pPr>
            <w:pStyle w:val="9F0182303C3349819B5635C52F9F50BC"/>
          </w:pPr>
          <w:r>
            <w:rPr>
              <w:rFonts w:ascii="Arial" w:hAnsi="Arial" w:cs="Arial"/>
              <w:i/>
              <w:iCs/>
              <w:color w:val="808080" w:themeColor="background1" w:themeShade="80"/>
            </w:rPr>
            <w:t>[Sutartį iš bendrovės pusės pasirašančio asmens pareigos, vardas, pavardė]</w:t>
          </w:r>
        </w:p>
      </w:docPartBody>
    </w:docPart>
    <w:docPart>
      <w:docPartPr>
        <w:name w:val="89C00A7BD2694DA68A9EF748037EC796"/>
        <w:category>
          <w:name w:val="General"/>
          <w:gallery w:val="placeholder"/>
        </w:category>
        <w:types>
          <w:type w:val="bbPlcHdr"/>
        </w:types>
        <w:behaviors>
          <w:behavior w:val="content"/>
        </w:behaviors>
        <w:guid w:val="{884A235F-6B8D-4930-A158-165FFAE7CD90}"/>
      </w:docPartPr>
      <w:docPartBody>
        <w:p w:rsidR="007D6DE3" w:rsidRDefault="007D6DE3" w:rsidP="007D6DE3">
          <w:pPr>
            <w:pStyle w:val="89C00A7BD2694DA68A9EF748037EC796"/>
          </w:pPr>
          <w:r>
            <w:rPr>
              <w:rFonts w:ascii="Arial" w:hAnsi="Arial" w:cs="Arial"/>
              <w:i/>
              <w:iCs/>
              <w:color w:val="808080" w:themeColor="background1" w:themeShade="80"/>
            </w:rPr>
            <w:t>[atstovavimo pagrindas]</w:t>
          </w:r>
        </w:p>
      </w:docPartBody>
    </w:docPart>
    <w:docPart>
      <w:docPartPr>
        <w:name w:val="9A4ACC1CB96D41D09CC8359DB2E2765A"/>
        <w:category>
          <w:name w:val="General"/>
          <w:gallery w:val="placeholder"/>
        </w:category>
        <w:types>
          <w:type w:val="bbPlcHdr"/>
        </w:types>
        <w:behaviors>
          <w:behavior w:val="content"/>
        </w:behaviors>
        <w:guid w:val="{D9B5D948-9127-4BFC-A086-2E42C927162A}"/>
      </w:docPartPr>
      <w:docPartBody>
        <w:p w:rsidR="007D6DE3" w:rsidRDefault="007D6DE3" w:rsidP="007D6DE3">
          <w:pPr>
            <w:pStyle w:val="9A4ACC1CB96D41D09CC8359DB2E2765A"/>
          </w:pPr>
          <w:r>
            <w:rPr>
              <w:rStyle w:val="Strong"/>
              <w:rFonts w:ascii="Arial" w:hAnsi="Arial" w:cs="Arial"/>
              <w:color w:val="333333"/>
            </w:rPr>
            <w:t>[Vardas, pavardė]</w:t>
          </w:r>
        </w:p>
      </w:docPartBody>
    </w:docPart>
    <w:docPart>
      <w:docPartPr>
        <w:name w:val="E8213C04836D4D9F91CD18636427ABA9"/>
        <w:category>
          <w:name w:val="General"/>
          <w:gallery w:val="placeholder"/>
        </w:category>
        <w:types>
          <w:type w:val="bbPlcHdr"/>
        </w:types>
        <w:behaviors>
          <w:behavior w:val="content"/>
        </w:behaviors>
        <w:guid w:val="{34B1EDA6-42C7-415D-805A-06866BE5F18A}"/>
      </w:docPartPr>
      <w:docPartBody>
        <w:p w:rsidR="007D6DE3" w:rsidRDefault="007D6DE3" w:rsidP="007D6DE3">
          <w:pPr>
            <w:pStyle w:val="E8213C04836D4D9F91CD18636427ABA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A0A7144AD384CB182F1FA78E936B506"/>
        <w:category>
          <w:name w:val="General"/>
          <w:gallery w:val="placeholder"/>
        </w:category>
        <w:types>
          <w:type w:val="bbPlcHdr"/>
        </w:types>
        <w:behaviors>
          <w:behavior w:val="content"/>
        </w:behaviors>
        <w:guid w:val="{CAD0FEBD-2FAF-47EB-BB28-FB1AA3B11E17}"/>
      </w:docPartPr>
      <w:docPartBody>
        <w:p w:rsidR="007D6DE3" w:rsidRDefault="007D6DE3" w:rsidP="007D6DE3">
          <w:pPr>
            <w:pStyle w:val="BA0A7144AD384CB182F1FA78E936B506"/>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214B7EF54634A61BCED977F843BAC00"/>
        <w:category>
          <w:name w:val="General"/>
          <w:gallery w:val="placeholder"/>
        </w:category>
        <w:types>
          <w:type w:val="bbPlcHdr"/>
        </w:types>
        <w:behaviors>
          <w:behavior w:val="content"/>
        </w:behaviors>
        <w:guid w:val="{E346058A-AD0D-46CC-8F2B-C945FA206DD1}"/>
      </w:docPartPr>
      <w:docPartBody>
        <w:p w:rsidR="007D6DE3" w:rsidRDefault="007D6DE3" w:rsidP="007D6DE3">
          <w:pPr>
            <w:pStyle w:val="9214B7EF54634A61BCED977F843BAC0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C2E6775526CF412083BBD46D3505EFFB"/>
        <w:category>
          <w:name w:val="General"/>
          <w:gallery w:val="placeholder"/>
        </w:category>
        <w:types>
          <w:type w:val="bbPlcHdr"/>
        </w:types>
        <w:behaviors>
          <w:behavior w:val="content"/>
        </w:behaviors>
        <w:guid w:val="{CE863418-971D-4BBD-AAEB-522B2E8FB1E7}"/>
      </w:docPartPr>
      <w:docPartBody>
        <w:p w:rsidR="007D6DE3" w:rsidRDefault="007D6DE3" w:rsidP="007D6DE3">
          <w:pPr>
            <w:pStyle w:val="C2E6775526CF412083BBD46D3505EFFB"/>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A9A14F2411CD4C6680CD1676FE44B3D0"/>
        <w:category>
          <w:name w:val="General"/>
          <w:gallery w:val="placeholder"/>
        </w:category>
        <w:types>
          <w:type w:val="bbPlcHdr"/>
        </w:types>
        <w:behaviors>
          <w:behavior w:val="content"/>
        </w:behaviors>
        <w:guid w:val="{4D8B628B-BE5A-4D9D-BFD5-5A9FC22705FB}"/>
      </w:docPartPr>
      <w:docPartBody>
        <w:p w:rsidR="007D6DE3" w:rsidRDefault="007D6DE3" w:rsidP="007D6DE3">
          <w:pPr>
            <w:pStyle w:val="A9A14F2411CD4C6680CD1676FE44B3D0"/>
          </w:pPr>
          <w:r w:rsidRPr="48609D98">
            <w:rPr>
              <w:rFonts w:ascii="Arial" w:hAnsi="Arial" w:cs="Arial"/>
              <w:color w:val="FF0000"/>
            </w:rPr>
            <w:t>[Pasirinkite]</w:t>
          </w:r>
        </w:p>
      </w:docPartBody>
    </w:docPart>
    <w:docPart>
      <w:docPartPr>
        <w:name w:val="B793C1AEF2C64D4B959F507F36921E27"/>
        <w:category>
          <w:name w:val="General"/>
          <w:gallery w:val="placeholder"/>
        </w:category>
        <w:types>
          <w:type w:val="bbPlcHdr"/>
        </w:types>
        <w:behaviors>
          <w:behavior w:val="content"/>
        </w:behaviors>
        <w:guid w:val="{01BB3B06-0BCC-46C0-AC80-DA5F77457523}"/>
      </w:docPartPr>
      <w:docPartBody>
        <w:p w:rsidR="007D6DE3" w:rsidRDefault="007D6DE3" w:rsidP="007D6DE3">
          <w:pPr>
            <w:pStyle w:val="B793C1AEF2C64D4B959F507F36921E27"/>
          </w:pPr>
          <w:r w:rsidRPr="003752A6">
            <w:rPr>
              <w:rFonts w:ascii="Arial" w:hAnsi="Arial" w:cs="Arial"/>
              <w:bCs/>
              <w:color w:val="FF0000"/>
            </w:rPr>
            <w:t>[Pasirinkite]</w:t>
          </w:r>
        </w:p>
      </w:docPartBody>
    </w:docPart>
    <w:docPart>
      <w:docPartPr>
        <w:name w:val="1DD9E805FFB847A7BE2643403E0D9FB7"/>
        <w:category>
          <w:name w:val="General"/>
          <w:gallery w:val="placeholder"/>
        </w:category>
        <w:types>
          <w:type w:val="bbPlcHdr"/>
        </w:types>
        <w:behaviors>
          <w:behavior w:val="content"/>
        </w:behaviors>
        <w:guid w:val="{45515222-B332-449C-AE5A-400F81A78E39}"/>
      </w:docPartPr>
      <w:docPartBody>
        <w:p w:rsidR="007D6DE3" w:rsidRDefault="007D6DE3" w:rsidP="007D6DE3">
          <w:pPr>
            <w:pStyle w:val="1DD9E805FFB847A7BE2643403E0D9FB7"/>
          </w:pPr>
          <w:r w:rsidRPr="003752A6">
            <w:rPr>
              <w:rFonts w:ascii="Arial" w:hAnsi="Arial" w:cs="Arial"/>
              <w:bCs/>
              <w:color w:val="FF0000"/>
            </w:rPr>
            <w:t>[Pasirinkite]</w:t>
          </w:r>
        </w:p>
      </w:docPartBody>
    </w:docPart>
    <w:docPart>
      <w:docPartPr>
        <w:name w:val="E905836C082549F5919B03EA06435B7D"/>
        <w:category>
          <w:name w:val="General"/>
          <w:gallery w:val="placeholder"/>
        </w:category>
        <w:types>
          <w:type w:val="bbPlcHdr"/>
        </w:types>
        <w:behaviors>
          <w:behavior w:val="content"/>
        </w:behaviors>
        <w:guid w:val="{B3DBD8CB-5352-4F37-8767-09D8483DBAF1}"/>
      </w:docPartPr>
      <w:docPartBody>
        <w:p w:rsidR="007D6DE3" w:rsidRDefault="007D6DE3" w:rsidP="007D6DE3">
          <w:pPr>
            <w:pStyle w:val="E905836C082549F5919B03EA06435B7D"/>
          </w:pPr>
          <w:r w:rsidRPr="003752A6">
            <w:rPr>
              <w:rFonts w:ascii="Arial" w:hAnsi="Arial" w:cs="Arial"/>
              <w:bCs/>
              <w:color w:val="FF0000"/>
            </w:rPr>
            <w:t>[Pasirinkite]</w:t>
          </w:r>
        </w:p>
      </w:docPartBody>
    </w:docPart>
    <w:docPart>
      <w:docPartPr>
        <w:name w:val="385EFD98649E46C7BFA8B67891AA46A7"/>
        <w:category>
          <w:name w:val="General"/>
          <w:gallery w:val="placeholder"/>
        </w:category>
        <w:types>
          <w:type w:val="bbPlcHdr"/>
        </w:types>
        <w:behaviors>
          <w:behavior w:val="content"/>
        </w:behaviors>
        <w:guid w:val="{56A98F8F-7347-4F06-B8C5-68272A0B82A2}"/>
      </w:docPartPr>
      <w:docPartBody>
        <w:p w:rsidR="007D6DE3" w:rsidRDefault="007D6DE3" w:rsidP="007D6DE3">
          <w:pPr>
            <w:pStyle w:val="385EFD98649E46C7BFA8B67891AA46A7"/>
          </w:pPr>
          <w:r>
            <w:rPr>
              <w:rFonts w:ascii="Arial" w:hAnsi="Arial" w:cs="Arial"/>
              <w:b/>
              <w:bCs/>
              <w:color w:val="FF0000"/>
            </w:rPr>
            <w:t>[Pasirinkite]</w:t>
          </w:r>
        </w:p>
      </w:docPartBody>
    </w:docPart>
    <w:docPart>
      <w:docPartPr>
        <w:name w:val="DF980A0BD61A478CB2E08066B334A252"/>
        <w:category>
          <w:name w:val="General"/>
          <w:gallery w:val="placeholder"/>
        </w:category>
        <w:types>
          <w:type w:val="bbPlcHdr"/>
        </w:types>
        <w:behaviors>
          <w:behavior w:val="content"/>
        </w:behaviors>
        <w:guid w:val="{5287E94D-91DD-4669-947F-D7A8629862E5}"/>
      </w:docPartPr>
      <w:docPartBody>
        <w:p w:rsidR="00BB245B" w:rsidRDefault="00BB245B" w:rsidP="00BB245B">
          <w:pPr>
            <w:pStyle w:val="DF980A0BD61A478CB2E08066B334A252"/>
          </w:pPr>
          <w:r>
            <w:rPr>
              <w:rFonts w:ascii="Arial" w:hAnsi="Arial"/>
              <w:i/>
              <w:color w:val="808080" w:themeColor="background1" w:themeShade="80"/>
            </w:rPr>
            <w:t>[name, surname and position of the person signing the Contract on behalf of the company]</w:t>
          </w:r>
        </w:p>
      </w:docPartBody>
    </w:docPart>
    <w:docPart>
      <w:docPartPr>
        <w:name w:val="04A0C47F2A334DE1A1E5FE934E241B35"/>
        <w:category>
          <w:name w:val="General"/>
          <w:gallery w:val="placeholder"/>
        </w:category>
        <w:types>
          <w:type w:val="bbPlcHdr"/>
        </w:types>
        <w:behaviors>
          <w:behavior w:val="content"/>
        </w:behaviors>
        <w:guid w:val="{1538F4AE-8ECA-4B92-A828-CEF13DBF59C6}"/>
      </w:docPartPr>
      <w:docPartBody>
        <w:p w:rsidR="00BB245B" w:rsidRDefault="00BB245B" w:rsidP="00BB245B">
          <w:pPr>
            <w:pStyle w:val="04A0C47F2A334DE1A1E5FE934E241B35"/>
          </w:pPr>
          <w:r>
            <w:rPr>
              <w:rFonts w:ascii="Arial" w:hAnsi="Arial"/>
              <w:i/>
              <w:color w:val="808080" w:themeColor="background1" w:themeShade="80"/>
            </w:rPr>
            <w:t>[basis of representation]</w:t>
          </w:r>
        </w:p>
      </w:docPartBody>
    </w:docPart>
    <w:docPart>
      <w:docPartPr>
        <w:name w:val="FA5FA5E6234B49F28659EC2E2F823331"/>
        <w:category>
          <w:name w:val="General"/>
          <w:gallery w:val="placeholder"/>
        </w:category>
        <w:types>
          <w:type w:val="bbPlcHdr"/>
        </w:types>
        <w:behaviors>
          <w:behavior w:val="content"/>
        </w:behaviors>
        <w:guid w:val="{C83E2986-EB86-4DB8-B1D6-B24064D1057B}"/>
      </w:docPartPr>
      <w:docPartBody>
        <w:p w:rsidR="00BB245B" w:rsidRDefault="00BB245B" w:rsidP="00BB245B">
          <w:pPr>
            <w:pStyle w:val="FA5FA5E6234B49F28659EC2E2F823331"/>
          </w:pPr>
          <w:r>
            <w:rPr>
              <w:rFonts w:ascii="Arial" w:hAnsi="Arial"/>
              <w:i/>
              <w:color w:val="808080" w:themeColor="background1" w:themeShade="80"/>
              <w:sz w:val="20"/>
            </w:rPr>
            <w:t>[location]</w:t>
          </w:r>
        </w:p>
      </w:docPartBody>
    </w:docPart>
    <w:docPart>
      <w:docPartPr>
        <w:name w:val="BFC726CC7B0E4BE785D21AB688F24CBA"/>
        <w:category>
          <w:name w:val="General"/>
          <w:gallery w:val="placeholder"/>
        </w:category>
        <w:types>
          <w:type w:val="bbPlcHdr"/>
        </w:types>
        <w:behaviors>
          <w:behavior w:val="content"/>
        </w:behaviors>
        <w:guid w:val="{DA729983-87EC-4DEA-BFF2-21C2A766B737}"/>
      </w:docPartPr>
      <w:docPartBody>
        <w:p w:rsidR="00BB245B" w:rsidRDefault="00BB245B" w:rsidP="00BB245B">
          <w:pPr>
            <w:pStyle w:val="BFC726CC7B0E4BE785D21AB688F24CBA"/>
          </w:pPr>
          <w:r>
            <w:rPr>
              <w:rStyle w:val="PlaceholderText"/>
              <w:rFonts w:ascii="Arial" w:hAnsi="Arial"/>
            </w:rPr>
            <w:t>______________________</w:t>
          </w:r>
        </w:p>
      </w:docPartBody>
    </w:docPart>
    <w:docPart>
      <w:docPartPr>
        <w:name w:val="F48B19F013CB402AA6433BF7EA20E2E5"/>
        <w:category>
          <w:name w:val="General"/>
          <w:gallery w:val="placeholder"/>
        </w:category>
        <w:types>
          <w:type w:val="bbPlcHdr"/>
        </w:types>
        <w:behaviors>
          <w:behavior w:val="content"/>
        </w:behaviors>
        <w:guid w:val="{3F3ABC1E-0167-46F3-84EF-832F02FC87A6}"/>
      </w:docPartPr>
      <w:docPartBody>
        <w:p w:rsidR="00BB245B" w:rsidRDefault="00BB245B" w:rsidP="00BB245B">
          <w:pPr>
            <w:pStyle w:val="F48B19F013CB402AA6433BF7EA20E2E5"/>
          </w:pPr>
          <w:r>
            <w:rPr>
              <w:rFonts w:ascii="Arial" w:hAnsi="Arial"/>
            </w:rPr>
            <w:t>_________________</w:t>
          </w:r>
        </w:p>
      </w:docPartBody>
    </w:docPart>
    <w:docPart>
      <w:docPartPr>
        <w:name w:val="EBC3D2995FFD46B0A4EFF98FCFF2E414"/>
        <w:category>
          <w:name w:val="General"/>
          <w:gallery w:val="placeholder"/>
        </w:category>
        <w:types>
          <w:type w:val="bbPlcHdr"/>
        </w:types>
        <w:behaviors>
          <w:behavior w:val="content"/>
        </w:behaviors>
        <w:guid w:val="{AAC64673-35BC-4909-849C-FB2B7D250DD2}"/>
      </w:docPartPr>
      <w:docPartBody>
        <w:p w:rsidR="00BB245B" w:rsidRDefault="00BB245B" w:rsidP="00BB245B">
          <w:pPr>
            <w:pStyle w:val="EBC3D2995FFD46B0A4EFF98FCFF2E414"/>
          </w:pPr>
          <w:r>
            <w:rPr>
              <w:rFonts w:ascii="Arial" w:hAnsi="Arial"/>
            </w:rPr>
            <w:t>_________________</w:t>
          </w:r>
        </w:p>
      </w:docPartBody>
    </w:docPart>
    <w:docPart>
      <w:docPartPr>
        <w:name w:val="B608FD90FDC941DBA6E9F2D5F4BB5A5B"/>
        <w:category>
          <w:name w:val="General"/>
          <w:gallery w:val="placeholder"/>
        </w:category>
        <w:types>
          <w:type w:val="bbPlcHdr"/>
        </w:types>
        <w:behaviors>
          <w:behavior w:val="content"/>
        </w:behaviors>
        <w:guid w:val="{D1F0CBDE-5557-48BB-BA4B-4C2E5CF00BF2}"/>
      </w:docPartPr>
      <w:docPartBody>
        <w:p w:rsidR="00BB245B" w:rsidRDefault="00BB245B" w:rsidP="00BB245B">
          <w:pPr>
            <w:pStyle w:val="B608FD90FDC941DBA6E9F2D5F4BB5A5B"/>
          </w:pPr>
          <w:r>
            <w:rPr>
              <w:rFonts w:ascii="Arial" w:hAnsi="Arial"/>
            </w:rPr>
            <w:t>_________________</w:t>
          </w:r>
        </w:p>
      </w:docPartBody>
    </w:docPart>
    <w:docPart>
      <w:docPartPr>
        <w:name w:val="21B9986AD33D478AB986283F101CF2B9"/>
        <w:category>
          <w:name w:val="General"/>
          <w:gallery w:val="placeholder"/>
        </w:category>
        <w:types>
          <w:type w:val="bbPlcHdr"/>
        </w:types>
        <w:behaviors>
          <w:behavior w:val="content"/>
        </w:behaviors>
        <w:guid w:val="{D0794198-7839-4460-B5AA-B1FD6FEFEE2C}"/>
      </w:docPartPr>
      <w:docPartBody>
        <w:p w:rsidR="00BB245B" w:rsidRDefault="00BB245B" w:rsidP="00BB245B">
          <w:pPr>
            <w:pStyle w:val="21B9986AD33D478AB986283F101CF2B9"/>
          </w:pPr>
          <w:r>
            <w:rPr>
              <w:rStyle w:val="PlaceholderText"/>
              <w:rFonts w:ascii="Arial" w:hAnsi="Arial"/>
            </w:rPr>
            <w:t>______________________</w:t>
          </w:r>
        </w:p>
      </w:docPartBody>
    </w:docPart>
    <w:docPart>
      <w:docPartPr>
        <w:name w:val="A54B2027EC034DB6951F54AAB8CAECF0"/>
        <w:category>
          <w:name w:val="General"/>
          <w:gallery w:val="placeholder"/>
        </w:category>
        <w:types>
          <w:type w:val="bbPlcHdr"/>
        </w:types>
        <w:behaviors>
          <w:behavior w:val="content"/>
        </w:behaviors>
        <w:guid w:val="{4EB098D4-5F3C-43BF-9D00-A3F55E9F93B8}"/>
      </w:docPartPr>
      <w:docPartBody>
        <w:p w:rsidR="00BB245B" w:rsidRDefault="00BB245B" w:rsidP="00BB245B">
          <w:pPr>
            <w:pStyle w:val="A54B2027EC034DB6951F54AAB8CAECF0"/>
          </w:pPr>
          <w:r>
            <w:rPr>
              <w:rFonts w:ascii="Arial" w:hAnsi="Arial"/>
            </w:rPr>
            <w:t>_________________</w:t>
          </w:r>
        </w:p>
      </w:docPartBody>
    </w:docPart>
    <w:docPart>
      <w:docPartPr>
        <w:name w:val="88A4A96511A544C7946CE2915F7DC7B4"/>
        <w:category>
          <w:name w:val="General"/>
          <w:gallery w:val="placeholder"/>
        </w:category>
        <w:types>
          <w:type w:val="bbPlcHdr"/>
        </w:types>
        <w:behaviors>
          <w:behavior w:val="content"/>
        </w:behaviors>
        <w:guid w:val="{FB823D9A-05CC-4A2F-83ED-D38B29EB1BFB}"/>
      </w:docPartPr>
      <w:docPartBody>
        <w:p w:rsidR="00BB245B" w:rsidRDefault="00BB245B" w:rsidP="00BB245B">
          <w:pPr>
            <w:pStyle w:val="88A4A96511A544C7946CE2915F7DC7B4"/>
          </w:pPr>
          <w:r>
            <w:rPr>
              <w:rFonts w:ascii="Arial" w:hAnsi="Arial"/>
            </w:rPr>
            <w:t>_________________</w:t>
          </w:r>
        </w:p>
      </w:docPartBody>
    </w:docPart>
    <w:docPart>
      <w:docPartPr>
        <w:name w:val="BD49EE1F6D9B4664943D64EA6FD34FFD"/>
        <w:category>
          <w:name w:val="General"/>
          <w:gallery w:val="placeholder"/>
        </w:category>
        <w:types>
          <w:type w:val="bbPlcHdr"/>
        </w:types>
        <w:behaviors>
          <w:behavior w:val="content"/>
        </w:behaviors>
        <w:guid w:val="{812F4E22-26B2-412C-B7D9-A464D3B3B45E}"/>
      </w:docPartPr>
      <w:docPartBody>
        <w:p w:rsidR="00BB245B" w:rsidRDefault="00BB245B" w:rsidP="00BB245B">
          <w:pPr>
            <w:pStyle w:val="BD49EE1F6D9B4664943D64EA6FD34FFD"/>
          </w:pPr>
          <w:r>
            <w:rPr>
              <w:rFonts w:ascii="Arial" w:hAnsi="Arial"/>
            </w:rPr>
            <w:t>_________________</w:t>
          </w:r>
        </w:p>
      </w:docPartBody>
    </w:docPart>
    <w:docPart>
      <w:docPartPr>
        <w:name w:val="D1055DDEEF714A9D860E3D9F91845A48"/>
        <w:category>
          <w:name w:val="General"/>
          <w:gallery w:val="placeholder"/>
        </w:category>
        <w:types>
          <w:type w:val="bbPlcHdr"/>
        </w:types>
        <w:behaviors>
          <w:behavior w:val="content"/>
        </w:behaviors>
        <w:guid w:val="{A1DBE9F7-86C2-4BD6-A043-8CD54C17A44E}"/>
      </w:docPartPr>
      <w:docPartBody>
        <w:p w:rsidR="00BB245B" w:rsidRDefault="00BB245B" w:rsidP="00BB245B">
          <w:pPr>
            <w:pStyle w:val="D1055DDEEF714A9D860E3D9F91845A48"/>
          </w:pPr>
          <w:r>
            <w:rPr>
              <w:rFonts w:ascii="Arial" w:hAnsi="Arial"/>
              <w:i/>
              <w:color w:val="808080" w:themeColor="background1" w:themeShade="80"/>
            </w:rPr>
            <w:t>[name, surname and position of the person signing the Contract on behalf of the company]</w:t>
          </w:r>
        </w:p>
      </w:docPartBody>
    </w:docPart>
    <w:docPart>
      <w:docPartPr>
        <w:name w:val="80F9DE0EA4BD423A963C6B10DD70B2F9"/>
        <w:category>
          <w:name w:val="General"/>
          <w:gallery w:val="placeholder"/>
        </w:category>
        <w:types>
          <w:type w:val="bbPlcHdr"/>
        </w:types>
        <w:behaviors>
          <w:behavior w:val="content"/>
        </w:behaviors>
        <w:guid w:val="{DBDDBAA4-AF75-4404-8775-E5C54C798B77}"/>
      </w:docPartPr>
      <w:docPartBody>
        <w:p w:rsidR="00BB245B" w:rsidRDefault="00BB245B" w:rsidP="00BB245B">
          <w:pPr>
            <w:pStyle w:val="80F9DE0EA4BD423A963C6B10DD70B2F9"/>
          </w:pPr>
          <w:r>
            <w:rPr>
              <w:rFonts w:ascii="Arial" w:hAnsi="Arial"/>
              <w:i/>
              <w:color w:val="808080" w:themeColor="background1" w:themeShade="80"/>
            </w:rPr>
            <w:t>[date]</w:t>
          </w:r>
        </w:p>
      </w:docPartBody>
    </w:docPart>
    <w:docPart>
      <w:docPartPr>
        <w:name w:val="3686FD77D1634CB7B65E4722AE2FC191"/>
        <w:category>
          <w:name w:val="General"/>
          <w:gallery w:val="placeholder"/>
        </w:category>
        <w:types>
          <w:type w:val="bbPlcHdr"/>
        </w:types>
        <w:behaviors>
          <w:behavior w:val="content"/>
        </w:behaviors>
        <w:guid w:val="{40CEC72F-2377-4098-9CBE-F13112E1B739}"/>
      </w:docPartPr>
      <w:docPartBody>
        <w:p w:rsidR="00BB245B" w:rsidRDefault="00BB245B" w:rsidP="00BB245B">
          <w:pPr>
            <w:pStyle w:val="3686FD77D1634CB7B65E4722AE2FC191"/>
          </w:pPr>
          <w:r>
            <w:rPr>
              <w:rFonts w:ascii="Arial" w:hAnsi="Arial"/>
              <w:i/>
              <w:color w:val="808080" w:themeColor="background1" w:themeShade="80"/>
            </w:rPr>
            <w:t>[number]</w:t>
          </w:r>
        </w:p>
      </w:docPartBody>
    </w:docPart>
    <w:docPart>
      <w:docPartPr>
        <w:name w:val="FE031191512A41E6A9BB7FC09C9436DF"/>
        <w:category>
          <w:name w:val="General"/>
          <w:gallery w:val="placeholder"/>
        </w:category>
        <w:types>
          <w:type w:val="bbPlcHdr"/>
        </w:types>
        <w:behaviors>
          <w:behavior w:val="content"/>
        </w:behaviors>
        <w:guid w:val="{11037DFF-5835-4DE7-8608-F239335CC09B}"/>
      </w:docPartPr>
      <w:docPartBody>
        <w:p w:rsidR="00BB245B" w:rsidRDefault="00BB245B" w:rsidP="00BB245B">
          <w:pPr>
            <w:pStyle w:val="FE031191512A41E6A9BB7FC09C9436DF"/>
          </w:pPr>
          <w:r>
            <w:rPr>
              <w:rStyle w:val="Strong"/>
              <w:rFonts w:ascii="Arial" w:hAnsi="Arial"/>
              <w:color w:val="333333"/>
            </w:rPr>
            <w:t>[Name]</w:t>
          </w:r>
        </w:p>
      </w:docPartBody>
    </w:docPart>
    <w:docPart>
      <w:docPartPr>
        <w:name w:val="38282A56421943FD83F26A18227FC2BE"/>
        <w:category>
          <w:name w:val="General"/>
          <w:gallery w:val="placeholder"/>
        </w:category>
        <w:types>
          <w:type w:val="bbPlcHdr"/>
        </w:types>
        <w:behaviors>
          <w:behavior w:val="content"/>
        </w:behaviors>
        <w:guid w:val="{4CDF9511-3CAA-4014-920D-BB11B5C7EBD2}"/>
      </w:docPartPr>
      <w:docPartBody>
        <w:p w:rsidR="00BB245B" w:rsidRDefault="00BB245B" w:rsidP="00BB245B">
          <w:pPr>
            <w:pStyle w:val="38282A56421943FD83F26A18227FC2BE"/>
          </w:pPr>
          <w:r>
            <w:rPr>
              <w:rFonts w:ascii="Arial" w:hAnsi="Arial"/>
            </w:rPr>
            <w:t>_________________</w:t>
          </w:r>
        </w:p>
      </w:docPartBody>
    </w:docPart>
    <w:docPart>
      <w:docPartPr>
        <w:name w:val="BFBE3BBAD49142F8A1544B98E1A47A76"/>
        <w:category>
          <w:name w:val="General"/>
          <w:gallery w:val="placeholder"/>
        </w:category>
        <w:types>
          <w:type w:val="bbPlcHdr"/>
        </w:types>
        <w:behaviors>
          <w:behavior w:val="content"/>
        </w:behaviors>
        <w:guid w:val="{2395DCED-C439-4FC8-86F5-D948D8E35A89}"/>
      </w:docPartPr>
      <w:docPartBody>
        <w:p w:rsidR="00BB245B" w:rsidRDefault="00BB245B" w:rsidP="00BB245B">
          <w:pPr>
            <w:pStyle w:val="BFBE3BBAD49142F8A1544B98E1A47A76"/>
          </w:pPr>
          <w:r>
            <w:rPr>
              <w:rFonts w:ascii="Arial" w:hAnsi="Arial"/>
            </w:rPr>
            <w:t>_________________</w:t>
          </w:r>
        </w:p>
      </w:docPartBody>
    </w:docPart>
    <w:docPart>
      <w:docPartPr>
        <w:name w:val="2DBBC1685CE44F90AE55A690A727EF1A"/>
        <w:category>
          <w:name w:val="General"/>
          <w:gallery w:val="placeholder"/>
        </w:category>
        <w:types>
          <w:type w:val="bbPlcHdr"/>
        </w:types>
        <w:behaviors>
          <w:behavior w:val="content"/>
        </w:behaviors>
        <w:guid w:val="{A83B1F50-E7CA-4B1E-98D9-DDFB7FCC57AC}"/>
      </w:docPartPr>
      <w:docPartBody>
        <w:p w:rsidR="00BB245B" w:rsidRDefault="00BB245B" w:rsidP="00BB245B">
          <w:pPr>
            <w:pStyle w:val="2DBBC1685CE44F90AE55A690A727EF1A"/>
          </w:pPr>
          <w:r>
            <w:rPr>
              <w:rFonts w:ascii="Arial" w:hAnsi="Arial"/>
            </w:rPr>
            <w:t>_________________</w:t>
          </w:r>
        </w:p>
      </w:docPartBody>
    </w:docPart>
    <w:docPart>
      <w:docPartPr>
        <w:name w:val="81CD7544979E4603B9FA3DD46BFA8AAD"/>
        <w:category>
          <w:name w:val="General"/>
          <w:gallery w:val="placeholder"/>
        </w:category>
        <w:types>
          <w:type w:val="bbPlcHdr"/>
        </w:types>
        <w:behaviors>
          <w:behavior w:val="content"/>
        </w:behaviors>
        <w:guid w:val="{E2C1950C-3E98-4C26-A87D-A8026A0C55F3}"/>
      </w:docPartPr>
      <w:docPartBody>
        <w:p w:rsidR="00BB245B" w:rsidRDefault="00BB245B" w:rsidP="00BB245B">
          <w:pPr>
            <w:pStyle w:val="81CD7544979E4603B9FA3DD46BFA8AAD"/>
          </w:pPr>
          <w:r>
            <w:rPr>
              <w:rFonts w:ascii="Arial" w:hAnsi="Arial"/>
              <w:i/>
              <w:color w:val="808080" w:themeColor="background1" w:themeShade="80"/>
            </w:rPr>
            <w:t>[name, surname and position of the person signing the Contract on behalf of the company]</w:t>
          </w:r>
        </w:p>
      </w:docPartBody>
    </w:docPart>
    <w:docPart>
      <w:docPartPr>
        <w:name w:val="DD3DAC76AC294E169731D80E92FC2706"/>
        <w:category>
          <w:name w:val="General"/>
          <w:gallery w:val="placeholder"/>
        </w:category>
        <w:types>
          <w:type w:val="bbPlcHdr"/>
        </w:types>
        <w:behaviors>
          <w:behavior w:val="content"/>
        </w:behaviors>
        <w:guid w:val="{EF6B4636-E5FD-4EA0-8A42-E92818A0F106}"/>
      </w:docPartPr>
      <w:docPartBody>
        <w:p w:rsidR="00BB245B" w:rsidRDefault="00BB245B" w:rsidP="00BB245B">
          <w:pPr>
            <w:pStyle w:val="DD3DAC76AC294E169731D80E92FC2706"/>
          </w:pPr>
          <w:r>
            <w:rPr>
              <w:rFonts w:ascii="Arial" w:hAnsi="Arial"/>
              <w:i/>
              <w:color w:val="808080" w:themeColor="background1" w:themeShade="80"/>
            </w:rPr>
            <w:t>[basis of representation]</w:t>
          </w:r>
        </w:p>
      </w:docPartBody>
    </w:docPart>
    <w:docPart>
      <w:docPartPr>
        <w:name w:val="B07C578965824EDBBEAF237E0F4A2D18"/>
        <w:category>
          <w:name w:val="General"/>
          <w:gallery w:val="placeholder"/>
        </w:category>
        <w:types>
          <w:type w:val="bbPlcHdr"/>
        </w:types>
        <w:behaviors>
          <w:behavior w:val="content"/>
        </w:behaviors>
        <w:guid w:val="{FAA14071-997D-4A04-B27A-82B8D126A9F2}"/>
      </w:docPartPr>
      <w:docPartBody>
        <w:p w:rsidR="00BB245B" w:rsidRDefault="00BB245B" w:rsidP="00BB245B">
          <w:pPr>
            <w:pStyle w:val="B07C578965824EDBBEAF237E0F4A2D18"/>
          </w:pPr>
          <w:r>
            <w:rPr>
              <w:rStyle w:val="Strong"/>
              <w:rFonts w:ascii="Arial" w:hAnsi="Arial"/>
              <w:color w:val="333333"/>
            </w:rPr>
            <w:t>[Name, surname]</w:t>
          </w:r>
        </w:p>
      </w:docPartBody>
    </w:docPart>
    <w:docPart>
      <w:docPartPr>
        <w:name w:val="510AEC3BF1064CBBB88429C4AF8B40BC"/>
        <w:category>
          <w:name w:val="General"/>
          <w:gallery w:val="placeholder"/>
        </w:category>
        <w:types>
          <w:type w:val="bbPlcHdr"/>
        </w:types>
        <w:behaviors>
          <w:behavior w:val="content"/>
        </w:behaviors>
        <w:guid w:val="{1AF9220A-BABF-4A48-8CC8-577F2A7EFBAB}"/>
      </w:docPartPr>
      <w:docPartBody>
        <w:p w:rsidR="00BB245B" w:rsidRDefault="00BB245B" w:rsidP="00BB245B">
          <w:pPr>
            <w:pStyle w:val="510AEC3BF1064CBBB88429C4AF8B40BC"/>
          </w:pPr>
          <w:r>
            <w:rPr>
              <w:rStyle w:val="PlaceholderText"/>
              <w:rFonts w:ascii="Arial" w:hAnsi="Arial"/>
            </w:rPr>
            <w:t>______________________</w:t>
          </w:r>
        </w:p>
      </w:docPartBody>
    </w:docPart>
    <w:docPart>
      <w:docPartPr>
        <w:name w:val="5746FBC43A634E1D98B8E2EE5C4A8117"/>
        <w:category>
          <w:name w:val="General"/>
          <w:gallery w:val="placeholder"/>
        </w:category>
        <w:types>
          <w:type w:val="bbPlcHdr"/>
        </w:types>
        <w:behaviors>
          <w:behavior w:val="content"/>
        </w:behaviors>
        <w:guid w:val="{65BFAE7B-AB3E-46D7-8FFC-1FFB01AB4222}"/>
      </w:docPartPr>
      <w:docPartBody>
        <w:p w:rsidR="00BB245B" w:rsidRDefault="00BB245B" w:rsidP="00BB245B">
          <w:pPr>
            <w:pStyle w:val="5746FBC43A634E1D98B8E2EE5C4A8117"/>
          </w:pPr>
          <w:r>
            <w:rPr>
              <w:rStyle w:val="PlaceholderText"/>
              <w:rFonts w:ascii="Arial" w:hAnsi="Arial"/>
            </w:rPr>
            <w:t>______________________</w:t>
          </w:r>
        </w:p>
      </w:docPartBody>
    </w:docPart>
    <w:docPart>
      <w:docPartPr>
        <w:name w:val="A68E83548B664A86AC9B5CCE202CD596"/>
        <w:category>
          <w:name w:val="General"/>
          <w:gallery w:val="placeholder"/>
        </w:category>
        <w:types>
          <w:type w:val="bbPlcHdr"/>
        </w:types>
        <w:behaviors>
          <w:behavior w:val="content"/>
        </w:behaviors>
        <w:guid w:val="{2DF1D622-A2B5-475E-B3BD-9861CF89E6BB}"/>
      </w:docPartPr>
      <w:docPartBody>
        <w:p w:rsidR="00BB245B" w:rsidRDefault="00BB245B" w:rsidP="00BB245B">
          <w:pPr>
            <w:pStyle w:val="A68E83548B664A86AC9B5CCE202CD596"/>
          </w:pPr>
          <w:r>
            <w:rPr>
              <w:rStyle w:val="PlaceholderText"/>
              <w:rFonts w:ascii="Arial" w:hAnsi="Arial"/>
            </w:rPr>
            <w:t>______________________</w:t>
          </w:r>
        </w:p>
      </w:docPartBody>
    </w:docPart>
    <w:docPart>
      <w:docPartPr>
        <w:name w:val="806DED07914B438A95E64CB570DE226F"/>
        <w:category>
          <w:name w:val="General"/>
          <w:gallery w:val="placeholder"/>
        </w:category>
        <w:types>
          <w:type w:val="bbPlcHdr"/>
        </w:types>
        <w:behaviors>
          <w:behavior w:val="content"/>
        </w:behaviors>
        <w:guid w:val="{0D1183C9-142E-4EA2-8FC7-0864A439E0C6}"/>
      </w:docPartPr>
      <w:docPartBody>
        <w:p w:rsidR="00BB245B" w:rsidRDefault="00BB245B" w:rsidP="00BB245B">
          <w:pPr>
            <w:pStyle w:val="806DED07914B438A95E64CB570DE226F"/>
          </w:pPr>
          <w:r>
            <w:rPr>
              <w:rStyle w:val="PlaceholderText"/>
              <w:rFonts w:ascii="Arial" w:hAnsi="Arial"/>
            </w:rPr>
            <w:t>______________________</w:t>
          </w:r>
        </w:p>
      </w:docPartBody>
    </w:docPart>
    <w:docPart>
      <w:docPartPr>
        <w:name w:val="AF29BBCDB8314A7BA5792ED15831677C"/>
        <w:category>
          <w:name w:val="General"/>
          <w:gallery w:val="placeholder"/>
        </w:category>
        <w:types>
          <w:type w:val="bbPlcHdr"/>
        </w:types>
        <w:behaviors>
          <w:behavior w:val="content"/>
        </w:behaviors>
        <w:guid w:val="{BD048391-1482-41A1-BE88-BD705EEADCB3}"/>
      </w:docPartPr>
      <w:docPartBody>
        <w:p w:rsidR="00BB245B" w:rsidRDefault="00BB245B" w:rsidP="00BB245B">
          <w:pPr>
            <w:pStyle w:val="AF29BBCDB8314A7BA5792ED15831677C"/>
          </w:pPr>
          <w:r>
            <w:rPr>
              <w:rFonts w:ascii="Arial" w:hAnsi="Arial"/>
              <w:color w:val="FF0000"/>
            </w:rPr>
            <w:t>[Select]</w:t>
          </w:r>
        </w:p>
      </w:docPartBody>
    </w:docPart>
    <w:docPart>
      <w:docPartPr>
        <w:name w:val="D420FD7B7BFF4AAB84CDF5CF679E2F46"/>
        <w:category>
          <w:name w:val="General"/>
          <w:gallery w:val="placeholder"/>
        </w:category>
        <w:types>
          <w:type w:val="bbPlcHdr"/>
        </w:types>
        <w:behaviors>
          <w:behavior w:val="content"/>
        </w:behaviors>
        <w:guid w:val="{492666F7-3654-4444-902E-99E817B89970}"/>
      </w:docPartPr>
      <w:docPartBody>
        <w:p w:rsidR="00BB245B" w:rsidRDefault="00BB245B" w:rsidP="00BB245B">
          <w:pPr>
            <w:pStyle w:val="D420FD7B7BFF4AAB84CDF5CF679E2F46"/>
          </w:pPr>
          <w:r>
            <w:rPr>
              <w:rFonts w:ascii="Arial" w:hAnsi="Arial"/>
              <w:color w:val="FF0000"/>
            </w:rPr>
            <w:t>[Select]</w:t>
          </w:r>
        </w:p>
      </w:docPartBody>
    </w:docPart>
    <w:docPart>
      <w:docPartPr>
        <w:name w:val="51966ECB5803462EA44587A3B0A02678"/>
        <w:category>
          <w:name w:val="General"/>
          <w:gallery w:val="placeholder"/>
        </w:category>
        <w:types>
          <w:type w:val="bbPlcHdr"/>
        </w:types>
        <w:behaviors>
          <w:behavior w:val="content"/>
        </w:behaviors>
        <w:guid w:val="{BD3D9A0D-3C2A-42D1-B3CA-EFFB056C28E9}"/>
      </w:docPartPr>
      <w:docPartBody>
        <w:p w:rsidR="00BB245B" w:rsidRDefault="00BB245B" w:rsidP="00BB245B">
          <w:pPr>
            <w:pStyle w:val="51966ECB5803462EA44587A3B0A02678"/>
          </w:pPr>
          <w:r>
            <w:rPr>
              <w:rFonts w:ascii="Arial" w:hAnsi="Arial"/>
              <w:color w:val="FF0000"/>
            </w:rPr>
            <w:t>[Select]</w:t>
          </w:r>
        </w:p>
      </w:docPartBody>
    </w:docPart>
    <w:docPart>
      <w:docPartPr>
        <w:name w:val="DAED520287564AA48FB7D3CFC9167328"/>
        <w:category>
          <w:name w:val="General"/>
          <w:gallery w:val="placeholder"/>
        </w:category>
        <w:types>
          <w:type w:val="bbPlcHdr"/>
        </w:types>
        <w:behaviors>
          <w:behavior w:val="content"/>
        </w:behaviors>
        <w:guid w:val="{D647F4FD-E2D6-4BC4-8799-726800BB3E1B}"/>
      </w:docPartPr>
      <w:docPartBody>
        <w:p w:rsidR="00BB245B" w:rsidRDefault="00BB245B" w:rsidP="00BB245B">
          <w:pPr>
            <w:pStyle w:val="DAED520287564AA48FB7D3CFC9167328"/>
          </w:pPr>
          <w:r>
            <w:rPr>
              <w:rFonts w:ascii="Arial" w:hAnsi="Arial"/>
              <w:color w:val="FF0000"/>
            </w:rPr>
            <w:t>[Select]</w:t>
          </w:r>
        </w:p>
      </w:docPartBody>
    </w:docPart>
    <w:docPart>
      <w:docPartPr>
        <w:name w:val="21504770EB6B46E6A63C740521633133"/>
        <w:category>
          <w:name w:val="General"/>
          <w:gallery w:val="placeholder"/>
        </w:category>
        <w:types>
          <w:type w:val="bbPlcHdr"/>
        </w:types>
        <w:behaviors>
          <w:behavior w:val="content"/>
        </w:behaviors>
        <w:guid w:val="{2E5FC65A-CD0E-45BD-999D-46E5A3C8F63C}"/>
      </w:docPartPr>
      <w:docPartBody>
        <w:p w:rsidR="00BB245B" w:rsidRDefault="00BB245B" w:rsidP="00BB245B">
          <w:pPr>
            <w:pStyle w:val="21504770EB6B46E6A63C740521633133"/>
          </w:pPr>
          <w:r>
            <w:rPr>
              <w:rFonts w:ascii="Arial" w:hAnsi="Arial"/>
              <w:b/>
              <w:color w:val="FF0000"/>
            </w:rPr>
            <w:t>[Select]</w:t>
          </w:r>
        </w:p>
      </w:docPartBody>
    </w:docPart>
    <w:docPart>
      <w:docPartPr>
        <w:name w:val="A87423AA10174AAD8C87074EDD349519"/>
        <w:category>
          <w:name w:val="General"/>
          <w:gallery w:val="placeholder"/>
        </w:category>
        <w:types>
          <w:type w:val="bbPlcHdr"/>
        </w:types>
        <w:behaviors>
          <w:behavior w:val="content"/>
        </w:behaviors>
        <w:guid w:val="{778740BE-336D-403F-B9CE-35656633610B}"/>
      </w:docPartPr>
      <w:docPartBody>
        <w:p w:rsidR="00BB245B" w:rsidRDefault="00BB245B" w:rsidP="00BB245B">
          <w:pPr>
            <w:pStyle w:val="A87423AA10174AAD8C87074EDD349519"/>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DE3"/>
    <w:rsid w:val="00162613"/>
    <w:rsid w:val="00185AB5"/>
    <w:rsid w:val="001E55D3"/>
    <w:rsid w:val="00331F1B"/>
    <w:rsid w:val="00496D4B"/>
    <w:rsid w:val="004F3C75"/>
    <w:rsid w:val="0054029D"/>
    <w:rsid w:val="005C3701"/>
    <w:rsid w:val="00637057"/>
    <w:rsid w:val="00716DDC"/>
    <w:rsid w:val="00774F1A"/>
    <w:rsid w:val="007B0767"/>
    <w:rsid w:val="007D6DE3"/>
    <w:rsid w:val="007F7F46"/>
    <w:rsid w:val="008057A0"/>
    <w:rsid w:val="00846DAB"/>
    <w:rsid w:val="008A25F6"/>
    <w:rsid w:val="008B471B"/>
    <w:rsid w:val="009608E3"/>
    <w:rsid w:val="00A1173F"/>
    <w:rsid w:val="00BB245B"/>
    <w:rsid w:val="00C27768"/>
    <w:rsid w:val="00D274A7"/>
    <w:rsid w:val="00D70E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C427AC7DE974FA6B7BD2FD1A3D568F3">
    <w:name w:val="1C427AC7DE974FA6B7BD2FD1A3D568F3"/>
    <w:rsid w:val="007D6DE3"/>
  </w:style>
  <w:style w:type="paragraph" w:customStyle="1" w:styleId="0DC3B302E4A04BA89945123BF4927000">
    <w:name w:val="0DC3B302E4A04BA89945123BF4927000"/>
    <w:rsid w:val="007D6DE3"/>
  </w:style>
  <w:style w:type="paragraph" w:customStyle="1" w:styleId="8F79E359B82F4CB0BB86D47CAE81FB17">
    <w:name w:val="8F79E359B82F4CB0BB86D47CAE81FB17"/>
    <w:rsid w:val="007D6DE3"/>
  </w:style>
  <w:style w:type="paragraph" w:customStyle="1" w:styleId="849267B9E3C845F0823E9CC2FE8A1B5E">
    <w:name w:val="849267B9E3C845F0823E9CC2FE8A1B5E"/>
    <w:rsid w:val="007D6DE3"/>
  </w:style>
  <w:style w:type="paragraph" w:customStyle="1" w:styleId="CE3D82C2EEA84CD98F308DA22A95CEDE">
    <w:name w:val="CE3D82C2EEA84CD98F308DA22A95CEDE"/>
    <w:rsid w:val="007D6DE3"/>
  </w:style>
  <w:style w:type="paragraph" w:customStyle="1" w:styleId="C65906642B594B71BB801937CE4789DF">
    <w:name w:val="C65906642B594B71BB801937CE4789DF"/>
    <w:rsid w:val="007D6DE3"/>
  </w:style>
  <w:style w:type="paragraph" w:customStyle="1" w:styleId="5DC08D36DB3041DBBA65A24404E423AF">
    <w:name w:val="5DC08D36DB3041DBBA65A24404E423AF"/>
    <w:rsid w:val="007D6DE3"/>
  </w:style>
  <w:style w:type="paragraph" w:customStyle="1" w:styleId="99DEFB0D62F4457996F357A86B2ECA20">
    <w:name w:val="99DEFB0D62F4457996F357A86B2ECA20"/>
    <w:rsid w:val="007D6DE3"/>
  </w:style>
  <w:style w:type="paragraph" w:customStyle="1" w:styleId="B07BCB65FFD34DA19CA557823684F561">
    <w:name w:val="B07BCB65FFD34DA19CA557823684F561"/>
    <w:rsid w:val="007D6DE3"/>
  </w:style>
  <w:style w:type="paragraph" w:customStyle="1" w:styleId="ADBF11BC7D9146F3BBC339E48FA109C3">
    <w:name w:val="ADBF11BC7D9146F3BBC339E48FA109C3"/>
    <w:rsid w:val="007D6DE3"/>
  </w:style>
  <w:style w:type="paragraph" w:customStyle="1" w:styleId="ABCDC0C6C30B4F958F0DDE43F6C1C598">
    <w:name w:val="ABCDC0C6C30B4F958F0DDE43F6C1C598"/>
    <w:rsid w:val="007D6DE3"/>
  </w:style>
  <w:style w:type="paragraph" w:customStyle="1" w:styleId="3EDBF2E945DD470EAA23E5CA40ED0401">
    <w:name w:val="3EDBF2E945DD470EAA23E5CA40ED0401"/>
    <w:rsid w:val="007D6DE3"/>
  </w:style>
  <w:style w:type="paragraph" w:customStyle="1" w:styleId="8A8B52DE95B3433B8D55AB8A0D73BD39">
    <w:name w:val="8A8B52DE95B3433B8D55AB8A0D73BD39"/>
    <w:rsid w:val="007D6DE3"/>
  </w:style>
  <w:style w:type="paragraph" w:customStyle="1" w:styleId="CDC15523FE7C4263B6A01E6F26EB496A">
    <w:name w:val="CDC15523FE7C4263B6A01E6F26EB496A"/>
    <w:rsid w:val="007D6DE3"/>
  </w:style>
  <w:style w:type="paragraph" w:customStyle="1" w:styleId="00C5F73E0CE6441082AC76F00A430CCD">
    <w:name w:val="00C5F73E0CE6441082AC76F00A430CCD"/>
    <w:rsid w:val="007D6DE3"/>
  </w:style>
  <w:style w:type="paragraph" w:customStyle="1" w:styleId="A08DDD67C5BA4E6F93074987FA876966">
    <w:name w:val="A08DDD67C5BA4E6F93074987FA876966"/>
    <w:rsid w:val="007D6DE3"/>
  </w:style>
  <w:style w:type="paragraph" w:customStyle="1" w:styleId="2754E133A31C4825828D407E89A3655D">
    <w:name w:val="2754E133A31C4825828D407E89A3655D"/>
    <w:rsid w:val="007D6DE3"/>
  </w:style>
  <w:style w:type="paragraph" w:customStyle="1" w:styleId="B5EAFAA1712A4DBCB628BD50CA1443E0">
    <w:name w:val="B5EAFAA1712A4DBCB628BD50CA1443E0"/>
    <w:rsid w:val="007D6DE3"/>
  </w:style>
  <w:style w:type="paragraph" w:customStyle="1" w:styleId="1A4A6844401E4F6C9F524FFE8D74CA83">
    <w:name w:val="1A4A6844401E4F6C9F524FFE8D74CA83"/>
    <w:rsid w:val="007D6DE3"/>
  </w:style>
  <w:style w:type="paragraph" w:customStyle="1" w:styleId="CDFFFDF73635403A920A984BF2DFDAE8">
    <w:name w:val="CDFFFDF73635403A920A984BF2DFDAE8"/>
    <w:rsid w:val="007D6DE3"/>
  </w:style>
  <w:style w:type="paragraph" w:customStyle="1" w:styleId="838F661A5419476F9B4478CA45F72BDF">
    <w:name w:val="838F661A5419476F9B4478CA45F72BDF"/>
    <w:rsid w:val="007D6DE3"/>
  </w:style>
  <w:style w:type="paragraph" w:customStyle="1" w:styleId="3AB1B89DC77D445CAF9B349EC0FE6584">
    <w:name w:val="3AB1B89DC77D445CAF9B349EC0FE6584"/>
    <w:rsid w:val="007D6DE3"/>
  </w:style>
  <w:style w:type="paragraph" w:customStyle="1" w:styleId="6D8E75772F894B13AAB9CF0A0A189DB2">
    <w:name w:val="6D8E75772F894B13AAB9CF0A0A189DB2"/>
    <w:rsid w:val="007D6DE3"/>
  </w:style>
  <w:style w:type="paragraph" w:customStyle="1" w:styleId="F3BE394143E74574A85F87C4B7EEF1C7">
    <w:name w:val="F3BE394143E74574A85F87C4B7EEF1C7"/>
    <w:rsid w:val="007D6DE3"/>
  </w:style>
  <w:style w:type="paragraph" w:customStyle="1" w:styleId="BD11FEC59083485CBF4667141AB23527">
    <w:name w:val="BD11FEC59083485CBF4667141AB23527"/>
    <w:rsid w:val="007D6DE3"/>
  </w:style>
  <w:style w:type="paragraph" w:customStyle="1" w:styleId="A5E0869536084FFD97DEC04542A69008">
    <w:name w:val="A5E0869536084FFD97DEC04542A69008"/>
    <w:rsid w:val="007D6DE3"/>
  </w:style>
  <w:style w:type="paragraph" w:customStyle="1" w:styleId="8D5F111579854297972193EC80322A94">
    <w:name w:val="8D5F111579854297972193EC80322A94"/>
    <w:rsid w:val="007D6DE3"/>
  </w:style>
  <w:style w:type="paragraph" w:customStyle="1" w:styleId="CA7CC55774284038836958C78B05EB0A">
    <w:name w:val="CA7CC55774284038836958C78B05EB0A"/>
    <w:rsid w:val="007D6DE3"/>
  </w:style>
  <w:style w:type="paragraph" w:customStyle="1" w:styleId="AFCD4781B2364DC680E3C63880500BE3">
    <w:name w:val="AFCD4781B2364DC680E3C63880500BE3"/>
    <w:rsid w:val="007D6DE3"/>
  </w:style>
  <w:style w:type="paragraph" w:customStyle="1" w:styleId="59A408561FF84F57AD6746453E58A863">
    <w:name w:val="59A408561FF84F57AD6746453E58A863"/>
    <w:rsid w:val="007D6DE3"/>
  </w:style>
  <w:style w:type="character" w:styleId="PlaceholderText">
    <w:name w:val="Placeholder Text"/>
    <w:basedOn w:val="DefaultParagraphFont"/>
    <w:uiPriority w:val="99"/>
    <w:semiHidden/>
    <w:rsid w:val="00BB245B"/>
    <w:rPr>
      <w:color w:val="808080"/>
    </w:rPr>
  </w:style>
  <w:style w:type="paragraph" w:customStyle="1" w:styleId="357F867843FF49F88CB618F97A34768A">
    <w:name w:val="357F867843FF49F88CB618F97A34768A"/>
    <w:rsid w:val="007D6DE3"/>
  </w:style>
  <w:style w:type="paragraph" w:customStyle="1" w:styleId="3E79575EF0324D0C824B1EEC8A112192">
    <w:name w:val="3E79575EF0324D0C824B1EEC8A112192"/>
    <w:rsid w:val="007D6DE3"/>
  </w:style>
  <w:style w:type="paragraph" w:customStyle="1" w:styleId="CE482386552146109331A02B11FD7C2F">
    <w:name w:val="CE482386552146109331A02B11FD7C2F"/>
    <w:rsid w:val="007D6DE3"/>
  </w:style>
  <w:style w:type="paragraph" w:customStyle="1" w:styleId="A5D9D59770EF4C5492F9A70BF815E9F5">
    <w:name w:val="A5D9D59770EF4C5492F9A70BF815E9F5"/>
    <w:rsid w:val="007D6DE3"/>
  </w:style>
  <w:style w:type="paragraph" w:customStyle="1" w:styleId="D6A0553D41B24332B3373E6AE6463745">
    <w:name w:val="D6A0553D41B24332B3373E6AE6463745"/>
    <w:rsid w:val="007D6DE3"/>
  </w:style>
  <w:style w:type="paragraph" w:customStyle="1" w:styleId="ADC8951C217D437582416F156FBFE079">
    <w:name w:val="ADC8951C217D437582416F156FBFE079"/>
    <w:rsid w:val="007D6DE3"/>
  </w:style>
  <w:style w:type="paragraph" w:customStyle="1" w:styleId="C538A56BD3584CED9294F4F19278F12F">
    <w:name w:val="C538A56BD3584CED9294F4F19278F12F"/>
    <w:rsid w:val="007D6DE3"/>
  </w:style>
  <w:style w:type="paragraph" w:customStyle="1" w:styleId="436132D80CCE41D4B82D9E262FF1A5B8">
    <w:name w:val="436132D80CCE41D4B82D9E262FF1A5B8"/>
    <w:rsid w:val="007D6DE3"/>
  </w:style>
  <w:style w:type="paragraph" w:customStyle="1" w:styleId="452DFAB2B230462183254492842E3276">
    <w:name w:val="452DFAB2B230462183254492842E3276"/>
    <w:rsid w:val="007D6DE3"/>
  </w:style>
  <w:style w:type="paragraph" w:customStyle="1" w:styleId="402789FE024B44D58233FBD6A8F485BD">
    <w:name w:val="402789FE024B44D58233FBD6A8F485BD"/>
    <w:rsid w:val="007D6DE3"/>
  </w:style>
  <w:style w:type="paragraph" w:customStyle="1" w:styleId="F0E2534C5BB243478AA25EFA9F7965E6">
    <w:name w:val="F0E2534C5BB243478AA25EFA9F7965E6"/>
    <w:rsid w:val="007D6DE3"/>
  </w:style>
  <w:style w:type="character" w:styleId="Strong">
    <w:name w:val="Strong"/>
    <w:basedOn w:val="DefaultParagraphFont"/>
    <w:uiPriority w:val="22"/>
    <w:qFormat/>
    <w:rsid w:val="00BB245B"/>
    <w:rPr>
      <w:b/>
      <w:bCs/>
    </w:rPr>
  </w:style>
  <w:style w:type="paragraph" w:customStyle="1" w:styleId="870E5D8AB5F9479AB1E791FBED0A7DF9">
    <w:name w:val="870E5D8AB5F9479AB1E791FBED0A7DF9"/>
    <w:rsid w:val="007D6DE3"/>
  </w:style>
  <w:style w:type="paragraph" w:customStyle="1" w:styleId="DBBFBCF5156E4ACEB69D3E7A438CD9F7">
    <w:name w:val="DBBFBCF5156E4ACEB69D3E7A438CD9F7"/>
    <w:rsid w:val="007D6DE3"/>
  </w:style>
  <w:style w:type="paragraph" w:customStyle="1" w:styleId="F1CE8268FAB0432388FD82A77C814298">
    <w:name w:val="F1CE8268FAB0432388FD82A77C814298"/>
    <w:rsid w:val="007D6DE3"/>
  </w:style>
  <w:style w:type="paragraph" w:customStyle="1" w:styleId="4C9575DBB63F4EFF9BEC683F48B15FEF">
    <w:name w:val="4C9575DBB63F4EFF9BEC683F48B15FEF"/>
    <w:rsid w:val="007D6DE3"/>
  </w:style>
  <w:style w:type="paragraph" w:customStyle="1" w:styleId="9F0182303C3349819B5635C52F9F50BC">
    <w:name w:val="9F0182303C3349819B5635C52F9F50BC"/>
    <w:rsid w:val="007D6DE3"/>
  </w:style>
  <w:style w:type="paragraph" w:customStyle="1" w:styleId="89C00A7BD2694DA68A9EF748037EC796">
    <w:name w:val="89C00A7BD2694DA68A9EF748037EC796"/>
    <w:rsid w:val="007D6DE3"/>
  </w:style>
  <w:style w:type="paragraph" w:customStyle="1" w:styleId="9A4ACC1CB96D41D09CC8359DB2E2765A">
    <w:name w:val="9A4ACC1CB96D41D09CC8359DB2E2765A"/>
    <w:rsid w:val="007D6DE3"/>
  </w:style>
  <w:style w:type="paragraph" w:customStyle="1" w:styleId="E8213C04836D4D9F91CD18636427ABA9">
    <w:name w:val="E8213C04836D4D9F91CD18636427ABA9"/>
    <w:rsid w:val="007D6DE3"/>
  </w:style>
  <w:style w:type="paragraph" w:customStyle="1" w:styleId="BA0A7144AD384CB182F1FA78E936B506">
    <w:name w:val="BA0A7144AD384CB182F1FA78E936B506"/>
    <w:rsid w:val="007D6DE3"/>
  </w:style>
  <w:style w:type="paragraph" w:customStyle="1" w:styleId="9214B7EF54634A61BCED977F843BAC00">
    <w:name w:val="9214B7EF54634A61BCED977F843BAC00"/>
    <w:rsid w:val="007D6DE3"/>
  </w:style>
  <w:style w:type="paragraph" w:customStyle="1" w:styleId="C2E6775526CF412083BBD46D3505EFFB">
    <w:name w:val="C2E6775526CF412083BBD46D3505EFFB"/>
    <w:rsid w:val="007D6DE3"/>
  </w:style>
  <w:style w:type="paragraph" w:customStyle="1" w:styleId="A9A14F2411CD4C6680CD1676FE44B3D0">
    <w:name w:val="A9A14F2411CD4C6680CD1676FE44B3D0"/>
    <w:rsid w:val="007D6DE3"/>
  </w:style>
  <w:style w:type="paragraph" w:customStyle="1" w:styleId="AC87F9595BAA44A1B872068922FE5199">
    <w:name w:val="AC87F9595BAA44A1B872068922FE5199"/>
    <w:rsid w:val="007D6DE3"/>
  </w:style>
  <w:style w:type="paragraph" w:customStyle="1" w:styleId="8065B728926D4B8BBDE288BD5E2CF239">
    <w:name w:val="8065B728926D4B8BBDE288BD5E2CF239"/>
    <w:rsid w:val="007D6DE3"/>
  </w:style>
  <w:style w:type="paragraph" w:customStyle="1" w:styleId="B793C1AEF2C64D4B959F507F36921E27">
    <w:name w:val="B793C1AEF2C64D4B959F507F36921E27"/>
    <w:rsid w:val="007D6DE3"/>
  </w:style>
  <w:style w:type="paragraph" w:customStyle="1" w:styleId="1DD9E805FFB847A7BE2643403E0D9FB7">
    <w:name w:val="1DD9E805FFB847A7BE2643403E0D9FB7"/>
    <w:rsid w:val="007D6DE3"/>
  </w:style>
  <w:style w:type="paragraph" w:customStyle="1" w:styleId="E905836C082549F5919B03EA06435B7D">
    <w:name w:val="E905836C082549F5919B03EA06435B7D"/>
    <w:rsid w:val="007D6DE3"/>
  </w:style>
  <w:style w:type="paragraph" w:customStyle="1" w:styleId="385EFD98649E46C7BFA8B67891AA46A7">
    <w:name w:val="385EFD98649E46C7BFA8B67891AA46A7"/>
    <w:rsid w:val="007D6DE3"/>
  </w:style>
  <w:style w:type="paragraph" w:customStyle="1" w:styleId="27DDF052AE9D44FAA2F55A0DFFC26B18">
    <w:name w:val="27DDF052AE9D44FAA2F55A0DFFC26B18"/>
    <w:rsid w:val="007D6DE3"/>
  </w:style>
  <w:style w:type="paragraph" w:customStyle="1" w:styleId="8CD61C358EF1433598220D8E4F56F49B">
    <w:name w:val="8CD61C358EF1433598220D8E4F56F49B"/>
    <w:rsid w:val="00BB245B"/>
  </w:style>
  <w:style w:type="paragraph" w:customStyle="1" w:styleId="F399B564F3DE497BAC1D9E2C9BBA06A1">
    <w:name w:val="F399B564F3DE497BAC1D9E2C9BBA06A1"/>
    <w:rsid w:val="00BB245B"/>
  </w:style>
  <w:style w:type="paragraph" w:customStyle="1" w:styleId="7305A797AFA44CAFA9733313D383C825">
    <w:name w:val="7305A797AFA44CAFA9733313D383C825"/>
    <w:rsid w:val="00BB245B"/>
  </w:style>
  <w:style w:type="paragraph" w:customStyle="1" w:styleId="F8781C83DDD8454DADC46DC2F3631D8D">
    <w:name w:val="F8781C83DDD8454DADC46DC2F3631D8D"/>
    <w:rsid w:val="00BB245B"/>
  </w:style>
  <w:style w:type="paragraph" w:customStyle="1" w:styleId="A83CF322D96F4197ACEA9B883C0EFE8A">
    <w:name w:val="A83CF322D96F4197ACEA9B883C0EFE8A"/>
    <w:rsid w:val="00BB245B"/>
  </w:style>
  <w:style w:type="paragraph" w:customStyle="1" w:styleId="A889290DD0BC4E0E870E5DFEFB0E5042">
    <w:name w:val="A889290DD0BC4E0E870E5DFEFB0E5042"/>
    <w:rsid w:val="00BB245B"/>
  </w:style>
  <w:style w:type="paragraph" w:customStyle="1" w:styleId="F440FA22F92448DD883233CF0419CF6E">
    <w:name w:val="F440FA22F92448DD883233CF0419CF6E"/>
    <w:rsid w:val="00BB245B"/>
  </w:style>
  <w:style w:type="paragraph" w:customStyle="1" w:styleId="D6166B0D30984FAB95835B1CE244D44F">
    <w:name w:val="D6166B0D30984FAB95835B1CE244D44F"/>
    <w:rsid w:val="00BB245B"/>
  </w:style>
  <w:style w:type="paragraph" w:customStyle="1" w:styleId="02966E1BEB8B4FD5BDD80AB81486644A">
    <w:name w:val="02966E1BEB8B4FD5BDD80AB81486644A"/>
    <w:rsid w:val="00BB245B"/>
  </w:style>
  <w:style w:type="paragraph" w:customStyle="1" w:styleId="A537433F28134533A6E2EC6638F07218">
    <w:name w:val="A537433F28134533A6E2EC6638F07218"/>
    <w:rsid w:val="00BB245B"/>
  </w:style>
  <w:style w:type="paragraph" w:customStyle="1" w:styleId="F316E19340E04A48919862501718537C">
    <w:name w:val="F316E19340E04A48919862501718537C"/>
    <w:rsid w:val="00BB245B"/>
  </w:style>
  <w:style w:type="paragraph" w:customStyle="1" w:styleId="E37D0841B2BD4E60A8D343BEE4D81C50">
    <w:name w:val="E37D0841B2BD4E60A8D343BEE4D81C50"/>
    <w:rsid w:val="00BB245B"/>
  </w:style>
  <w:style w:type="paragraph" w:customStyle="1" w:styleId="DF980A0BD61A478CB2E08066B334A252">
    <w:name w:val="DF980A0BD61A478CB2E08066B334A252"/>
    <w:rsid w:val="00BB245B"/>
  </w:style>
  <w:style w:type="paragraph" w:customStyle="1" w:styleId="04A0C47F2A334DE1A1E5FE934E241B35">
    <w:name w:val="04A0C47F2A334DE1A1E5FE934E241B35"/>
    <w:rsid w:val="00BB245B"/>
  </w:style>
  <w:style w:type="paragraph" w:customStyle="1" w:styleId="C8B95F7AF8AF45F98BBBDE7E43042D89">
    <w:name w:val="C8B95F7AF8AF45F98BBBDE7E43042D89"/>
    <w:rsid w:val="00BB245B"/>
  </w:style>
  <w:style w:type="paragraph" w:customStyle="1" w:styleId="F7FFFD9F01B5415786EA299BE8B061BC">
    <w:name w:val="F7FFFD9F01B5415786EA299BE8B061BC"/>
    <w:rsid w:val="00BB245B"/>
  </w:style>
  <w:style w:type="paragraph" w:customStyle="1" w:styleId="2779897C6DCB46E78F401AEDB09FFA44">
    <w:name w:val="2779897C6DCB46E78F401AEDB09FFA44"/>
    <w:rsid w:val="00BB245B"/>
  </w:style>
  <w:style w:type="paragraph" w:customStyle="1" w:styleId="FB4752BBD3E548BD8D0816FA6499CA84">
    <w:name w:val="FB4752BBD3E548BD8D0816FA6499CA84"/>
    <w:rsid w:val="00BB245B"/>
  </w:style>
  <w:style w:type="paragraph" w:customStyle="1" w:styleId="96AA8A5E529C46BCA5CB68065A744117">
    <w:name w:val="96AA8A5E529C46BCA5CB68065A744117"/>
    <w:rsid w:val="00BB245B"/>
  </w:style>
  <w:style w:type="paragraph" w:customStyle="1" w:styleId="001F6E7723964239B51C2D99C0DC092D">
    <w:name w:val="001F6E7723964239B51C2D99C0DC092D"/>
    <w:rsid w:val="00BB245B"/>
  </w:style>
  <w:style w:type="paragraph" w:customStyle="1" w:styleId="108C2DFDA0A4440285F716106F9720C2">
    <w:name w:val="108C2DFDA0A4440285F716106F9720C2"/>
    <w:rsid w:val="00BB245B"/>
  </w:style>
  <w:style w:type="paragraph" w:customStyle="1" w:styleId="FB62AB0E9B5C4682B81E0474CF6BC7BF">
    <w:name w:val="FB62AB0E9B5C4682B81E0474CF6BC7BF"/>
    <w:rsid w:val="00BB245B"/>
  </w:style>
  <w:style w:type="paragraph" w:customStyle="1" w:styleId="F6B2AF51EEE84F808C12B87C165F16C3">
    <w:name w:val="F6B2AF51EEE84F808C12B87C165F16C3"/>
    <w:rsid w:val="00BB245B"/>
  </w:style>
  <w:style w:type="paragraph" w:customStyle="1" w:styleId="F178736633534B3C85CBFEBE59EBF8D9">
    <w:name w:val="F178736633534B3C85CBFEBE59EBF8D9"/>
    <w:rsid w:val="00BB245B"/>
  </w:style>
  <w:style w:type="paragraph" w:customStyle="1" w:styleId="4A1DFBB8447E431680F98F1EF48B169E">
    <w:name w:val="4A1DFBB8447E431680F98F1EF48B169E"/>
    <w:rsid w:val="00BB245B"/>
  </w:style>
  <w:style w:type="paragraph" w:customStyle="1" w:styleId="383CF207658A43DA8FC243519407095F">
    <w:name w:val="383CF207658A43DA8FC243519407095F"/>
    <w:rsid w:val="00BB245B"/>
  </w:style>
  <w:style w:type="paragraph" w:customStyle="1" w:styleId="0F31E80FB6854AB293B19D0600CFC62F">
    <w:name w:val="0F31E80FB6854AB293B19D0600CFC62F"/>
    <w:rsid w:val="00BB245B"/>
  </w:style>
  <w:style w:type="paragraph" w:customStyle="1" w:styleId="2AAB82BCE94C4A96A957C817EBF1C98E">
    <w:name w:val="2AAB82BCE94C4A96A957C817EBF1C98E"/>
    <w:rsid w:val="00BB245B"/>
  </w:style>
  <w:style w:type="paragraph" w:customStyle="1" w:styleId="D7722EC48065482697AF74814246B393">
    <w:name w:val="D7722EC48065482697AF74814246B393"/>
    <w:rsid w:val="00BB245B"/>
  </w:style>
  <w:style w:type="paragraph" w:customStyle="1" w:styleId="BCDBDC93766C4F709186738261947692">
    <w:name w:val="BCDBDC93766C4F709186738261947692"/>
    <w:rsid w:val="00BB245B"/>
  </w:style>
  <w:style w:type="paragraph" w:customStyle="1" w:styleId="FA5FA5E6234B49F28659EC2E2F823331">
    <w:name w:val="FA5FA5E6234B49F28659EC2E2F823331"/>
    <w:rsid w:val="00BB245B"/>
  </w:style>
  <w:style w:type="paragraph" w:customStyle="1" w:styleId="BFC726CC7B0E4BE785D21AB688F24CBA">
    <w:name w:val="BFC726CC7B0E4BE785D21AB688F24CBA"/>
    <w:rsid w:val="00BB245B"/>
  </w:style>
  <w:style w:type="paragraph" w:customStyle="1" w:styleId="F48B19F013CB402AA6433BF7EA20E2E5">
    <w:name w:val="F48B19F013CB402AA6433BF7EA20E2E5"/>
    <w:rsid w:val="00BB245B"/>
  </w:style>
  <w:style w:type="paragraph" w:customStyle="1" w:styleId="EBC3D2995FFD46B0A4EFF98FCFF2E414">
    <w:name w:val="EBC3D2995FFD46B0A4EFF98FCFF2E414"/>
    <w:rsid w:val="00BB245B"/>
  </w:style>
  <w:style w:type="paragraph" w:customStyle="1" w:styleId="B608FD90FDC941DBA6E9F2D5F4BB5A5B">
    <w:name w:val="B608FD90FDC941DBA6E9F2D5F4BB5A5B"/>
    <w:rsid w:val="00BB245B"/>
  </w:style>
  <w:style w:type="paragraph" w:customStyle="1" w:styleId="21B9986AD33D478AB986283F101CF2B9">
    <w:name w:val="21B9986AD33D478AB986283F101CF2B9"/>
    <w:rsid w:val="00BB245B"/>
  </w:style>
  <w:style w:type="paragraph" w:customStyle="1" w:styleId="A54B2027EC034DB6951F54AAB8CAECF0">
    <w:name w:val="A54B2027EC034DB6951F54AAB8CAECF0"/>
    <w:rsid w:val="00BB245B"/>
  </w:style>
  <w:style w:type="paragraph" w:customStyle="1" w:styleId="88A4A96511A544C7946CE2915F7DC7B4">
    <w:name w:val="88A4A96511A544C7946CE2915F7DC7B4"/>
    <w:rsid w:val="00BB245B"/>
  </w:style>
  <w:style w:type="paragraph" w:customStyle="1" w:styleId="BD49EE1F6D9B4664943D64EA6FD34FFD">
    <w:name w:val="BD49EE1F6D9B4664943D64EA6FD34FFD"/>
    <w:rsid w:val="00BB245B"/>
  </w:style>
  <w:style w:type="paragraph" w:customStyle="1" w:styleId="D1055DDEEF714A9D860E3D9F91845A48">
    <w:name w:val="D1055DDEEF714A9D860E3D9F91845A48"/>
    <w:rsid w:val="00BB245B"/>
  </w:style>
  <w:style w:type="paragraph" w:customStyle="1" w:styleId="80F9DE0EA4BD423A963C6B10DD70B2F9">
    <w:name w:val="80F9DE0EA4BD423A963C6B10DD70B2F9"/>
    <w:rsid w:val="00BB245B"/>
  </w:style>
  <w:style w:type="paragraph" w:customStyle="1" w:styleId="3686FD77D1634CB7B65E4722AE2FC191">
    <w:name w:val="3686FD77D1634CB7B65E4722AE2FC191"/>
    <w:rsid w:val="00BB245B"/>
  </w:style>
  <w:style w:type="paragraph" w:customStyle="1" w:styleId="FE031191512A41E6A9BB7FC09C9436DF">
    <w:name w:val="FE031191512A41E6A9BB7FC09C9436DF"/>
    <w:rsid w:val="00BB245B"/>
  </w:style>
  <w:style w:type="paragraph" w:customStyle="1" w:styleId="38282A56421943FD83F26A18227FC2BE">
    <w:name w:val="38282A56421943FD83F26A18227FC2BE"/>
    <w:rsid w:val="00BB245B"/>
  </w:style>
  <w:style w:type="paragraph" w:customStyle="1" w:styleId="BFBE3BBAD49142F8A1544B98E1A47A76">
    <w:name w:val="BFBE3BBAD49142F8A1544B98E1A47A76"/>
    <w:rsid w:val="00BB245B"/>
  </w:style>
  <w:style w:type="paragraph" w:customStyle="1" w:styleId="2DBBC1685CE44F90AE55A690A727EF1A">
    <w:name w:val="2DBBC1685CE44F90AE55A690A727EF1A"/>
    <w:rsid w:val="00BB245B"/>
  </w:style>
  <w:style w:type="paragraph" w:customStyle="1" w:styleId="81CD7544979E4603B9FA3DD46BFA8AAD">
    <w:name w:val="81CD7544979E4603B9FA3DD46BFA8AAD"/>
    <w:rsid w:val="00BB245B"/>
  </w:style>
  <w:style w:type="paragraph" w:customStyle="1" w:styleId="DD3DAC76AC294E169731D80E92FC2706">
    <w:name w:val="DD3DAC76AC294E169731D80E92FC2706"/>
    <w:rsid w:val="00BB245B"/>
  </w:style>
  <w:style w:type="paragraph" w:customStyle="1" w:styleId="B07C578965824EDBBEAF237E0F4A2D18">
    <w:name w:val="B07C578965824EDBBEAF237E0F4A2D18"/>
    <w:rsid w:val="00BB245B"/>
  </w:style>
  <w:style w:type="paragraph" w:customStyle="1" w:styleId="510AEC3BF1064CBBB88429C4AF8B40BC">
    <w:name w:val="510AEC3BF1064CBBB88429C4AF8B40BC"/>
    <w:rsid w:val="00BB245B"/>
  </w:style>
  <w:style w:type="paragraph" w:customStyle="1" w:styleId="5746FBC43A634E1D98B8E2EE5C4A8117">
    <w:name w:val="5746FBC43A634E1D98B8E2EE5C4A8117"/>
    <w:rsid w:val="00BB245B"/>
  </w:style>
  <w:style w:type="paragraph" w:customStyle="1" w:styleId="A68E83548B664A86AC9B5CCE202CD596">
    <w:name w:val="A68E83548B664A86AC9B5CCE202CD596"/>
    <w:rsid w:val="00BB245B"/>
  </w:style>
  <w:style w:type="paragraph" w:customStyle="1" w:styleId="806DED07914B438A95E64CB570DE226F">
    <w:name w:val="806DED07914B438A95E64CB570DE226F"/>
    <w:rsid w:val="00BB245B"/>
  </w:style>
  <w:style w:type="paragraph" w:customStyle="1" w:styleId="AF29BBCDB8314A7BA5792ED15831677C">
    <w:name w:val="AF29BBCDB8314A7BA5792ED15831677C"/>
    <w:rsid w:val="00BB245B"/>
  </w:style>
  <w:style w:type="paragraph" w:customStyle="1" w:styleId="858FD0CA0FE6400D9E996598B1A39E50">
    <w:name w:val="858FD0CA0FE6400D9E996598B1A39E50"/>
    <w:rsid w:val="00BB245B"/>
  </w:style>
  <w:style w:type="paragraph" w:customStyle="1" w:styleId="9EDC0061D3E041219352E39004930921">
    <w:name w:val="9EDC0061D3E041219352E39004930921"/>
    <w:rsid w:val="00BB245B"/>
  </w:style>
  <w:style w:type="paragraph" w:customStyle="1" w:styleId="D420FD7B7BFF4AAB84CDF5CF679E2F46">
    <w:name w:val="D420FD7B7BFF4AAB84CDF5CF679E2F46"/>
    <w:rsid w:val="00BB245B"/>
  </w:style>
  <w:style w:type="paragraph" w:customStyle="1" w:styleId="51966ECB5803462EA44587A3B0A02678">
    <w:name w:val="51966ECB5803462EA44587A3B0A02678"/>
    <w:rsid w:val="00BB245B"/>
  </w:style>
  <w:style w:type="paragraph" w:customStyle="1" w:styleId="DAED520287564AA48FB7D3CFC9167328">
    <w:name w:val="DAED520287564AA48FB7D3CFC9167328"/>
    <w:rsid w:val="00BB245B"/>
  </w:style>
  <w:style w:type="paragraph" w:customStyle="1" w:styleId="21504770EB6B46E6A63C740521633133">
    <w:name w:val="21504770EB6B46E6A63C740521633133"/>
    <w:rsid w:val="00BB245B"/>
  </w:style>
  <w:style w:type="paragraph" w:customStyle="1" w:styleId="91905C223E39422AABD7DB29D1059075">
    <w:name w:val="91905C223E39422AABD7DB29D1059075"/>
    <w:rsid w:val="00BB245B"/>
  </w:style>
  <w:style w:type="paragraph" w:customStyle="1" w:styleId="A87423AA10174AAD8C87074EDD349519">
    <w:name w:val="A87423AA10174AAD8C87074EDD349519"/>
    <w:rsid w:val="00BB24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0FCF22DC-8AD1-4438-965F-1F4A01CDF9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76CDF9-F57E-4598-8210-F624FC831AC7}">
  <ds:schemaRefs>
    <ds:schemaRef ds:uri="http://schemas.microsoft.com/sharepoint/v3/contenttype/forms"/>
  </ds:schemaRefs>
</ds:datastoreItem>
</file>

<file path=customXml/itemProps4.xml><?xml version="1.0" encoding="utf-8"?>
<ds:datastoreItem xmlns:ds="http://schemas.openxmlformats.org/officeDocument/2006/customXml" ds:itemID="{48B86984-48C8-4EC7-A1EF-ED70BE77415C}">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15</Pages>
  <Words>29040</Words>
  <Characters>16554</Characters>
  <Application>Microsoft Office Word</Application>
  <DocSecurity>0</DocSecurity>
  <Lines>137</Lines>
  <Paragraphs>91</Paragraphs>
  <ScaleCrop>false</ScaleCrop>
  <Manager/>
  <Company/>
  <LinksUpToDate>false</LinksUpToDate>
  <CharactersWithSpaces>45503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Renata Brusokienė</cp:lastModifiedBy>
  <cp:revision>67</cp:revision>
  <dcterms:created xsi:type="dcterms:W3CDTF">2026-03-10T14:13:00Z</dcterms:created>
  <dcterms:modified xsi:type="dcterms:W3CDTF">2026-07-02T10:11:00Z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509795db</vt:lpwstr>
  </property>
  <property fmtid="{D5CDD505-2E9C-101B-9397-08002B2CF9AE}" pid="3" name="ClassificationContentMarkingHeaderFontProps">
    <vt:lpwstr>#000000,10,Aptos</vt:lpwstr>
  </property>
  <property fmtid="{D5CDD505-2E9C-101B-9397-08002B2CF9AE}" pid="4" name="ClassificationContentMarkingHeaderText">
    <vt:lpwstr>INTERNAL USE</vt:lpwstr>
  </property>
  <property fmtid="{D5CDD505-2E9C-101B-9397-08002B2CF9AE}" pid="5" name="ContentTypeId">
    <vt:lpwstr>0x01010014B5713F3C089A449F627E43184E3C42</vt:lpwstr>
  </property>
  <property fmtid="{D5CDD505-2E9C-101B-9397-08002B2CF9AE}" pid="6" name="docLang">
    <vt:lpwstr>en</vt:lpwstr>
  </property>
  <property fmtid="{D5CDD505-2E9C-101B-9397-08002B2CF9AE}" pid="7" name="MediaServiceImageTags">
    <vt:lpwstr/>
  </property>
</Properties>
</file>